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375302" w:rsidRPr="00951C1F" w:rsidRDefault="00C4299A">
      <w:pPr>
        <w:rPr>
          <w:color w:val="000000"/>
        </w:rPr>
      </w:pPr>
      <w:r>
        <w:rPr>
          <w:color w:val="000000"/>
          <w:sz w:val="20"/>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40.5pt;margin-top:7.8pt;width:90pt;height:23.4pt;z-index:251654656">
            <v:imagedata r:id="rId7" o:title=""/>
            <w10:wrap type="square"/>
          </v:shape>
          <o:OLEObject Type="Embed" ProgID="PBrush" ShapeID="_x0000_s1026" DrawAspect="Content" ObjectID="_1528636722" r:id="rId8">
            <o:FieldCodes>\* MERGEFORMAT</o:FieldCodes>
          </o:OLEObject>
        </w:object>
      </w:r>
    </w:p>
    <w:p w:rsidR="00375302" w:rsidRPr="00951C1F" w:rsidRDefault="00375302">
      <w:pPr>
        <w:rPr>
          <w:color w:val="000000"/>
        </w:rPr>
      </w:pPr>
    </w:p>
    <w:p w:rsidR="00375302" w:rsidRPr="00951C1F" w:rsidRDefault="00375302">
      <w:pPr>
        <w:rPr>
          <w:color w:val="000000"/>
        </w:rPr>
      </w:pPr>
    </w:p>
    <w:p w:rsidR="00375302" w:rsidRPr="00951C1F" w:rsidRDefault="00793D3D">
      <w:pPr>
        <w:rPr>
          <w:color w:val="000000"/>
        </w:rPr>
      </w:pPr>
      <w:r w:rsidRPr="00951C1F">
        <w:rPr>
          <w:noProof/>
          <w:color w:val="000000"/>
          <w:sz w:val="20"/>
        </w:rPr>
        <mc:AlternateContent>
          <mc:Choice Requires="wps">
            <w:drawing>
              <wp:anchor distT="0" distB="0" distL="114300" distR="114300" simplePos="0" relativeHeight="251655680" behindDoc="0" locked="0" layoutInCell="1" allowOverlap="1">
                <wp:simplePos x="0" y="0"/>
                <wp:positionH relativeFrom="column">
                  <wp:posOffset>-114300</wp:posOffset>
                </wp:positionH>
                <wp:positionV relativeFrom="paragraph">
                  <wp:posOffset>99060</wp:posOffset>
                </wp:positionV>
                <wp:extent cx="5600700" cy="594360"/>
                <wp:effectExtent l="0" t="0" r="1905" b="0"/>
                <wp:wrapNone/>
                <wp:docPr id="1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594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80CD0" w:rsidRDefault="00680CD0">
                            <w:pPr>
                              <w:pStyle w:val="aff0"/>
                            </w:pPr>
                            <w:r>
                              <w:rPr>
                                <w:rFonts w:hint="eastAsia"/>
                              </w:rPr>
                              <w:t>中国移动通信企业标准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9pt;margin-top:7.8pt;width:441pt;height:46.8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" stroked="f">
                <v:textbox>
                  <w:txbxContent>
                    <w:p w:rsidR="00680CD0" w:rsidRDefault="00680CD0">
                      <w:pPr>
                        <w:pStyle w:val="aff0"/>
                      </w:pPr>
                      <w:r>
                        <w:rPr>
                          <w:rFonts w:hint="eastAsia"/>
                        </w:rPr>
                        <w:t>中国移动通信企业标准</w:t>
                      </w:r>
                    </w:p>
                  </w:txbxContent>
                </v:textbox>
              </v:shape>
            </w:pict>
          </mc:Fallback>
        </mc:AlternateContent>
      </w:r>
    </w:p>
    <w:p w:rsidR="00375302" w:rsidRPr="00951C1F" w:rsidRDefault="00375302">
      <w:pPr>
        <w:rPr>
          <w:color w:val="000000"/>
        </w:rPr>
      </w:pPr>
    </w:p>
    <w:p w:rsidR="00375302" w:rsidRPr="00951C1F" w:rsidRDefault="00375302">
      <w:pPr>
        <w:rPr>
          <w:color w:val="000000"/>
        </w:rPr>
      </w:pPr>
    </w:p>
    <w:p w:rsidR="00375302" w:rsidRPr="00951C1F" w:rsidRDefault="00375302">
      <w:pPr>
        <w:rPr>
          <w:color w:val="000000"/>
        </w:rPr>
      </w:pPr>
    </w:p>
    <w:p w:rsidR="00375302" w:rsidRPr="00951C1F" w:rsidRDefault="00793D3D">
      <w:pPr>
        <w:rPr>
          <w:color w:val="000000"/>
        </w:rPr>
      </w:pPr>
      <w:r w:rsidRPr="00951C1F">
        <w:rPr>
          <w:noProof/>
          <w:color w:val="000000"/>
        </w:rPr>
        <mc:AlternateContent>
          <mc:Choice Requires="wps">
            <w:drawing>
              <wp:anchor distT="0" distB="0" distL="114300" distR="114300" simplePos="0" relativeHeight="251662848" behindDoc="0" locked="0" layoutInCell="1" allowOverlap="1">
                <wp:simplePos x="0" y="0"/>
                <wp:positionH relativeFrom="column">
                  <wp:posOffset>3543300</wp:posOffset>
                </wp:positionH>
                <wp:positionV relativeFrom="paragraph">
                  <wp:posOffset>0</wp:posOffset>
                </wp:positionV>
                <wp:extent cx="2286000" cy="297180"/>
                <wp:effectExtent l="0" t="0" r="1905" b="1905"/>
                <wp:wrapNone/>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80CD0" w:rsidRDefault="00680CD0">
                            <w:pPr>
                              <w:pStyle w:val="afc"/>
                            </w:pPr>
                            <w:r>
                              <w:rPr>
                                <w:rFonts w:hint="eastAsia"/>
                              </w:rPr>
                              <w:t>QB-╳╳-╳╳╳-╳╳╳╳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left:0;text-align:left;margin-left:279pt;margin-top:0;width:180pt;height:23.4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" stroked="f">
                <v:textbox inset="0,0,0,0">
                  <w:txbxContent>
                    <w:p w:rsidR="00680CD0" w:rsidRDefault="00680CD0">
                      <w:pPr>
                        <w:pStyle w:val="afc"/>
                      </w:pPr>
                      <w:r>
                        <w:rPr>
                          <w:rFonts w:hint="eastAsia"/>
                        </w:rPr>
                        <w:t>QB-╳╳-╳╳╳-╳╳╳╳</w:t>
                      </w:r>
                    </w:p>
                  </w:txbxContent>
                </v:textbox>
              </v:shape>
            </w:pict>
          </mc:Fallback>
        </mc:AlternateContent>
      </w:r>
    </w:p>
    <w:p w:rsidR="00375302" w:rsidRPr="00951C1F" w:rsidRDefault="00375302">
      <w:pPr>
        <w:rPr>
          <w:color w:val="000000"/>
        </w:rPr>
      </w:pPr>
    </w:p>
    <w:p w:rsidR="00375302" w:rsidRPr="00951C1F" w:rsidRDefault="00793D3D">
      <w:pPr>
        <w:rPr>
          <w:color w:val="000000"/>
        </w:rPr>
      </w:pPr>
      <w:r w:rsidRPr="00951C1F">
        <w:rPr>
          <w:noProof/>
          <w:color w:val="000000"/>
          <w:sz w:val="20"/>
        </w:rPr>
        <mc:AlternateContent>
          <mc:Choice Requires="wps">
            <w:drawing>
              <wp:anchor distT="0" distB="0" distL="114300" distR="114300" simplePos="0" relativeHeight="251653632" behindDoc="0" locked="0" layoutInCell="1" allowOverlap="1">
                <wp:simplePos x="0" y="0"/>
                <wp:positionH relativeFrom="column">
                  <wp:posOffset>-571500</wp:posOffset>
                </wp:positionH>
                <wp:positionV relativeFrom="paragraph">
                  <wp:posOffset>0</wp:posOffset>
                </wp:positionV>
                <wp:extent cx="6438900" cy="635"/>
                <wp:effectExtent l="17145" t="11430" r="11430" b="16510"/>
                <wp:wrapNone/>
                <wp:docPr id="8"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389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3A20C2" id="Line 5" o:spid="_x0000_s1026" style="position:absolute;left:0;text-align:lef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0" to="46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" strokeweight="1.5pt"/>
            </w:pict>
          </mc:Fallback>
        </mc:AlternateContent>
      </w:r>
    </w:p>
    <w:p w:rsidR="00375302" w:rsidRPr="00951C1F" w:rsidRDefault="00375302">
      <w:pPr>
        <w:rPr>
          <w:color w:val="000000"/>
        </w:rPr>
      </w:pPr>
    </w:p>
    <w:p w:rsidR="00375302" w:rsidRPr="00951C1F" w:rsidRDefault="00793D3D">
      <w:pPr>
        <w:rPr>
          <w:color w:val="000000"/>
        </w:rPr>
      </w:pPr>
      <w:r w:rsidRPr="00951C1F">
        <w:rPr>
          <w:noProof/>
          <w:color w:val="000000"/>
          <w:sz w:val="20"/>
        </w:rPr>
        <mc:AlternateContent>
          <mc:Choice Requires="wps">
            <w:drawing>
              <wp:anchor distT="0" distB="0" distL="114300" distR="114300" simplePos="0" relativeHeight="251656704" behindDoc="0" locked="0" layoutInCell="1" allowOverlap="1">
                <wp:simplePos x="0" y="0"/>
                <wp:positionH relativeFrom="column">
                  <wp:posOffset>-342900</wp:posOffset>
                </wp:positionH>
                <wp:positionV relativeFrom="paragraph">
                  <wp:posOffset>99060</wp:posOffset>
                </wp:positionV>
                <wp:extent cx="5943600" cy="1188720"/>
                <wp:effectExtent l="0" t="1905" r="1905" b="0"/>
                <wp:wrapNone/>
                <wp:docPr id="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188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80CD0" w:rsidRDefault="00680CD0">
                            <w:pPr>
                              <w:pStyle w:val="aff2"/>
                            </w:pPr>
                            <w:r w:rsidRPr="00323968">
                              <w:rPr>
                                <w:rFonts w:hint="eastAsia"/>
                              </w:rPr>
                              <w:t>中国移动营业厅</w:t>
                            </w:r>
                            <w:r>
                              <w:rPr>
                                <w:rFonts w:hint="eastAsia"/>
                              </w:rPr>
                              <w:t>电子签名板</w:t>
                            </w:r>
                          </w:p>
                          <w:p w:rsidR="00680CD0" w:rsidRDefault="00680CD0">
                            <w:pPr>
                              <w:pStyle w:val="aff2"/>
                            </w:pPr>
                            <w:r>
                              <w:rPr>
                                <w:rFonts w:hint="eastAsia"/>
                              </w:rPr>
                              <w:t>设备测试规范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8" type="#_x0000_t202" style="position:absolute;left:0;text-align:left;margin-left:-27pt;margin-top:7.8pt;width:468pt;height:93.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" stroked="f">
                <v:textbox>
                  <w:txbxContent>
                    <w:p w:rsidR="00680CD0" w:rsidRDefault="00680CD0">
                      <w:pPr>
                        <w:pStyle w:val="aff2"/>
                      </w:pPr>
                      <w:r w:rsidRPr="00323968">
                        <w:rPr>
                          <w:rFonts w:hint="eastAsia"/>
                        </w:rPr>
                        <w:t>中国移动营业厅</w:t>
                      </w:r>
                      <w:r>
                        <w:rPr>
                          <w:rFonts w:hint="eastAsia"/>
                        </w:rPr>
                        <w:t>电子签名板</w:t>
                      </w:r>
                    </w:p>
                    <w:p w:rsidR="00680CD0" w:rsidRDefault="00680CD0">
                      <w:pPr>
                        <w:pStyle w:val="aff2"/>
                      </w:pPr>
                      <w:r>
                        <w:rPr>
                          <w:rFonts w:hint="eastAsia"/>
                        </w:rPr>
                        <w:t>设备测试规范</w:t>
                      </w:r>
                    </w:p>
                  </w:txbxContent>
                </v:textbox>
              </v:shape>
            </w:pict>
          </mc:Fallback>
        </mc:AlternateContent>
      </w:r>
    </w:p>
    <w:p w:rsidR="00375302" w:rsidRPr="00951C1F" w:rsidRDefault="00375302">
      <w:pPr>
        <w:rPr>
          <w:color w:val="000000"/>
        </w:rPr>
      </w:pPr>
    </w:p>
    <w:p w:rsidR="00375302" w:rsidRPr="00951C1F" w:rsidRDefault="00375302">
      <w:pPr>
        <w:rPr>
          <w:color w:val="000000"/>
        </w:rPr>
      </w:pPr>
    </w:p>
    <w:p w:rsidR="00375302" w:rsidRPr="00951C1F" w:rsidRDefault="00375302">
      <w:pPr>
        <w:rPr>
          <w:color w:val="000000"/>
        </w:rPr>
      </w:pPr>
    </w:p>
    <w:p w:rsidR="00375302" w:rsidRPr="00951C1F" w:rsidRDefault="00375302">
      <w:pPr>
        <w:rPr>
          <w:color w:val="000000"/>
        </w:rPr>
      </w:pPr>
    </w:p>
    <w:p w:rsidR="00375302" w:rsidRPr="00951C1F" w:rsidRDefault="00793D3D">
      <w:pPr>
        <w:rPr>
          <w:color w:val="000000"/>
        </w:rPr>
      </w:pPr>
      <w:r w:rsidRPr="00951C1F">
        <w:rPr>
          <w:noProof/>
          <w:color w:val="000000"/>
          <w:sz w:val="20"/>
        </w:rPr>
        <mc:AlternateContent>
          <mc:Choice Requires="wps">
            <w:drawing>
              <wp:anchor distT="0" distB="0" distL="114300" distR="114300" simplePos="0" relativeHeight="251657728" behindDoc="0" locked="0" layoutInCell="1" allowOverlap="1">
                <wp:simplePos x="0" y="0"/>
                <wp:positionH relativeFrom="column">
                  <wp:posOffset>-85725</wp:posOffset>
                </wp:positionH>
                <wp:positionV relativeFrom="paragraph">
                  <wp:posOffset>163830</wp:posOffset>
                </wp:positionV>
                <wp:extent cx="5486400" cy="1322070"/>
                <wp:effectExtent l="0" t="0" r="1905" b="1905"/>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13220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80CD0" w:rsidRDefault="00680CD0" w:rsidP="00281989">
                            <w:pPr>
                              <w:pStyle w:val="aff5"/>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9" type="#_x0000_t202" style="position:absolute;left:0;text-align:left;margin-left:-6.75pt;margin-top:12.9pt;width:6in;height:104.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" stroked="f">
                <v:textbox>
                  <w:txbxContent>
                    <w:p w:rsidR="00680CD0" w:rsidRDefault="00680CD0" w:rsidP="00281989">
                      <w:pPr>
                        <w:pStyle w:val="aff5"/>
                      </w:pPr>
                    </w:p>
                  </w:txbxContent>
                </v:textbox>
              </v:shape>
            </w:pict>
          </mc:Fallback>
        </mc:AlternateContent>
      </w:r>
    </w:p>
    <w:p w:rsidR="00375302" w:rsidRPr="00951C1F" w:rsidRDefault="00375302">
      <w:pPr>
        <w:rPr>
          <w:color w:val="000000"/>
        </w:rPr>
      </w:pPr>
    </w:p>
    <w:p w:rsidR="00375302" w:rsidRPr="00951C1F" w:rsidRDefault="00375302">
      <w:pPr>
        <w:rPr>
          <w:color w:val="000000"/>
        </w:rPr>
      </w:pPr>
    </w:p>
    <w:p w:rsidR="00375302" w:rsidRPr="00951C1F" w:rsidRDefault="00375302">
      <w:pPr>
        <w:rPr>
          <w:color w:val="000000"/>
        </w:rPr>
      </w:pPr>
    </w:p>
    <w:p w:rsidR="00375302" w:rsidRPr="00951C1F" w:rsidRDefault="00375302">
      <w:pPr>
        <w:rPr>
          <w:color w:val="000000"/>
        </w:rPr>
      </w:pPr>
    </w:p>
    <w:p w:rsidR="00375302" w:rsidRPr="00951C1F" w:rsidRDefault="00375302">
      <w:pPr>
        <w:rPr>
          <w:color w:val="000000"/>
        </w:rPr>
      </w:pPr>
    </w:p>
    <w:p w:rsidR="00375302" w:rsidRPr="00951C1F" w:rsidRDefault="00375302">
      <w:pPr>
        <w:rPr>
          <w:color w:val="000000"/>
        </w:rPr>
      </w:pPr>
    </w:p>
    <w:p w:rsidR="00375302" w:rsidRPr="00951C1F" w:rsidRDefault="00375302">
      <w:pPr>
        <w:rPr>
          <w:color w:val="000000"/>
        </w:rPr>
      </w:pPr>
    </w:p>
    <w:p w:rsidR="00375302" w:rsidRPr="00951C1F" w:rsidRDefault="00375302">
      <w:pPr>
        <w:rPr>
          <w:color w:val="000000"/>
        </w:rPr>
      </w:pPr>
    </w:p>
    <w:p w:rsidR="00375302" w:rsidRPr="00951C1F" w:rsidRDefault="00793D3D">
      <w:pPr>
        <w:rPr>
          <w:color w:val="000000"/>
        </w:rPr>
      </w:pPr>
      <w:r w:rsidRPr="00951C1F">
        <w:rPr>
          <w:noProof/>
          <w:color w:val="000000"/>
          <w:sz w:val="20"/>
        </w:rPr>
        <mc:AlternateContent>
          <mc:Choice Requires="wps">
            <w:drawing>
              <wp:anchor distT="0" distB="0" distL="114300" distR="114300" simplePos="0" relativeHeight="251658752" behindDoc="0" locked="0" layoutInCell="1" allowOverlap="1">
                <wp:simplePos x="0" y="0"/>
                <wp:positionH relativeFrom="column">
                  <wp:posOffset>1171575</wp:posOffset>
                </wp:positionH>
                <wp:positionV relativeFrom="paragraph">
                  <wp:posOffset>64770</wp:posOffset>
                </wp:positionV>
                <wp:extent cx="2990850" cy="297180"/>
                <wp:effectExtent l="0" t="0" r="1905" b="0"/>
                <wp:wrapNone/>
                <wp:docPr id="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085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80CD0" w:rsidRDefault="00680CD0">
                            <w:pPr>
                              <w:pStyle w:val="af7"/>
                            </w:pPr>
                            <w:r>
                              <w:rPr>
                                <w:rFonts w:hint="eastAsia"/>
                              </w:rPr>
                              <w:t>版本号：</w:t>
                            </w:r>
                            <w:r>
                              <w:rPr>
                                <w:rFonts w:hint="eastAsia"/>
                                <w:b w:val="0"/>
                                <w:color w:val="373739"/>
                              </w:rPr>
                              <w:t>1.</w:t>
                            </w:r>
                            <w:r>
                              <w:rPr>
                                <w:b w:val="0"/>
                                <w:color w:val="373739"/>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30" type="#_x0000_t202" style="position:absolute;left:0;text-align:left;margin-left:92.25pt;margin-top:5.1pt;width:235.5pt;height:23.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" stroked="f">
                <v:textbox>
                  <w:txbxContent>
                    <w:p w:rsidR="00680CD0" w:rsidRDefault="00680CD0">
                      <w:pPr>
                        <w:pStyle w:val="af7"/>
                      </w:pPr>
                      <w:r>
                        <w:rPr>
                          <w:rFonts w:hint="eastAsia"/>
                        </w:rPr>
                        <w:t>版本号：</w:t>
                      </w:r>
                      <w:r>
                        <w:rPr>
                          <w:rFonts w:hint="eastAsia"/>
                          <w:b w:val="0"/>
                          <w:color w:val="373739"/>
                        </w:rPr>
                        <w:t>1.</w:t>
                      </w:r>
                      <w:r>
                        <w:rPr>
                          <w:b w:val="0"/>
                          <w:color w:val="373739"/>
                        </w:rPr>
                        <w:t>1</w:t>
                      </w:r>
                    </w:p>
                  </w:txbxContent>
                </v:textbox>
              </v:shape>
            </w:pict>
          </mc:Fallback>
        </mc:AlternateContent>
      </w:r>
    </w:p>
    <w:p w:rsidR="00375302" w:rsidRPr="00951C1F" w:rsidRDefault="00375302">
      <w:pPr>
        <w:rPr>
          <w:color w:val="000000"/>
        </w:rPr>
      </w:pPr>
    </w:p>
    <w:p w:rsidR="00375302" w:rsidRPr="00951C1F" w:rsidRDefault="00375302">
      <w:pPr>
        <w:rPr>
          <w:color w:val="000000"/>
        </w:rPr>
      </w:pPr>
    </w:p>
    <w:p w:rsidR="00375302" w:rsidRPr="00951C1F" w:rsidRDefault="00375302">
      <w:pPr>
        <w:rPr>
          <w:color w:val="000000"/>
        </w:rPr>
      </w:pPr>
    </w:p>
    <w:p w:rsidR="00375302" w:rsidRPr="00951C1F" w:rsidRDefault="00375302">
      <w:pPr>
        <w:rPr>
          <w:color w:val="000000"/>
        </w:rPr>
      </w:pPr>
    </w:p>
    <w:p w:rsidR="00375302" w:rsidRPr="00951C1F" w:rsidRDefault="00375302">
      <w:pPr>
        <w:rPr>
          <w:color w:val="000000"/>
        </w:rPr>
      </w:pPr>
    </w:p>
    <w:p w:rsidR="00375302" w:rsidRPr="00951C1F" w:rsidRDefault="00375302">
      <w:pPr>
        <w:rPr>
          <w:color w:val="000000"/>
        </w:rPr>
      </w:pPr>
    </w:p>
    <w:p w:rsidR="00375302" w:rsidRPr="00951C1F" w:rsidRDefault="00375302">
      <w:pPr>
        <w:rPr>
          <w:color w:val="000000"/>
        </w:rPr>
      </w:pPr>
    </w:p>
    <w:p w:rsidR="00375302" w:rsidRPr="00951C1F" w:rsidRDefault="00375302">
      <w:pPr>
        <w:rPr>
          <w:color w:val="000000"/>
        </w:rPr>
      </w:pPr>
    </w:p>
    <w:p w:rsidR="00375302" w:rsidRPr="00951C1F" w:rsidRDefault="00375302">
      <w:pPr>
        <w:rPr>
          <w:color w:val="000000"/>
        </w:rPr>
      </w:pPr>
    </w:p>
    <w:p w:rsidR="00375302" w:rsidRPr="00951C1F" w:rsidRDefault="00375302">
      <w:pPr>
        <w:rPr>
          <w:color w:val="000000"/>
        </w:rPr>
      </w:pPr>
    </w:p>
    <w:p w:rsidR="00375302" w:rsidRPr="00951C1F" w:rsidRDefault="00375302">
      <w:pPr>
        <w:rPr>
          <w:color w:val="000000"/>
        </w:rPr>
      </w:pPr>
    </w:p>
    <w:p w:rsidR="00375302" w:rsidRPr="00951C1F" w:rsidRDefault="00375302">
      <w:pPr>
        <w:rPr>
          <w:color w:val="000000"/>
        </w:rPr>
      </w:pPr>
    </w:p>
    <w:p w:rsidR="00375302" w:rsidRPr="00951C1F" w:rsidRDefault="00375302">
      <w:pPr>
        <w:rPr>
          <w:color w:val="000000"/>
        </w:rPr>
      </w:pPr>
    </w:p>
    <w:p w:rsidR="00375302" w:rsidRPr="00951C1F" w:rsidRDefault="00793D3D">
      <w:pPr>
        <w:rPr>
          <w:color w:val="000000"/>
        </w:rPr>
      </w:pPr>
      <w:r w:rsidRPr="00951C1F">
        <w:rPr>
          <w:noProof/>
          <w:color w:val="000000"/>
          <w:sz w:val="20"/>
        </w:rPr>
        <mc:AlternateContent>
          <mc:Choice Requires="wps">
            <w:drawing>
              <wp:anchor distT="0" distB="0" distL="114300" distR="114300" simplePos="0" relativeHeight="251661824" behindDoc="0" locked="0" layoutInCell="1" allowOverlap="1">
                <wp:simplePos x="0" y="0"/>
                <wp:positionH relativeFrom="column">
                  <wp:posOffset>3314700</wp:posOffset>
                </wp:positionH>
                <wp:positionV relativeFrom="paragraph">
                  <wp:posOffset>99060</wp:posOffset>
                </wp:positionV>
                <wp:extent cx="2628900" cy="297180"/>
                <wp:effectExtent l="0" t="0" r="1905" b="190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80CD0" w:rsidRDefault="00680CD0">
                            <w:pPr>
                              <w:pStyle w:val="af6"/>
                            </w:pPr>
                            <w:r>
                              <w:rPr>
                                <w:rFonts w:hint="eastAsia"/>
                              </w:rPr>
                              <w:t>╳╳╳╳-╳╳-╳╳实施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31" type="#_x0000_t202" style="position:absolute;left:0;text-align:left;margin-left:261pt;margin-top:7.8pt;width:207pt;height:23.4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" stroked="f">
                <v:textbox>
                  <w:txbxContent>
                    <w:p w:rsidR="00680CD0" w:rsidRDefault="00680CD0">
                      <w:pPr>
                        <w:pStyle w:val="af6"/>
                      </w:pPr>
                      <w:r>
                        <w:rPr>
                          <w:rFonts w:hint="eastAsia"/>
                        </w:rPr>
                        <w:t>╳╳╳╳-╳╳-╳╳实施</w:t>
                      </w:r>
                    </w:p>
                  </w:txbxContent>
                </v:textbox>
              </v:shape>
            </w:pict>
          </mc:Fallback>
        </mc:AlternateContent>
      </w:r>
      <w:r w:rsidRPr="00951C1F">
        <w:rPr>
          <w:noProof/>
          <w:color w:val="000000"/>
          <w:sz w:val="20"/>
        </w:rPr>
        <mc:AlternateContent>
          <mc:Choice Requires="wps">
            <w:drawing>
              <wp:anchor distT="0" distB="0" distL="114300" distR="114300" simplePos="0" relativeHeight="251660800" behindDoc="0" locked="0" layoutInCell="1" allowOverlap="1">
                <wp:simplePos x="0" y="0"/>
                <wp:positionH relativeFrom="column">
                  <wp:posOffset>-457200</wp:posOffset>
                </wp:positionH>
                <wp:positionV relativeFrom="paragraph">
                  <wp:posOffset>99060</wp:posOffset>
                </wp:positionV>
                <wp:extent cx="2628900" cy="297180"/>
                <wp:effectExtent l="0" t="0" r="1905" b="1905"/>
                <wp:wrapNone/>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80CD0" w:rsidRDefault="00680CD0">
                            <w:pPr>
                              <w:pStyle w:val="af6"/>
                            </w:pPr>
                            <w:r>
                              <w:rPr>
                                <w:rFonts w:hint="eastAsia"/>
                              </w:rPr>
                              <w:t>╳╳╳╳-╳╳-╳╳发布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2" type="#_x0000_t202" style="position:absolute;left:0;text-align:left;margin-left:-36pt;margin-top:7.8pt;width:207pt;height:23.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zxehQIAABc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" stroked="f">
                <v:textbox>
                  <w:txbxContent>
                    <w:p w:rsidR="00680CD0" w:rsidRDefault="00680CD0">
                      <w:pPr>
                        <w:pStyle w:val="af6"/>
                      </w:pPr>
                      <w:r>
                        <w:rPr>
                          <w:rFonts w:hint="eastAsia"/>
                        </w:rPr>
                        <w:t>╳╳╳╳-╳╳-╳╳发布</w:t>
                      </w:r>
                    </w:p>
                  </w:txbxContent>
                </v:textbox>
              </v:shape>
            </w:pict>
          </mc:Fallback>
        </mc:AlternateContent>
      </w:r>
    </w:p>
    <w:p w:rsidR="00375302" w:rsidRPr="00951C1F" w:rsidRDefault="00375302">
      <w:pPr>
        <w:rPr>
          <w:color w:val="000000"/>
        </w:rPr>
      </w:pPr>
    </w:p>
    <w:p w:rsidR="00375302" w:rsidRPr="00951C1F" w:rsidRDefault="00793D3D">
      <w:pPr>
        <w:rPr>
          <w:color w:val="000000"/>
        </w:rPr>
      </w:pPr>
      <w:r w:rsidRPr="00951C1F">
        <w:rPr>
          <w:noProof/>
          <w:color w:val="000000"/>
          <w:sz w:val="20"/>
        </w:rPr>
        <mc:AlternateContent>
          <mc:Choice Requires="wps">
            <w:drawing>
              <wp:anchor distT="0" distB="0" distL="114300" distR="114300" simplePos="0" relativeHeight="251659776" behindDoc="0" locked="0" layoutInCell="1" allowOverlap="1">
                <wp:simplePos x="0" y="0"/>
                <wp:positionH relativeFrom="column">
                  <wp:posOffset>914400</wp:posOffset>
                </wp:positionH>
                <wp:positionV relativeFrom="paragraph">
                  <wp:posOffset>152400</wp:posOffset>
                </wp:positionV>
                <wp:extent cx="3543300" cy="396240"/>
                <wp:effectExtent l="0" t="0" r="1905" b="0"/>
                <wp:wrapNone/>
                <wp:docPr id="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3300"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80CD0" w:rsidRDefault="00680CD0">
                            <w:pPr>
                              <w:pStyle w:val="aff8"/>
                            </w:pPr>
                            <w:r>
                              <w:rPr>
                                <w:rFonts w:hint="eastAsia"/>
                              </w:rPr>
                              <w:t>中国移动通信集团公司    发布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33" type="#_x0000_t202" style="position:absolute;left:0;text-align:left;margin-left:1in;margin-top:12pt;width:279pt;height:31.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" stroked="f">
                <v:textbox>
                  <w:txbxContent>
                    <w:p w:rsidR="00680CD0" w:rsidRDefault="00680CD0">
                      <w:pPr>
                        <w:pStyle w:val="aff8"/>
                      </w:pPr>
                      <w:r>
                        <w:rPr>
                          <w:rFonts w:hint="eastAsia"/>
                        </w:rPr>
                        <w:t>中国移动通信集团公司    发布</w:t>
                      </w:r>
                    </w:p>
                  </w:txbxContent>
                </v:textbox>
              </v:shape>
            </w:pict>
          </mc:Fallback>
        </mc:AlternateContent>
      </w:r>
      <w:r w:rsidRPr="00951C1F">
        <w:rPr>
          <w:noProof/>
          <w:color w:val="000000"/>
          <w:sz w:val="20"/>
        </w:rPr>
        <mc:AlternateContent>
          <mc:Choice Requires="wps">
            <w:drawing>
              <wp:anchor distT="0" distB="0" distL="114300" distR="114300" simplePos="0" relativeHeight="251652608" behindDoc="0" locked="0" layoutInCell="1" allowOverlap="1">
                <wp:simplePos x="0" y="0"/>
                <wp:positionH relativeFrom="column">
                  <wp:posOffset>-342900</wp:posOffset>
                </wp:positionH>
                <wp:positionV relativeFrom="paragraph">
                  <wp:posOffset>99060</wp:posOffset>
                </wp:positionV>
                <wp:extent cx="6067425" cy="635"/>
                <wp:effectExtent l="17145" t="11430" r="11430" b="16510"/>
                <wp:wrapNone/>
                <wp:docPr id="1"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7425"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4EB7E7" id="Line 12" o:spid="_x0000_s1026" style="position:absolute;left:0;text-align:lef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7.8pt" to="450.75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" strokeweight="1.5pt"/>
            </w:pict>
          </mc:Fallback>
        </mc:AlternateContent>
      </w:r>
    </w:p>
    <w:p w:rsidR="00375302" w:rsidRPr="00951C1F" w:rsidRDefault="00375302">
      <w:pPr>
        <w:rPr>
          <w:color w:val="000000"/>
        </w:rPr>
      </w:pPr>
    </w:p>
    <w:p w:rsidR="00375302" w:rsidRPr="00951C1F" w:rsidRDefault="00375302">
      <w:pPr>
        <w:rPr>
          <w:color w:val="000000"/>
        </w:rPr>
        <w:sectPr w:rsidR="00375302" w:rsidRPr="00951C1F">
          <w:headerReference w:type="default" r:id="rId9"/>
          <w:pgSz w:w="11906" w:h="16838"/>
          <w:pgMar w:top="1440" w:right="1797" w:bottom="1440" w:left="1797" w:header="851" w:footer="992" w:gutter="0"/>
          <w:cols w:space="720"/>
          <w:titlePg/>
          <w:docGrid w:type="lines" w:linePitch="312"/>
        </w:sectPr>
      </w:pPr>
    </w:p>
    <w:p w:rsidR="00375302" w:rsidRPr="000B1B6D" w:rsidRDefault="00375302">
      <w:pPr>
        <w:jc w:val="center"/>
        <w:rPr>
          <w:rFonts w:ascii="黑体" w:eastAsia="黑体" w:hAnsi="黑体"/>
          <w:color w:val="000000"/>
          <w:sz w:val="32"/>
        </w:rPr>
      </w:pPr>
      <w:bookmarkStart w:id="0" w:name="_Toc118024550"/>
      <w:bookmarkStart w:id="1" w:name="_Toc118024568"/>
      <w:bookmarkStart w:id="2" w:name="_Toc118026096"/>
      <w:bookmarkStart w:id="3" w:name="_Toc118028381"/>
      <w:r w:rsidRPr="000B1B6D">
        <w:rPr>
          <w:rFonts w:ascii="黑体" w:eastAsia="黑体" w:hAnsi="黑体"/>
          <w:color w:val="000000"/>
          <w:sz w:val="32"/>
        </w:rPr>
        <w:lastRenderedPageBreak/>
        <w:t>目</w:t>
      </w:r>
      <w:r w:rsidRPr="000B1B6D">
        <w:rPr>
          <w:rFonts w:ascii="黑体" w:eastAsia="黑体" w:hAnsi="黑体"/>
          <w:color w:val="000000"/>
          <w:sz w:val="32"/>
        </w:rPr>
        <w:tab/>
      </w:r>
      <w:r w:rsidRPr="000B1B6D">
        <w:rPr>
          <w:rFonts w:ascii="黑体" w:eastAsia="黑体" w:hAnsi="黑体"/>
          <w:color w:val="000000"/>
          <w:sz w:val="32"/>
        </w:rPr>
        <w:tab/>
        <w:t>录</w:t>
      </w:r>
      <w:bookmarkEnd w:id="0"/>
      <w:bookmarkEnd w:id="1"/>
      <w:bookmarkEnd w:id="2"/>
      <w:bookmarkEnd w:id="3"/>
    </w:p>
    <w:p w:rsidR="000B1B6D" w:rsidRPr="000B1B6D" w:rsidRDefault="002D241E">
      <w:pPr>
        <w:pStyle w:val="13"/>
        <w:tabs>
          <w:tab w:val="left" w:pos="840"/>
          <w:tab w:val="right" w:leader="dot" w:pos="8296"/>
        </w:tabs>
        <w:rPr>
          <w:rFonts w:ascii="黑体" w:eastAsia="黑体" w:hAnsi="黑体" w:cstheme="minorBidi"/>
          <w:noProof/>
          <w:szCs w:val="22"/>
        </w:rPr>
      </w:pPr>
      <w:r w:rsidRPr="000B1B6D">
        <w:rPr>
          <w:rFonts w:ascii="黑体" w:eastAsia="黑体" w:hAnsi="黑体"/>
          <w:color w:val="000000"/>
          <w:szCs w:val="21"/>
        </w:rPr>
        <w:fldChar w:fldCharType="begin"/>
      </w:r>
      <w:r w:rsidRPr="000B1B6D">
        <w:rPr>
          <w:rFonts w:ascii="黑体" w:eastAsia="黑体" w:hAnsi="黑体"/>
          <w:color w:val="000000"/>
          <w:szCs w:val="21"/>
        </w:rPr>
        <w:instrText xml:space="preserve"> TOC \o "1-3" \h \z \u </w:instrText>
      </w:r>
      <w:r w:rsidRPr="000B1B6D">
        <w:rPr>
          <w:rFonts w:ascii="黑体" w:eastAsia="黑体" w:hAnsi="黑体"/>
          <w:color w:val="000000"/>
          <w:szCs w:val="21"/>
        </w:rPr>
        <w:fldChar w:fldCharType="separate"/>
      </w:r>
      <w:hyperlink w:anchor="_Toc454887375" w:history="1">
        <w:r w:rsidR="000B1B6D" w:rsidRPr="000B1B6D">
          <w:rPr>
            <w:rStyle w:val="ae"/>
            <w:rFonts w:ascii="黑体" w:eastAsia="黑体" w:hAnsi="黑体" w:hint="eastAsia"/>
            <w:noProof/>
          </w:rPr>
          <w:t>前</w:t>
        </w:r>
        <w:r w:rsidR="000B1B6D" w:rsidRPr="000B1B6D">
          <w:rPr>
            <w:rFonts w:ascii="黑体" w:eastAsia="黑体" w:hAnsi="黑体" w:cstheme="minorBidi"/>
            <w:noProof/>
            <w:szCs w:val="22"/>
          </w:rPr>
          <w:tab/>
        </w:r>
        <w:r w:rsidR="000B1B6D" w:rsidRPr="000B1B6D">
          <w:rPr>
            <w:rStyle w:val="ae"/>
            <w:rFonts w:ascii="黑体" w:eastAsia="黑体" w:hAnsi="黑体"/>
            <w:noProof/>
          </w:rPr>
          <w:t xml:space="preserve"> </w:t>
        </w:r>
        <w:r w:rsidR="000B1B6D" w:rsidRPr="000B1B6D">
          <w:rPr>
            <w:rStyle w:val="ae"/>
            <w:rFonts w:ascii="黑体" w:eastAsia="黑体" w:hAnsi="黑体" w:hint="eastAsia"/>
            <w:noProof/>
          </w:rPr>
          <w:t>言</w:t>
        </w:r>
        <w:r w:rsidR="000B1B6D" w:rsidRPr="000B1B6D">
          <w:rPr>
            <w:rFonts w:ascii="黑体" w:eastAsia="黑体" w:hAnsi="黑体"/>
            <w:noProof/>
            <w:webHidden/>
          </w:rPr>
          <w:tab/>
        </w:r>
        <w:r w:rsidR="000B1B6D" w:rsidRPr="000B1B6D">
          <w:rPr>
            <w:rFonts w:ascii="黑体" w:eastAsia="黑体" w:hAnsi="黑体"/>
            <w:noProof/>
            <w:webHidden/>
          </w:rPr>
          <w:fldChar w:fldCharType="begin"/>
        </w:r>
        <w:r w:rsidR="000B1B6D" w:rsidRPr="000B1B6D">
          <w:rPr>
            <w:rFonts w:ascii="黑体" w:eastAsia="黑体" w:hAnsi="黑体"/>
            <w:noProof/>
            <w:webHidden/>
          </w:rPr>
          <w:instrText xml:space="preserve"> PAGEREF _Toc454887375 \h </w:instrText>
        </w:r>
        <w:r w:rsidR="000B1B6D" w:rsidRPr="000B1B6D">
          <w:rPr>
            <w:rFonts w:ascii="黑体" w:eastAsia="黑体" w:hAnsi="黑体"/>
            <w:noProof/>
            <w:webHidden/>
          </w:rPr>
        </w:r>
        <w:r w:rsidR="000B1B6D" w:rsidRPr="000B1B6D">
          <w:rPr>
            <w:rFonts w:ascii="黑体" w:eastAsia="黑体" w:hAnsi="黑体"/>
            <w:noProof/>
            <w:webHidden/>
          </w:rPr>
          <w:fldChar w:fldCharType="separate"/>
        </w:r>
        <w:r w:rsidR="000B1B6D" w:rsidRPr="000B1B6D">
          <w:rPr>
            <w:rFonts w:ascii="黑体" w:eastAsia="黑体" w:hAnsi="黑体"/>
            <w:noProof/>
            <w:webHidden/>
          </w:rPr>
          <w:t>II</w:t>
        </w:r>
        <w:r w:rsidR="000B1B6D" w:rsidRPr="000B1B6D">
          <w:rPr>
            <w:rFonts w:ascii="黑体" w:eastAsia="黑体" w:hAnsi="黑体"/>
            <w:noProof/>
            <w:webHidden/>
          </w:rPr>
          <w:fldChar w:fldCharType="end"/>
        </w:r>
      </w:hyperlink>
    </w:p>
    <w:p w:rsidR="000B1B6D" w:rsidRPr="000B1B6D" w:rsidRDefault="00C4299A">
      <w:pPr>
        <w:pStyle w:val="13"/>
        <w:tabs>
          <w:tab w:val="left" w:pos="420"/>
          <w:tab w:val="right" w:leader="dot" w:pos="8296"/>
        </w:tabs>
        <w:rPr>
          <w:rFonts w:ascii="黑体" w:eastAsia="黑体" w:hAnsi="黑体" w:cstheme="minorBidi"/>
          <w:noProof/>
          <w:szCs w:val="22"/>
        </w:rPr>
      </w:pPr>
      <w:hyperlink w:anchor="_Toc454887376" w:history="1">
        <w:r w:rsidR="000B1B6D" w:rsidRPr="000B1B6D">
          <w:rPr>
            <w:rStyle w:val="ae"/>
            <w:rFonts w:ascii="黑体" w:eastAsia="黑体" w:hAnsi="黑体"/>
            <w:noProof/>
          </w:rPr>
          <w:t>1.</w:t>
        </w:r>
        <w:r w:rsidR="000B1B6D" w:rsidRPr="000B1B6D">
          <w:rPr>
            <w:rFonts w:ascii="黑体" w:eastAsia="黑体" w:hAnsi="黑体" w:cstheme="minorBidi"/>
            <w:noProof/>
            <w:szCs w:val="22"/>
          </w:rPr>
          <w:tab/>
        </w:r>
        <w:r w:rsidR="000B1B6D" w:rsidRPr="000B1B6D">
          <w:rPr>
            <w:rStyle w:val="ae"/>
            <w:rFonts w:ascii="黑体" w:eastAsia="黑体" w:hAnsi="黑体" w:hint="eastAsia"/>
            <w:noProof/>
          </w:rPr>
          <w:t>范围</w:t>
        </w:r>
        <w:r w:rsidR="000B1B6D" w:rsidRPr="000B1B6D">
          <w:rPr>
            <w:rFonts w:ascii="黑体" w:eastAsia="黑体" w:hAnsi="黑体"/>
            <w:noProof/>
            <w:webHidden/>
          </w:rPr>
          <w:tab/>
        </w:r>
        <w:r w:rsidR="000B1B6D" w:rsidRPr="000B1B6D">
          <w:rPr>
            <w:rFonts w:ascii="黑体" w:eastAsia="黑体" w:hAnsi="黑体"/>
            <w:noProof/>
            <w:webHidden/>
          </w:rPr>
          <w:fldChar w:fldCharType="begin"/>
        </w:r>
        <w:r w:rsidR="000B1B6D" w:rsidRPr="000B1B6D">
          <w:rPr>
            <w:rFonts w:ascii="黑体" w:eastAsia="黑体" w:hAnsi="黑体"/>
            <w:noProof/>
            <w:webHidden/>
          </w:rPr>
          <w:instrText xml:space="preserve"> PAGEREF _Toc454887376 \h </w:instrText>
        </w:r>
        <w:r w:rsidR="000B1B6D" w:rsidRPr="000B1B6D">
          <w:rPr>
            <w:rFonts w:ascii="黑体" w:eastAsia="黑体" w:hAnsi="黑体"/>
            <w:noProof/>
            <w:webHidden/>
          </w:rPr>
        </w:r>
        <w:r w:rsidR="000B1B6D" w:rsidRPr="000B1B6D">
          <w:rPr>
            <w:rFonts w:ascii="黑体" w:eastAsia="黑体" w:hAnsi="黑体"/>
            <w:noProof/>
            <w:webHidden/>
          </w:rPr>
          <w:fldChar w:fldCharType="separate"/>
        </w:r>
        <w:r w:rsidR="000B1B6D" w:rsidRPr="000B1B6D">
          <w:rPr>
            <w:rFonts w:ascii="黑体" w:eastAsia="黑体" w:hAnsi="黑体"/>
            <w:noProof/>
            <w:webHidden/>
          </w:rPr>
          <w:t>1</w:t>
        </w:r>
        <w:r w:rsidR="000B1B6D" w:rsidRPr="000B1B6D">
          <w:rPr>
            <w:rFonts w:ascii="黑体" w:eastAsia="黑体" w:hAnsi="黑体"/>
            <w:noProof/>
            <w:webHidden/>
          </w:rPr>
          <w:fldChar w:fldCharType="end"/>
        </w:r>
      </w:hyperlink>
    </w:p>
    <w:p w:rsidR="000B1B6D" w:rsidRPr="000B1B6D" w:rsidRDefault="00C4299A">
      <w:pPr>
        <w:pStyle w:val="13"/>
        <w:tabs>
          <w:tab w:val="left" w:pos="420"/>
          <w:tab w:val="right" w:leader="dot" w:pos="8296"/>
        </w:tabs>
        <w:rPr>
          <w:rFonts w:ascii="黑体" w:eastAsia="黑体" w:hAnsi="黑体" w:cstheme="minorBidi"/>
          <w:noProof/>
          <w:szCs w:val="22"/>
        </w:rPr>
      </w:pPr>
      <w:hyperlink w:anchor="_Toc454887377" w:history="1">
        <w:r w:rsidR="000B1B6D" w:rsidRPr="000B1B6D">
          <w:rPr>
            <w:rStyle w:val="ae"/>
            <w:rFonts w:ascii="黑体" w:eastAsia="黑体" w:hAnsi="黑体"/>
            <w:noProof/>
          </w:rPr>
          <w:t>2.</w:t>
        </w:r>
        <w:r w:rsidR="000B1B6D" w:rsidRPr="000B1B6D">
          <w:rPr>
            <w:rFonts w:ascii="黑体" w:eastAsia="黑体" w:hAnsi="黑体" w:cstheme="minorBidi"/>
            <w:noProof/>
            <w:szCs w:val="22"/>
          </w:rPr>
          <w:tab/>
        </w:r>
        <w:r w:rsidR="000B1B6D" w:rsidRPr="000B1B6D">
          <w:rPr>
            <w:rStyle w:val="ae"/>
            <w:rFonts w:ascii="黑体" w:eastAsia="黑体" w:hAnsi="黑体" w:hint="eastAsia"/>
            <w:noProof/>
          </w:rPr>
          <w:t>术语、定义和缩略语</w:t>
        </w:r>
        <w:r w:rsidR="000B1B6D" w:rsidRPr="000B1B6D">
          <w:rPr>
            <w:rFonts w:ascii="黑体" w:eastAsia="黑体" w:hAnsi="黑体"/>
            <w:noProof/>
            <w:webHidden/>
          </w:rPr>
          <w:tab/>
        </w:r>
        <w:r w:rsidR="000B1B6D" w:rsidRPr="000B1B6D">
          <w:rPr>
            <w:rFonts w:ascii="黑体" w:eastAsia="黑体" w:hAnsi="黑体"/>
            <w:noProof/>
            <w:webHidden/>
          </w:rPr>
          <w:fldChar w:fldCharType="begin"/>
        </w:r>
        <w:r w:rsidR="000B1B6D" w:rsidRPr="000B1B6D">
          <w:rPr>
            <w:rFonts w:ascii="黑体" w:eastAsia="黑体" w:hAnsi="黑体"/>
            <w:noProof/>
            <w:webHidden/>
          </w:rPr>
          <w:instrText xml:space="preserve"> PAGEREF _Toc454887377 \h </w:instrText>
        </w:r>
        <w:r w:rsidR="000B1B6D" w:rsidRPr="000B1B6D">
          <w:rPr>
            <w:rFonts w:ascii="黑体" w:eastAsia="黑体" w:hAnsi="黑体"/>
            <w:noProof/>
            <w:webHidden/>
          </w:rPr>
        </w:r>
        <w:r w:rsidR="000B1B6D" w:rsidRPr="000B1B6D">
          <w:rPr>
            <w:rFonts w:ascii="黑体" w:eastAsia="黑体" w:hAnsi="黑体"/>
            <w:noProof/>
            <w:webHidden/>
          </w:rPr>
          <w:fldChar w:fldCharType="separate"/>
        </w:r>
        <w:r w:rsidR="000B1B6D" w:rsidRPr="000B1B6D">
          <w:rPr>
            <w:rFonts w:ascii="黑体" w:eastAsia="黑体" w:hAnsi="黑体"/>
            <w:noProof/>
            <w:webHidden/>
          </w:rPr>
          <w:t>1</w:t>
        </w:r>
        <w:r w:rsidR="000B1B6D" w:rsidRPr="000B1B6D">
          <w:rPr>
            <w:rFonts w:ascii="黑体" w:eastAsia="黑体" w:hAnsi="黑体"/>
            <w:noProof/>
            <w:webHidden/>
          </w:rPr>
          <w:fldChar w:fldCharType="end"/>
        </w:r>
      </w:hyperlink>
    </w:p>
    <w:p w:rsidR="000B1B6D" w:rsidRPr="000B1B6D" w:rsidRDefault="00C4299A">
      <w:pPr>
        <w:pStyle w:val="13"/>
        <w:tabs>
          <w:tab w:val="left" w:pos="420"/>
          <w:tab w:val="right" w:leader="dot" w:pos="8296"/>
        </w:tabs>
        <w:rPr>
          <w:rFonts w:ascii="黑体" w:eastAsia="黑体" w:hAnsi="黑体" w:cstheme="minorBidi"/>
          <w:noProof/>
          <w:szCs w:val="22"/>
        </w:rPr>
      </w:pPr>
      <w:hyperlink w:anchor="_Toc454887378" w:history="1">
        <w:r w:rsidR="000B1B6D" w:rsidRPr="000B1B6D">
          <w:rPr>
            <w:rStyle w:val="ae"/>
            <w:rFonts w:ascii="黑体" w:eastAsia="黑体" w:hAnsi="黑体"/>
            <w:noProof/>
          </w:rPr>
          <w:t>3.</w:t>
        </w:r>
        <w:r w:rsidR="000B1B6D" w:rsidRPr="000B1B6D">
          <w:rPr>
            <w:rFonts w:ascii="黑体" w:eastAsia="黑体" w:hAnsi="黑体" w:cstheme="minorBidi"/>
            <w:noProof/>
            <w:szCs w:val="22"/>
          </w:rPr>
          <w:tab/>
        </w:r>
        <w:r w:rsidR="000B1B6D" w:rsidRPr="000B1B6D">
          <w:rPr>
            <w:rStyle w:val="ae"/>
            <w:rFonts w:ascii="黑体" w:eastAsia="黑体" w:hAnsi="黑体" w:hint="eastAsia"/>
            <w:noProof/>
          </w:rPr>
          <w:t>电子签名板的定义</w:t>
        </w:r>
        <w:r w:rsidR="000B1B6D" w:rsidRPr="000B1B6D">
          <w:rPr>
            <w:rFonts w:ascii="黑体" w:eastAsia="黑体" w:hAnsi="黑体"/>
            <w:noProof/>
            <w:webHidden/>
          </w:rPr>
          <w:tab/>
        </w:r>
        <w:r w:rsidR="000B1B6D" w:rsidRPr="000B1B6D">
          <w:rPr>
            <w:rFonts w:ascii="黑体" w:eastAsia="黑体" w:hAnsi="黑体"/>
            <w:noProof/>
            <w:webHidden/>
          </w:rPr>
          <w:fldChar w:fldCharType="begin"/>
        </w:r>
        <w:r w:rsidR="000B1B6D" w:rsidRPr="000B1B6D">
          <w:rPr>
            <w:rFonts w:ascii="黑体" w:eastAsia="黑体" w:hAnsi="黑体"/>
            <w:noProof/>
            <w:webHidden/>
          </w:rPr>
          <w:instrText xml:space="preserve"> PAGEREF _Toc454887378 \h </w:instrText>
        </w:r>
        <w:r w:rsidR="000B1B6D" w:rsidRPr="000B1B6D">
          <w:rPr>
            <w:rFonts w:ascii="黑体" w:eastAsia="黑体" w:hAnsi="黑体"/>
            <w:noProof/>
            <w:webHidden/>
          </w:rPr>
        </w:r>
        <w:r w:rsidR="000B1B6D" w:rsidRPr="000B1B6D">
          <w:rPr>
            <w:rFonts w:ascii="黑体" w:eastAsia="黑体" w:hAnsi="黑体"/>
            <w:noProof/>
            <w:webHidden/>
          </w:rPr>
          <w:fldChar w:fldCharType="separate"/>
        </w:r>
        <w:r w:rsidR="000B1B6D" w:rsidRPr="000B1B6D">
          <w:rPr>
            <w:rFonts w:ascii="黑体" w:eastAsia="黑体" w:hAnsi="黑体"/>
            <w:noProof/>
            <w:webHidden/>
          </w:rPr>
          <w:t>1</w:t>
        </w:r>
        <w:r w:rsidR="000B1B6D" w:rsidRPr="000B1B6D">
          <w:rPr>
            <w:rFonts w:ascii="黑体" w:eastAsia="黑体" w:hAnsi="黑体"/>
            <w:noProof/>
            <w:webHidden/>
          </w:rPr>
          <w:fldChar w:fldCharType="end"/>
        </w:r>
      </w:hyperlink>
    </w:p>
    <w:p w:rsidR="000B1B6D" w:rsidRPr="000B1B6D" w:rsidRDefault="00C4299A">
      <w:pPr>
        <w:pStyle w:val="13"/>
        <w:tabs>
          <w:tab w:val="left" w:pos="420"/>
          <w:tab w:val="right" w:leader="dot" w:pos="8296"/>
        </w:tabs>
        <w:rPr>
          <w:rFonts w:ascii="黑体" w:eastAsia="黑体" w:hAnsi="黑体" w:cstheme="minorBidi"/>
          <w:noProof/>
          <w:szCs w:val="22"/>
        </w:rPr>
      </w:pPr>
      <w:hyperlink w:anchor="_Toc454887379" w:history="1">
        <w:r w:rsidR="000B1B6D" w:rsidRPr="000B1B6D">
          <w:rPr>
            <w:rStyle w:val="ae"/>
            <w:rFonts w:ascii="黑体" w:eastAsia="黑体" w:hAnsi="黑体"/>
            <w:noProof/>
          </w:rPr>
          <w:t>4.</w:t>
        </w:r>
        <w:r w:rsidR="000B1B6D" w:rsidRPr="000B1B6D">
          <w:rPr>
            <w:rFonts w:ascii="黑体" w:eastAsia="黑体" w:hAnsi="黑体" w:cstheme="minorBidi"/>
            <w:noProof/>
            <w:szCs w:val="22"/>
          </w:rPr>
          <w:tab/>
        </w:r>
        <w:r w:rsidR="000B1B6D" w:rsidRPr="000B1B6D">
          <w:rPr>
            <w:rStyle w:val="ae"/>
            <w:rFonts w:ascii="黑体" w:eastAsia="黑体" w:hAnsi="黑体" w:hint="eastAsia"/>
            <w:noProof/>
          </w:rPr>
          <w:t>电子签名板的技术要求</w:t>
        </w:r>
        <w:r w:rsidR="000B1B6D" w:rsidRPr="000B1B6D">
          <w:rPr>
            <w:rFonts w:ascii="黑体" w:eastAsia="黑体" w:hAnsi="黑体"/>
            <w:noProof/>
            <w:webHidden/>
          </w:rPr>
          <w:tab/>
        </w:r>
        <w:r w:rsidR="000B1B6D" w:rsidRPr="000B1B6D">
          <w:rPr>
            <w:rFonts w:ascii="黑体" w:eastAsia="黑体" w:hAnsi="黑体"/>
            <w:noProof/>
            <w:webHidden/>
          </w:rPr>
          <w:fldChar w:fldCharType="begin"/>
        </w:r>
        <w:r w:rsidR="000B1B6D" w:rsidRPr="000B1B6D">
          <w:rPr>
            <w:rFonts w:ascii="黑体" w:eastAsia="黑体" w:hAnsi="黑体"/>
            <w:noProof/>
            <w:webHidden/>
          </w:rPr>
          <w:instrText xml:space="preserve"> PAGEREF _Toc454887379 \h </w:instrText>
        </w:r>
        <w:r w:rsidR="000B1B6D" w:rsidRPr="000B1B6D">
          <w:rPr>
            <w:rFonts w:ascii="黑体" w:eastAsia="黑体" w:hAnsi="黑体"/>
            <w:noProof/>
            <w:webHidden/>
          </w:rPr>
        </w:r>
        <w:r w:rsidR="000B1B6D" w:rsidRPr="000B1B6D">
          <w:rPr>
            <w:rFonts w:ascii="黑体" w:eastAsia="黑体" w:hAnsi="黑体"/>
            <w:noProof/>
            <w:webHidden/>
          </w:rPr>
          <w:fldChar w:fldCharType="separate"/>
        </w:r>
        <w:r w:rsidR="000B1B6D" w:rsidRPr="000B1B6D">
          <w:rPr>
            <w:rFonts w:ascii="黑体" w:eastAsia="黑体" w:hAnsi="黑体"/>
            <w:noProof/>
            <w:webHidden/>
          </w:rPr>
          <w:t>1</w:t>
        </w:r>
        <w:r w:rsidR="000B1B6D" w:rsidRPr="000B1B6D">
          <w:rPr>
            <w:rFonts w:ascii="黑体" w:eastAsia="黑体" w:hAnsi="黑体"/>
            <w:noProof/>
            <w:webHidden/>
          </w:rPr>
          <w:fldChar w:fldCharType="end"/>
        </w:r>
      </w:hyperlink>
    </w:p>
    <w:p w:rsidR="000B1B6D" w:rsidRPr="000B1B6D" w:rsidRDefault="00C4299A">
      <w:pPr>
        <w:pStyle w:val="23"/>
        <w:tabs>
          <w:tab w:val="left" w:pos="1680"/>
          <w:tab w:val="right" w:leader="dot" w:pos="8296"/>
        </w:tabs>
        <w:rPr>
          <w:rFonts w:ascii="黑体" w:eastAsia="黑体" w:hAnsi="黑体" w:cstheme="minorBidi"/>
          <w:noProof/>
          <w:szCs w:val="22"/>
        </w:rPr>
      </w:pPr>
      <w:hyperlink w:anchor="_Toc454887380" w:history="1">
        <w:r w:rsidR="000B1B6D" w:rsidRPr="000B1B6D">
          <w:rPr>
            <w:rStyle w:val="ae"/>
            <w:rFonts w:ascii="黑体" w:eastAsia="黑体" w:hAnsi="黑体"/>
            <w:noProof/>
          </w:rPr>
          <w:t>4.1</w:t>
        </w:r>
        <w:r w:rsidR="000B1B6D" w:rsidRPr="000B1B6D">
          <w:rPr>
            <w:rFonts w:ascii="黑体" w:eastAsia="黑体" w:hAnsi="黑体" w:cstheme="minorBidi"/>
            <w:noProof/>
            <w:szCs w:val="22"/>
          </w:rPr>
          <w:tab/>
        </w:r>
        <w:r w:rsidR="000B1B6D" w:rsidRPr="000B1B6D">
          <w:rPr>
            <w:rStyle w:val="ae"/>
            <w:rFonts w:ascii="黑体" w:eastAsia="黑体" w:hAnsi="黑体" w:hint="eastAsia"/>
            <w:noProof/>
          </w:rPr>
          <w:t>硬件要求</w:t>
        </w:r>
        <w:r w:rsidR="000B1B6D" w:rsidRPr="000B1B6D">
          <w:rPr>
            <w:rFonts w:ascii="黑体" w:eastAsia="黑体" w:hAnsi="黑体"/>
            <w:noProof/>
            <w:webHidden/>
          </w:rPr>
          <w:tab/>
        </w:r>
        <w:r w:rsidR="000B1B6D" w:rsidRPr="000B1B6D">
          <w:rPr>
            <w:rFonts w:ascii="黑体" w:eastAsia="黑体" w:hAnsi="黑体"/>
            <w:noProof/>
            <w:webHidden/>
          </w:rPr>
          <w:fldChar w:fldCharType="begin"/>
        </w:r>
        <w:r w:rsidR="000B1B6D" w:rsidRPr="000B1B6D">
          <w:rPr>
            <w:rFonts w:ascii="黑体" w:eastAsia="黑体" w:hAnsi="黑体"/>
            <w:noProof/>
            <w:webHidden/>
          </w:rPr>
          <w:instrText xml:space="preserve"> PAGEREF _Toc454887380 \h </w:instrText>
        </w:r>
        <w:r w:rsidR="000B1B6D" w:rsidRPr="000B1B6D">
          <w:rPr>
            <w:rFonts w:ascii="黑体" w:eastAsia="黑体" w:hAnsi="黑体"/>
            <w:noProof/>
            <w:webHidden/>
          </w:rPr>
        </w:r>
        <w:r w:rsidR="000B1B6D" w:rsidRPr="000B1B6D">
          <w:rPr>
            <w:rFonts w:ascii="黑体" w:eastAsia="黑体" w:hAnsi="黑体"/>
            <w:noProof/>
            <w:webHidden/>
          </w:rPr>
          <w:fldChar w:fldCharType="separate"/>
        </w:r>
        <w:r w:rsidR="000B1B6D" w:rsidRPr="000B1B6D">
          <w:rPr>
            <w:rFonts w:ascii="黑体" w:eastAsia="黑体" w:hAnsi="黑体"/>
            <w:noProof/>
            <w:webHidden/>
          </w:rPr>
          <w:t>1</w:t>
        </w:r>
        <w:r w:rsidR="000B1B6D" w:rsidRPr="000B1B6D">
          <w:rPr>
            <w:rFonts w:ascii="黑体" w:eastAsia="黑体" w:hAnsi="黑体"/>
            <w:noProof/>
            <w:webHidden/>
          </w:rPr>
          <w:fldChar w:fldCharType="end"/>
        </w:r>
      </w:hyperlink>
    </w:p>
    <w:p w:rsidR="000B1B6D" w:rsidRPr="000B1B6D" w:rsidRDefault="00C4299A">
      <w:pPr>
        <w:pStyle w:val="23"/>
        <w:tabs>
          <w:tab w:val="left" w:pos="1680"/>
          <w:tab w:val="right" w:leader="dot" w:pos="8296"/>
        </w:tabs>
        <w:rPr>
          <w:rFonts w:ascii="黑体" w:eastAsia="黑体" w:hAnsi="黑体" w:cstheme="minorBidi"/>
          <w:noProof/>
          <w:szCs w:val="22"/>
        </w:rPr>
      </w:pPr>
      <w:hyperlink w:anchor="_Toc454887381" w:history="1">
        <w:r w:rsidR="000B1B6D" w:rsidRPr="000B1B6D">
          <w:rPr>
            <w:rStyle w:val="ae"/>
            <w:rFonts w:ascii="黑体" w:eastAsia="黑体" w:hAnsi="黑体"/>
            <w:noProof/>
          </w:rPr>
          <w:t>4.2</w:t>
        </w:r>
        <w:r w:rsidR="000B1B6D" w:rsidRPr="000B1B6D">
          <w:rPr>
            <w:rFonts w:ascii="黑体" w:eastAsia="黑体" w:hAnsi="黑体" w:cstheme="minorBidi"/>
            <w:noProof/>
            <w:szCs w:val="22"/>
          </w:rPr>
          <w:tab/>
        </w:r>
        <w:r w:rsidR="000B1B6D" w:rsidRPr="000B1B6D">
          <w:rPr>
            <w:rStyle w:val="ae"/>
            <w:rFonts w:ascii="黑体" w:eastAsia="黑体" w:hAnsi="黑体" w:hint="eastAsia"/>
            <w:noProof/>
          </w:rPr>
          <w:t>接口要求</w:t>
        </w:r>
        <w:r w:rsidR="000B1B6D" w:rsidRPr="000B1B6D">
          <w:rPr>
            <w:rFonts w:ascii="黑体" w:eastAsia="黑体" w:hAnsi="黑体"/>
            <w:noProof/>
            <w:webHidden/>
          </w:rPr>
          <w:tab/>
        </w:r>
        <w:r w:rsidR="000B1B6D" w:rsidRPr="000B1B6D">
          <w:rPr>
            <w:rFonts w:ascii="黑体" w:eastAsia="黑体" w:hAnsi="黑体"/>
            <w:noProof/>
            <w:webHidden/>
          </w:rPr>
          <w:fldChar w:fldCharType="begin"/>
        </w:r>
        <w:r w:rsidR="000B1B6D" w:rsidRPr="000B1B6D">
          <w:rPr>
            <w:rFonts w:ascii="黑体" w:eastAsia="黑体" w:hAnsi="黑体"/>
            <w:noProof/>
            <w:webHidden/>
          </w:rPr>
          <w:instrText xml:space="preserve"> PAGEREF _Toc454887381 \h </w:instrText>
        </w:r>
        <w:r w:rsidR="000B1B6D" w:rsidRPr="000B1B6D">
          <w:rPr>
            <w:rFonts w:ascii="黑体" w:eastAsia="黑体" w:hAnsi="黑体"/>
            <w:noProof/>
            <w:webHidden/>
          </w:rPr>
        </w:r>
        <w:r w:rsidR="000B1B6D" w:rsidRPr="000B1B6D">
          <w:rPr>
            <w:rFonts w:ascii="黑体" w:eastAsia="黑体" w:hAnsi="黑体"/>
            <w:noProof/>
            <w:webHidden/>
          </w:rPr>
          <w:fldChar w:fldCharType="separate"/>
        </w:r>
        <w:r w:rsidR="000B1B6D" w:rsidRPr="000B1B6D">
          <w:rPr>
            <w:rFonts w:ascii="黑体" w:eastAsia="黑体" w:hAnsi="黑体"/>
            <w:noProof/>
            <w:webHidden/>
          </w:rPr>
          <w:t>2</w:t>
        </w:r>
        <w:r w:rsidR="000B1B6D" w:rsidRPr="000B1B6D">
          <w:rPr>
            <w:rFonts w:ascii="黑体" w:eastAsia="黑体" w:hAnsi="黑体"/>
            <w:noProof/>
            <w:webHidden/>
          </w:rPr>
          <w:fldChar w:fldCharType="end"/>
        </w:r>
      </w:hyperlink>
    </w:p>
    <w:p w:rsidR="000B1B6D" w:rsidRPr="000B1B6D" w:rsidRDefault="00C4299A">
      <w:pPr>
        <w:pStyle w:val="33"/>
        <w:tabs>
          <w:tab w:val="left" w:pos="1680"/>
          <w:tab w:val="right" w:leader="dot" w:pos="8296"/>
        </w:tabs>
        <w:rPr>
          <w:rFonts w:ascii="黑体" w:eastAsia="黑体" w:hAnsi="黑体" w:cstheme="minorBidi"/>
          <w:noProof/>
          <w:szCs w:val="22"/>
        </w:rPr>
      </w:pPr>
      <w:hyperlink w:anchor="_Toc454887382" w:history="1">
        <w:r w:rsidR="000B1B6D" w:rsidRPr="000B1B6D">
          <w:rPr>
            <w:rStyle w:val="ae"/>
            <w:rFonts w:ascii="黑体" w:eastAsia="黑体" w:hAnsi="黑体"/>
            <w:noProof/>
          </w:rPr>
          <w:t>4.2.1</w:t>
        </w:r>
        <w:r w:rsidR="000B1B6D" w:rsidRPr="000B1B6D">
          <w:rPr>
            <w:rFonts w:ascii="黑体" w:eastAsia="黑体" w:hAnsi="黑体" w:cstheme="minorBidi"/>
            <w:noProof/>
            <w:szCs w:val="22"/>
          </w:rPr>
          <w:tab/>
        </w:r>
        <w:r w:rsidR="000B1B6D" w:rsidRPr="000B1B6D">
          <w:rPr>
            <w:rStyle w:val="ae"/>
            <w:rFonts w:ascii="黑体" w:eastAsia="黑体" w:hAnsi="黑体" w:hint="eastAsia"/>
            <w:noProof/>
          </w:rPr>
          <w:t>功能说明</w:t>
        </w:r>
        <w:r w:rsidR="000B1B6D" w:rsidRPr="000B1B6D">
          <w:rPr>
            <w:rFonts w:ascii="黑体" w:eastAsia="黑体" w:hAnsi="黑体"/>
            <w:noProof/>
            <w:webHidden/>
          </w:rPr>
          <w:tab/>
        </w:r>
        <w:r w:rsidR="000B1B6D" w:rsidRPr="000B1B6D">
          <w:rPr>
            <w:rFonts w:ascii="黑体" w:eastAsia="黑体" w:hAnsi="黑体"/>
            <w:noProof/>
            <w:webHidden/>
          </w:rPr>
          <w:fldChar w:fldCharType="begin"/>
        </w:r>
        <w:r w:rsidR="000B1B6D" w:rsidRPr="000B1B6D">
          <w:rPr>
            <w:rFonts w:ascii="黑体" w:eastAsia="黑体" w:hAnsi="黑体"/>
            <w:noProof/>
            <w:webHidden/>
          </w:rPr>
          <w:instrText xml:space="preserve"> PAGEREF _Toc454887382 \h </w:instrText>
        </w:r>
        <w:r w:rsidR="000B1B6D" w:rsidRPr="000B1B6D">
          <w:rPr>
            <w:rFonts w:ascii="黑体" w:eastAsia="黑体" w:hAnsi="黑体"/>
            <w:noProof/>
            <w:webHidden/>
          </w:rPr>
        </w:r>
        <w:r w:rsidR="000B1B6D" w:rsidRPr="000B1B6D">
          <w:rPr>
            <w:rFonts w:ascii="黑体" w:eastAsia="黑体" w:hAnsi="黑体"/>
            <w:noProof/>
            <w:webHidden/>
          </w:rPr>
          <w:fldChar w:fldCharType="separate"/>
        </w:r>
        <w:r w:rsidR="000B1B6D" w:rsidRPr="000B1B6D">
          <w:rPr>
            <w:rFonts w:ascii="黑体" w:eastAsia="黑体" w:hAnsi="黑体"/>
            <w:noProof/>
            <w:webHidden/>
          </w:rPr>
          <w:t>3</w:t>
        </w:r>
        <w:r w:rsidR="000B1B6D" w:rsidRPr="000B1B6D">
          <w:rPr>
            <w:rFonts w:ascii="黑体" w:eastAsia="黑体" w:hAnsi="黑体"/>
            <w:noProof/>
            <w:webHidden/>
          </w:rPr>
          <w:fldChar w:fldCharType="end"/>
        </w:r>
      </w:hyperlink>
    </w:p>
    <w:p w:rsidR="000B1B6D" w:rsidRPr="000B1B6D" w:rsidRDefault="00C4299A">
      <w:pPr>
        <w:pStyle w:val="33"/>
        <w:tabs>
          <w:tab w:val="left" w:pos="1680"/>
          <w:tab w:val="right" w:leader="dot" w:pos="8296"/>
        </w:tabs>
        <w:rPr>
          <w:rFonts w:ascii="黑体" w:eastAsia="黑体" w:hAnsi="黑体" w:cstheme="minorBidi"/>
          <w:noProof/>
          <w:szCs w:val="22"/>
        </w:rPr>
      </w:pPr>
      <w:hyperlink w:anchor="_Toc454887383" w:history="1">
        <w:r w:rsidR="000B1B6D" w:rsidRPr="000B1B6D">
          <w:rPr>
            <w:rStyle w:val="ae"/>
            <w:rFonts w:ascii="黑体" w:eastAsia="黑体" w:hAnsi="黑体"/>
            <w:noProof/>
          </w:rPr>
          <w:t>4.2.2</w:t>
        </w:r>
        <w:r w:rsidR="000B1B6D" w:rsidRPr="000B1B6D">
          <w:rPr>
            <w:rFonts w:ascii="黑体" w:eastAsia="黑体" w:hAnsi="黑体" w:cstheme="minorBidi"/>
            <w:noProof/>
            <w:szCs w:val="22"/>
          </w:rPr>
          <w:tab/>
        </w:r>
        <w:r w:rsidR="000B1B6D" w:rsidRPr="000B1B6D">
          <w:rPr>
            <w:rStyle w:val="ae"/>
            <w:rFonts w:ascii="黑体" w:eastAsia="黑体" w:hAnsi="黑体" w:hint="eastAsia"/>
            <w:noProof/>
          </w:rPr>
          <w:t>函数说明</w:t>
        </w:r>
        <w:r w:rsidR="000B1B6D" w:rsidRPr="000B1B6D">
          <w:rPr>
            <w:rFonts w:ascii="黑体" w:eastAsia="黑体" w:hAnsi="黑体"/>
            <w:noProof/>
            <w:webHidden/>
          </w:rPr>
          <w:tab/>
        </w:r>
        <w:r w:rsidR="000B1B6D" w:rsidRPr="000B1B6D">
          <w:rPr>
            <w:rFonts w:ascii="黑体" w:eastAsia="黑体" w:hAnsi="黑体"/>
            <w:noProof/>
            <w:webHidden/>
          </w:rPr>
          <w:fldChar w:fldCharType="begin"/>
        </w:r>
        <w:r w:rsidR="000B1B6D" w:rsidRPr="000B1B6D">
          <w:rPr>
            <w:rFonts w:ascii="黑体" w:eastAsia="黑体" w:hAnsi="黑体"/>
            <w:noProof/>
            <w:webHidden/>
          </w:rPr>
          <w:instrText xml:space="preserve"> PAGEREF _Toc454887383 \h </w:instrText>
        </w:r>
        <w:r w:rsidR="000B1B6D" w:rsidRPr="000B1B6D">
          <w:rPr>
            <w:rFonts w:ascii="黑体" w:eastAsia="黑体" w:hAnsi="黑体"/>
            <w:noProof/>
            <w:webHidden/>
          </w:rPr>
        </w:r>
        <w:r w:rsidR="000B1B6D" w:rsidRPr="000B1B6D">
          <w:rPr>
            <w:rFonts w:ascii="黑体" w:eastAsia="黑体" w:hAnsi="黑体"/>
            <w:noProof/>
            <w:webHidden/>
          </w:rPr>
          <w:fldChar w:fldCharType="separate"/>
        </w:r>
        <w:r w:rsidR="000B1B6D" w:rsidRPr="000B1B6D">
          <w:rPr>
            <w:rFonts w:ascii="黑体" w:eastAsia="黑体" w:hAnsi="黑体"/>
            <w:noProof/>
            <w:webHidden/>
          </w:rPr>
          <w:t>4</w:t>
        </w:r>
        <w:r w:rsidR="000B1B6D" w:rsidRPr="000B1B6D">
          <w:rPr>
            <w:rFonts w:ascii="黑体" w:eastAsia="黑体" w:hAnsi="黑体"/>
            <w:noProof/>
            <w:webHidden/>
          </w:rPr>
          <w:fldChar w:fldCharType="end"/>
        </w:r>
      </w:hyperlink>
    </w:p>
    <w:p w:rsidR="000B1B6D" w:rsidRPr="000B1B6D" w:rsidRDefault="00C4299A">
      <w:pPr>
        <w:pStyle w:val="13"/>
        <w:tabs>
          <w:tab w:val="left" w:pos="420"/>
          <w:tab w:val="right" w:leader="dot" w:pos="8296"/>
        </w:tabs>
        <w:rPr>
          <w:rFonts w:ascii="黑体" w:eastAsia="黑体" w:hAnsi="黑体" w:cstheme="minorBidi"/>
          <w:noProof/>
          <w:szCs w:val="22"/>
        </w:rPr>
      </w:pPr>
      <w:hyperlink w:anchor="_Toc454887384" w:history="1">
        <w:r w:rsidR="000B1B6D" w:rsidRPr="000B1B6D">
          <w:rPr>
            <w:rStyle w:val="ae"/>
            <w:rFonts w:ascii="黑体" w:eastAsia="黑体" w:hAnsi="黑体"/>
            <w:noProof/>
          </w:rPr>
          <w:t>5.</w:t>
        </w:r>
        <w:r w:rsidR="000B1B6D" w:rsidRPr="000B1B6D">
          <w:rPr>
            <w:rFonts w:ascii="黑体" w:eastAsia="黑体" w:hAnsi="黑体" w:cstheme="minorBidi"/>
            <w:noProof/>
            <w:szCs w:val="22"/>
          </w:rPr>
          <w:tab/>
        </w:r>
        <w:r w:rsidR="000B1B6D" w:rsidRPr="000B1B6D">
          <w:rPr>
            <w:rStyle w:val="ae"/>
            <w:rFonts w:ascii="黑体" w:eastAsia="黑体" w:hAnsi="黑体" w:hint="eastAsia"/>
            <w:noProof/>
          </w:rPr>
          <w:t>测试内容</w:t>
        </w:r>
        <w:r w:rsidR="000B1B6D" w:rsidRPr="000B1B6D">
          <w:rPr>
            <w:rFonts w:ascii="黑体" w:eastAsia="黑体" w:hAnsi="黑体"/>
            <w:noProof/>
            <w:webHidden/>
          </w:rPr>
          <w:tab/>
        </w:r>
        <w:r w:rsidR="000B1B6D" w:rsidRPr="000B1B6D">
          <w:rPr>
            <w:rFonts w:ascii="黑体" w:eastAsia="黑体" w:hAnsi="黑体"/>
            <w:noProof/>
            <w:webHidden/>
          </w:rPr>
          <w:fldChar w:fldCharType="begin"/>
        </w:r>
        <w:r w:rsidR="000B1B6D" w:rsidRPr="000B1B6D">
          <w:rPr>
            <w:rFonts w:ascii="黑体" w:eastAsia="黑体" w:hAnsi="黑体"/>
            <w:noProof/>
            <w:webHidden/>
          </w:rPr>
          <w:instrText xml:space="preserve"> PAGEREF _Toc454887384 \h </w:instrText>
        </w:r>
        <w:r w:rsidR="000B1B6D" w:rsidRPr="000B1B6D">
          <w:rPr>
            <w:rFonts w:ascii="黑体" w:eastAsia="黑体" w:hAnsi="黑体"/>
            <w:noProof/>
            <w:webHidden/>
          </w:rPr>
        </w:r>
        <w:r w:rsidR="000B1B6D" w:rsidRPr="000B1B6D">
          <w:rPr>
            <w:rFonts w:ascii="黑体" w:eastAsia="黑体" w:hAnsi="黑体"/>
            <w:noProof/>
            <w:webHidden/>
          </w:rPr>
          <w:fldChar w:fldCharType="separate"/>
        </w:r>
        <w:r w:rsidR="000B1B6D" w:rsidRPr="000B1B6D">
          <w:rPr>
            <w:rFonts w:ascii="黑体" w:eastAsia="黑体" w:hAnsi="黑体"/>
            <w:noProof/>
            <w:webHidden/>
          </w:rPr>
          <w:t>6</w:t>
        </w:r>
        <w:r w:rsidR="000B1B6D" w:rsidRPr="000B1B6D">
          <w:rPr>
            <w:rFonts w:ascii="黑体" w:eastAsia="黑体" w:hAnsi="黑体"/>
            <w:noProof/>
            <w:webHidden/>
          </w:rPr>
          <w:fldChar w:fldCharType="end"/>
        </w:r>
      </w:hyperlink>
    </w:p>
    <w:p w:rsidR="000B1B6D" w:rsidRPr="000B1B6D" w:rsidRDefault="00C4299A">
      <w:pPr>
        <w:pStyle w:val="23"/>
        <w:tabs>
          <w:tab w:val="left" w:pos="1680"/>
          <w:tab w:val="right" w:leader="dot" w:pos="8296"/>
        </w:tabs>
        <w:rPr>
          <w:rFonts w:ascii="黑体" w:eastAsia="黑体" w:hAnsi="黑体" w:cstheme="minorBidi"/>
          <w:noProof/>
          <w:szCs w:val="22"/>
        </w:rPr>
      </w:pPr>
      <w:hyperlink w:anchor="_Toc454887385" w:history="1">
        <w:r w:rsidR="000B1B6D" w:rsidRPr="000B1B6D">
          <w:rPr>
            <w:rStyle w:val="ae"/>
            <w:rFonts w:ascii="黑体" w:eastAsia="黑体" w:hAnsi="黑体"/>
            <w:noProof/>
          </w:rPr>
          <w:t>5.1</w:t>
        </w:r>
        <w:r w:rsidR="000B1B6D" w:rsidRPr="000B1B6D">
          <w:rPr>
            <w:rFonts w:ascii="黑体" w:eastAsia="黑体" w:hAnsi="黑体" w:cstheme="minorBidi"/>
            <w:noProof/>
            <w:szCs w:val="22"/>
          </w:rPr>
          <w:tab/>
        </w:r>
        <w:r w:rsidR="000B1B6D" w:rsidRPr="000B1B6D">
          <w:rPr>
            <w:rStyle w:val="ae"/>
            <w:rFonts w:ascii="黑体" w:eastAsia="黑体" w:hAnsi="黑体" w:hint="eastAsia"/>
            <w:noProof/>
          </w:rPr>
          <w:t>电子签名板设备测试</w:t>
        </w:r>
        <w:r w:rsidR="000B1B6D" w:rsidRPr="000B1B6D">
          <w:rPr>
            <w:rFonts w:ascii="黑体" w:eastAsia="黑体" w:hAnsi="黑体"/>
            <w:noProof/>
            <w:webHidden/>
          </w:rPr>
          <w:tab/>
        </w:r>
        <w:r w:rsidR="000B1B6D" w:rsidRPr="000B1B6D">
          <w:rPr>
            <w:rFonts w:ascii="黑体" w:eastAsia="黑体" w:hAnsi="黑体"/>
            <w:noProof/>
            <w:webHidden/>
          </w:rPr>
          <w:fldChar w:fldCharType="begin"/>
        </w:r>
        <w:r w:rsidR="000B1B6D" w:rsidRPr="000B1B6D">
          <w:rPr>
            <w:rFonts w:ascii="黑体" w:eastAsia="黑体" w:hAnsi="黑体"/>
            <w:noProof/>
            <w:webHidden/>
          </w:rPr>
          <w:instrText xml:space="preserve"> PAGEREF _Toc454887385 \h </w:instrText>
        </w:r>
        <w:r w:rsidR="000B1B6D" w:rsidRPr="000B1B6D">
          <w:rPr>
            <w:rFonts w:ascii="黑体" w:eastAsia="黑体" w:hAnsi="黑体"/>
            <w:noProof/>
            <w:webHidden/>
          </w:rPr>
        </w:r>
        <w:r w:rsidR="000B1B6D" w:rsidRPr="000B1B6D">
          <w:rPr>
            <w:rFonts w:ascii="黑体" w:eastAsia="黑体" w:hAnsi="黑体"/>
            <w:noProof/>
            <w:webHidden/>
          </w:rPr>
          <w:fldChar w:fldCharType="separate"/>
        </w:r>
        <w:r w:rsidR="000B1B6D" w:rsidRPr="000B1B6D">
          <w:rPr>
            <w:rFonts w:ascii="黑体" w:eastAsia="黑体" w:hAnsi="黑体"/>
            <w:noProof/>
            <w:webHidden/>
          </w:rPr>
          <w:t>7</w:t>
        </w:r>
        <w:r w:rsidR="000B1B6D" w:rsidRPr="000B1B6D">
          <w:rPr>
            <w:rFonts w:ascii="黑体" w:eastAsia="黑体" w:hAnsi="黑体"/>
            <w:noProof/>
            <w:webHidden/>
          </w:rPr>
          <w:fldChar w:fldCharType="end"/>
        </w:r>
      </w:hyperlink>
    </w:p>
    <w:p w:rsidR="000B1B6D" w:rsidRPr="000B1B6D" w:rsidRDefault="00C4299A">
      <w:pPr>
        <w:pStyle w:val="33"/>
        <w:tabs>
          <w:tab w:val="left" w:pos="1680"/>
          <w:tab w:val="right" w:leader="dot" w:pos="8296"/>
        </w:tabs>
        <w:rPr>
          <w:rFonts w:ascii="黑体" w:eastAsia="黑体" w:hAnsi="黑体" w:cstheme="minorBidi"/>
          <w:noProof/>
          <w:szCs w:val="22"/>
        </w:rPr>
      </w:pPr>
      <w:hyperlink w:anchor="_Toc454887386" w:history="1">
        <w:r w:rsidR="000B1B6D" w:rsidRPr="000B1B6D">
          <w:rPr>
            <w:rStyle w:val="ae"/>
            <w:rFonts w:ascii="黑体" w:eastAsia="黑体" w:hAnsi="黑体"/>
            <w:noProof/>
          </w:rPr>
          <w:t>5.1.1</w:t>
        </w:r>
        <w:r w:rsidR="000B1B6D" w:rsidRPr="000B1B6D">
          <w:rPr>
            <w:rFonts w:ascii="黑体" w:eastAsia="黑体" w:hAnsi="黑体" w:cstheme="minorBidi"/>
            <w:noProof/>
            <w:szCs w:val="22"/>
          </w:rPr>
          <w:tab/>
        </w:r>
        <w:r w:rsidR="000B1B6D" w:rsidRPr="000B1B6D">
          <w:rPr>
            <w:rStyle w:val="ae"/>
            <w:rFonts w:ascii="黑体" w:eastAsia="黑体" w:hAnsi="黑体" w:hint="eastAsia"/>
            <w:noProof/>
          </w:rPr>
          <w:t>硬件测试</w:t>
        </w:r>
        <w:r w:rsidR="000B1B6D" w:rsidRPr="000B1B6D">
          <w:rPr>
            <w:rFonts w:ascii="黑体" w:eastAsia="黑体" w:hAnsi="黑体"/>
            <w:noProof/>
            <w:webHidden/>
          </w:rPr>
          <w:tab/>
        </w:r>
        <w:r w:rsidR="000B1B6D" w:rsidRPr="000B1B6D">
          <w:rPr>
            <w:rFonts w:ascii="黑体" w:eastAsia="黑体" w:hAnsi="黑体"/>
            <w:noProof/>
            <w:webHidden/>
          </w:rPr>
          <w:fldChar w:fldCharType="begin"/>
        </w:r>
        <w:r w:rsidR="000B1B6D" w:rsidRPr="000B1B6D">
          <w:rPr>
            <w:rFonts w:ascii="黑体" w:eastAsia="黑体" w:hAnsi="黑体"/>
            <w:noProof/>
            <w:webHidden/>
          </w:rPr>
          <w:instrText xml:space="preserve"> PAGEREF _Toc454887386 \h </w:instrText>
        </w:r>
        <w:r w:rsidR="000B1B6D" w:rsidRPr="000B1B6D">
          <w:rPr>
            <w:rFonts w:ascii="黑体" w:eastAsia="黑体" w:hAnsi="黑体"/>
            <w:noProof/>
            <w:webHidden/>
          </w:rPr>
        </w:r>
        <w:r w:rsidR="000B1B6D" w:rsidRPr="000B1B6D">
          <w:rPr>
            <w:rFonts w:ascii="黑体" w:eastAsia="黑体" w:hAnsi="黑体"/>
            <w:noProof/>
            <w:webHidden/>
          </w:rPr>
          <w:fldChar w:fldCharType="separate"/>
        </w:r>
        <w:r w:rsidR="000B1B6D" w:rsidRPr="000B1B6D">
          <w:rPr>
            <w:rFonts w:ascii="黑体" w:eastAsia="黑体" w:hAnsi="黑体"/>
            <w:noProof/>
            <w:webHidden/>
          </w:rPr>
          <w:t>7</w:t>
        </w:r>
        <w:r w:rsidR="000B1B6D" w:rsidRPr="000B1B6D">
          <w:rPr>
            <w:rFonts w:ascii="黑体" w:eastAsia="黑体" w:hAnsi="黑体"/>
            <w:noProof/>
            <w:webHidden/>
          </w:rPr>
          <w:fldChar w:fldCharType="end"/>
        </w:r>
      </w:hyperlink>
    </w:p>
    <w:p w:rsidR="000B1B6D" w:rsidRPr="000B1B6D" w:rsidRDefault="00C4299A">
      <w:pPr>
        <w:pStyle w:val="33"/>
        <w:tabs>
          <w:tab w:val="left" w:pos="1680"/>
          <w:tab w:val="right" w:leader="dot" w:pos="8296"/>
        </w:tabs>
        <w:rPr>
          <w:rFonts w:ascii="黑体" w:eastAsia="黑体" w:hAnsi="黑体" w:cstheme="minorBidi"/>
          <w:noProof/>
          <w:szCs w:val="22"/>
        </w:rPr>
      </w:pPr>
      <w:hyperlink w:anchor="_Toc454887387" w:history="1">
        <w:r w:rsidR="000B1B6D" w:rsidRPr="000B1B6D">
          <w:rPr>
            <w:rStyle w:val="ae"/>
            <w:rFonts w:ascii="黑体" w:eastAsia="黑体" w:hAnsi="黑体"/>
            <w:noProof/>
          </w:rPr>
          <w:t>5.1.2</w:t>
        </w:r>
        <w:r w:rsidR="000B1B6D" w:rsidRPr="000B1B6D">
          <w:rPr>
            <w:rFonts w:ascii="黑体" w:eastAsia="黑体" w:hAnsi="黑体" w:cstheme="minorBidi"/>
            <w:noProof/>
            <w:szCs w:val="22"/>
          </w:rPr>
          <w:tab/>
        </w:r>
        <w:r w:rsidR="000B1B6D" w:rsidRPr="000B1B6D">
          <w:rPr>
            <w:rStyle w:val="ae"/>
            <w:rFonts w:ascii="黑体" w:eastAsia="黑体" w:hAnsi="黑体" w:hint="eastAsia"/>
            <w:noProof/>
          </w:rPr>
          <w:t>功能测试</w:t>
        </w:r>
        <w:r w:rsidR="000B1B6D" w:rsidRPr="000B1B6D">
          <w:rPr>
            <w:rFonts w:ascii="黑体" w:eastAsia="黑体" w:hAnsi="黑体"/>
            <w:noProof/>
            <w:webHidden/>
          </w:rPr>
          <w:tab/>
        </w:r>
        <w:r w:rsidR="000B1B6D" w:rsidRPr="000B1B6D">
          <w:rPr>
            <w:rFonts w:ascii="黑体" w:eastAsia="黑体" w:hAnsi="黑体"/>
            <w:noProof/>
            <w:webHidden/>
          </w:rPr>
          <w:fldChar w:fldCharType="begin"/>
        </w:r>
        <w:r w:rsidR="000B1B6D" w:rsidRPr="000B1B6D">
          <w:rPr>
            <w:rFonts w:ascii="黑体" w:eastAsia="黑体" w:hAnsi="黑体"/>
            <w:noProof/>
            <w:webHidden/>
          </w:rPr>
          <w:instrText xml:space="preserve"> PAGEREF _Toc454887387 \h </w:instrText>
        </w:r>
        <w:r w:rsidR="000B1B6D" w:rsidRPr="000B1B6D">
          <w:rPr>
            <w:rFonts w:ascii="黑体" w:eastAsia="黑体" w:hAnsi="黑体"/>
            <w:noProof/>
            <w:webHidden/>
          </w:rPr>
        </w:r>
        <w:r w:rsidR="000B1B6D" w:rsidRPr="000B1B6D">
          <w:rPr>
            <w:rFonts w:ascii="黑体" w:eastAsia="黑体" w:hAnsi="黑体"/>
            <w:noProof/>
            <w:webHidden/>
          </w:rPr>
          <w:fldChar w:fldCharType="separate"/>
        </w:r>
        <w:r w:rsidR="000B1B6D" w:rsidRPr="000B1B6D">
          <w:rPr>
            <w:rFonts w:ascii="黑体" w:eastAsia="黑体" w:hAnsi="黑体"/>
            <w:noProof/>
            <w:webHidden/>
          </w:rPr>
          <w:t>7</w:t>
        </w:r>
        <w:r w:rsidR="000B1B6D" w:rsidRPr="000B1B6D">
          <w:rPr>
            <w:rFonts w:ascii="黑体" w:eastAsia="黑体" w:hAnsi="黑体"/>
            <w:noProof/>
            <w:webHidden/>
          </w:rPr>
          <w:fldChar w:fldCharType="end"/>
        </w:r>
      </w:hyperlink>
    </w:p>
    <w:p w:rsidR="000B1B6D" w:rsidRPr="000B1B6D" w:rsidRDefault="00C4299A">
      <w:pPr>
        <w:pStyle w:val="33"/>
        <w:tabs>
          <w:tab w:val="left" w:pos="1680"/>
          <w:tab w:val="right" w:leader="dot" w:pos="8296"/>
        </w:tabs>
        <w:rPr>
          <w:rFonts w:ascii="黑体" w:eastAsia="黑体" w:hAnsi="黑体" w:cstheme="minorBidi"/>
          <w:noProof/>
          <w:szCs w:val="22"/>
        </w:rPr>
      </w:pPr>
      <w:hyperlink w:anchor="_Toc454887388" w:history="1">
        <w:r w:rsidR="000B1B6D" w:rsidRPr="000B1B6D">
          <w:rPr>
            <w:rStyle w:val="ae"/>
            <w:rFonts w:ascii="黑体" w:eastAsia="黑体" w:hAnsi="黑体"/>
            <w:noProof/>
          </w:rPr>
          <w:t>5.1.3</w:t>
        </w:r>
        <w:r w:rsidR="000B1B6D" w:rsidRPr="000B1B6D">
          <w:rPr>
            <w:rFonts w:ascii="黑体" w:eastAsia="黑体" w:hAnsi="黑体" w:cstheme="minorBidi"/>
            <w:noProof/>
            <w:szCs w:val="22"/>
          </w:rPr>
          <w:tab/>
        </w:r>
        <w:r w:rsidR="000B1B6D" w:rsidRPr="000B1B6D">
          <w:rPr>
            <w:rStyle w:val="ae"/>
            <w:rFonts w:ascii="黑体" w:eastAsia="黑体" w:hAnsi="黑体" w:hint="eastAsia"/>
            <w:noProof/>
          </w:rPr>
          <w:t>接口测试</w:t>
        </w:r>
        <w:r w:rsidR="000B1B6D" w:rsidRPr="000B1B6D">
          <w:rPr>
            <w:rFonts w:ascii="黑体" w:eastAsia="黑体" w:hAnsi="黑体"/>
            <w:noProof/>
            <w:webHidden/>
          </w:rPr>
          <w:tab/>
        </w:r>
        <w:r w:rsidR="000B1B6D" w:rsidRPr="000B1B6D">
          <w:rPr>
            <w:rFonts w:ascii="黑体" w:eastAsia="黑体" w:hAnsi="黑体"/>
            <w:noProof/>
            <w:webHidden/>
          </w:rPr>
          <w:fldChar w:fldCharType="begin"/>
        </w:r>
        <w:r w:rsidR="000B1B6D" w:rsidRPr="000B1B6D">
          <w:rPr>
            <w:rFonts w:ascii="黑体" w:eastAsia="黑体" w:hAnsi="黑体"/>
            <w:noProof/>
            <w:webHidden/>
          </w:rPr>
          <w:instrText xml:space="preserve"> PAGEREF _Toc454887388 \h </w:instrText>
        </w:r>
        <w:r w:rsidR="000B1B6D" w:rsidRPr="000B1B6D">
          <w:rPr>
            <w:rFonts w:ascii="黑体" w:eastAsia="黑体" w:hAnsi="黑体"/>
            <w:noProof/>
            <w:webHidden/>
          </w:rPr>
        </w:r>
        <w:r w:rsidR="000B1B6D" w:rsidRPr="000B1B6D">
          <w:rPr>
            <w:rFonts w:ascii="黑体" w:eastAsia="黑体" w:hAnsi="黑体"/>
            <w:noProof/>
            <w:webHidden/>
          </w:rPr>
          <w:fldChar w:fldCharType="separate"/>
        </w:r>
        <w:r w:rsidR="000B1B6D" w:rsidRPr="000B1B6D">
          <w:rPr>
            <w:rFonts w:ascii="黑体" w:eastAsia="黑体" w:hAnsi="黑体"/>
            <w:noProof/>
            <w:webHidden/>
          </w:rPr>
          <w:t>8</w:t>
        </w:r>
        <w:r w:rsidR="000B1B6D" w:rsidRPr="000B1B6D">
          <w:rPr>
            <w:rFonts w:ascii="黑体" w:eastAsia="黑体" w:hAnsi="黑体"/>
            <w:noProof/>
            <w:webHidden/>
          </w:rPr>
          <w:fldChar w:fldCharType="end"/>
        </w:r>
      </w:hyperlink>
    </w:p>
    <w:p w:rsidR="000B1B6D" w:rsidRPr="000B1B6D" w:rsidRDefault="00C4299A">
      <w:pPr>
        <w:pStyle w:val="13"/>
        <w:tabs>
          <w:tab w:val="left" w:pos="420"/>
          <w:tab w:val="right" w:leader="dot" w:pos="8296"/>
        </w:tabs>
        <w:rPr>
          <w:rFonts w:ascii="黑体" w:eastAsia="黑体" w:hAnsi="黑体" w:cstheme="minorBidi"/>
          <w:noProof/>
          <w:szCs w:val="22"/>
        </w:rPr>
      </w:pPr>
      <w:hyperlink w:anchor="_Toc454887389" w:history="1">
        <w:r w:rsidR="000B1B6D" w:rsidRPr="000B1B6D">
          <w:rPr>
            <w:rStyle w:val="ae"/>
            <w:rFonts w:ascii="黑体" w:eastAsia="黑体" w:hAnsi="黑体"/>
            <w:noProof/>
          </w:rPr>
          <w:t>6.</w:t>
        </w:r>
        <w:r w:rsidR="000B1B6D" w:rsidRPr="000B1B6D">
          <w:rPr>
            <w:rFonts w:ascii="黑体" w:eastAsia="黑体" w:hAnsi="黑体" w:cstheme="minorBidi"/>
            <w:noProof/>
            <w:szCs w:val="22"/>
          </w:rPr>
          <w:tab/>
        </w:r>
        <w:r w:rsidR="000B1B6D" w:rsidRPr="000B1B6D">
          <w:rPr>
            <w:rStyle w:val="ae"/>
            <w:rFonts w:ascii="黑体" w:eastAsia="黑体" w:hAnsi="黑体" w:hint="eastAsia"/>
            <w:noProof/>
          </w:rPr>
          <w:t>编制历史</w:t>
        </w:r>
        <w:r w:rsidR="000B1B6D" w:rsidRPr="000B1B6D">
          <w:rPr>
            <w:rFonts w:ascii="黑体" w:eastAsia="黑体" w:hAnsi="黑体"/>
            <w:noProof/>
            <w:webHidden/>
          </w:rPr>
          <w:tab/>
        </w:r>
        <w:r w:rsidR="000B1B6D" w:rsidRPr="000B1B6D">
          <w:rPr>
            <w:rFonts w:ascii="黑体" w:eastAsia="黑体" w:hAnsi="黑体"/>
            <w:noProof/>
            <w:webHidden/>
          </w:rPr>
          <w:fldChar w:fldCharType="begin"/>
        </w:r>
        <w:r w:rsidR="000B1B6D" w:rsidRPr="000B1B6D">
          <w:rPr>
            <w:rFonts w:ascii="黑体" w:eastAsia="黑体" w:hAnsi="黑体"/>
            <w:noProof/>
            <w:webHidden/>
          </w:rPr>
          <w:instrText xml:space="preserve"> PAGEREF _Toc454887389 \h </w:instrText>
        </w:r>
        <w:r w:rsidR="000B1B6D" w:rsidRPr="000B1B6D">
          <w:rPr>
            <w:rFonts w:ascii="黑体" w:eastAsia="黑体" w:hAnsi="黑体"/>
            <w:noProof/>
            <w:webHidden/>
          </w:rPr>
        </w:r>
        <w:r w:rsidR="000B1B6D" w:rsidRPr="000B1B6D">
          <w:rPr>
            <w:rFonts w:ascii="黑体" w:eastAsia="黑体" w:hAnsi="黑体"/>
            <w:noProof/>
            <w:webHidden/>
          </w:rPr>
          <w:fldChar w:fldCharType="separate"/>
        </w:r>
        <w:r w:rsidR="000B1B6D" w:rsidRPr="000B1B6D">
          <w:rPr>
            <w:rFonts w:ascii="黑体" w:eastAsia="黑体" w:hAnsi="黑体"/>
            <w:noProof/>
            <w:webHidden/>
          </w:rPr>
          <w:t>9</w:t>
        </w:r>
        <w:r w:rsidR="000B1B6D" w:rsidRPr="000B1B6D">
          <w:rPr>
            <w:rFonts w:ascii="黑体" w:eastAsia="黑体" w:hAnsi="黑体"/>
            <w:noProof/>
            <w:webHidden/>
          </w:rPr>
          <w:fldChar w:fldCharType="end"/>
        </w:r>
      </w:hyperlink>
    </w:p>
    <w:p w:rsidR="00375302" w:rsidRPr="00951C1F" w:rsidRDefault="002D241E">
      <w:pPr>
        <w:jc w:val="center"/>
        <w:rPr>
          <w:rFonts w:eastAsia="黑体"/>
          <w:color w:val="000000"/>
          <w:sz w:val="32"/>
        </w:rPr>
      </w:pPr>
      <w:r w:rsidRPr="000B1B6D">
        <w:rPr>
          <w:rFonts w:ascii="黑体" w:eastAsia="黑体" w:hAnsi="黑体"/>
          <w:color w:val="000000"/>
          <w:szCs w:val="21"/>
        </w:rPr>
        <w:fldChar w:fldCharType="end"/>
      </w:r>
    </w:p>
    <w:p w:rsidR="00375302" w:rsidRPr="00951C1F" w:rsidRDefault="00375302">
      <w:pPr>
        <w:pStyle w:val="aff7"/>
        <w:overflowPunct/>
        <w:autoSpaceDE/>
        <w:autoSpaceDN/>
        <w:adjustRightInd/>
        <w:spacing w:before="240" w:after="60"/>
        <w:textAlignment w:val="auto"/>
        <w:rPr>
          <w:color w:val="000000"/>
        </w:rPr>
      </w:pPr>
      <w:r w:rsidRPr="00951C1F">
        <w:rPr>
          <w:color w:val="000000"/>
        </w:rPr>
        <w:br w:type="page"/>
      </w:r>
      <w:bookmarkStart w:id="4" w:name="_Toc118024551"/>
      <w:bookmarkStart w:id="5" w:name="_Toc118024569"/>
      <w:bookmarkStart w:id="6" w:name="_Toc118026097"/>
      <w:bookmarkStart w:id="7" w:name="_Toc118028382"/>
      <w:bookmarkStart w:id="8" w:name="_Toc239173356"/>
      <w:bookmarkStart w:id="9" w:name="_Toc241826273"/>
      <w:bookmarkStart w:id="10" w:name="_Toc454887375"/>
      <w:r w:rsidRPr="00951C1F">
        <w:rPr>
          <w:rFonts w:eastAsia="宋体" w:hAnsi="Arial"/>
          <w:color w:val="000000"/>
          <w:kern w:val="2"/>
        </w:rPr>
        <w:lastRenderedPageBreak/>
        <w:t>前</w:t>
      </w:r>
      <w:r w:rsidRPr="00951C1F">
        <w:rPr>
          <w:rFonts w:eastAsia="宋体"/>
          <w:color w:val="000000"/>
          <w:kern w:val="2"/>
        </w:rPr>
        <w:tab/>
      </w:r>
      <w:r w:rsidRPr="00951C1F">
        <w:rPr>
          <w:rFonts w:eastAsia="宋体"/>
          <w:color w:val="000000"/>
          <w:kern w:val="2"/>
        </w:rPr>
        <w:tab/>
      </w:r>
      <w:r w:rsidRPr="00951C1F">
        <w:rPr>
          <w:rFonts w:eastAsia="宋体" w:hAnsi="Arial"/>
          <w:color w:val="000000"/>
          <w:kern w:val="2"/>
        </w:rPr>
        <w:t>言</w:t>
      </w:r>
      <w:bookmarkEnd w:id="4"/>
      <w:bookmarkEnd w:id="5"/>
      <w:bookmarkEnd w:id="6"/>
      <w:bookmarkEnd w:id="7"/>
      <w:bookmarkEnd w:id="8"/>
      <w:bookmarkEnd w:id="9"/>
      <w:bookmarkEnd w:id="10"/>
      <w:r w:rsidRPr="00951C1F">
        <w:rPr>
          <w:rFonts w:eastAsia="宋体"/>
          <w:color w:val="000000"/>
          <w:kern w:val="2"/>
        </w:rPr>
        <w:br/>
      </w:r>
    </w:p>
    <w:p w:rsidR="00375302" w:rsidRPr="002A7DA3" w:rsidRDefault="00375302" w:rsidP="002A7DA3">
      <w:pPr>
        <w:widowControl/>
        <w:autoSpaceDE w:val="0"/>
        <w:autoSpaceDN w:val="0"/>
        <w:spacing w:line="360" w:lineRule="auto"/>
        <w:ind w:firstLineChars="200" w:firstLine="480"/>
        <w:rPr>
          <w:rFonts w:ascii="宋体"/>
          <w:kern w:val="0"/>
          <w:sz w:val="24"/>
        </w:rPr>
      </w:pPr>
      <w:bookmarkStart w:id="11" w:name="_Toc161196143"/>
      <w:bookmarkStart w:id="12" w:name="_Toc145504486"/>
      <w:r w:rsidRPr="002A7DA3">
        <w:rPr>
          <w:rFonts w:ascii="宋体"/>
          <w:kern w:val="0"/>
          <w:sz w:val="24"/>
        </w:rPr>
        <w:t>本标准</w:t>
      </w:r>
      <w:r w:rsidR="00F25934" w:rsidRPr="002A7DA3">
        <w:rPr>
          <w:rFonts w:ascii="宋体" w:hint="eastAsia"/>
          <w:kern w:val="0"/>
          <w:sz w:val="24"/>
        </w:rPr>
        <w:t>定义中国移动营业厅无纸化技术</w:t>
      </w:r>
      <w:r w:rsidR="004A4A5F">
        <w:rPr>
          <w:rFonts w:ascii="宋体" w:hint="eastAsia"/>
          <w:kern w:val="0"/>
          <w:sz w:val="24"/>
        </w:rPr>
        <w:t>电子签名板</w:t>
      </w:r>
      <w:r w:rsidR="00F25934" w:rsidRPr="002A7DA3">
        <w:rPr>
          <w:rFonts w:ascii="宋体" w:hint="eastAsia"/>
          <w:kern w:val="0"/>
          <w:sz w:val="24"/>
        </w:rPr>
        <w:t>硬件终端的</w:t>
      </w:r>
      <w:r w:rsidR="002A7DA3" w:rsidRPr="002A7DA3">
        <w:rPr>
          <w:rFonts w:ascii="宋体" w:hint="eastAsia"/>
          <w:kern w:val="0"/>
          <w:sz w:val="24"/>
        </w:rPr>
        <w:t>要求</w:t>
      </w:r>
      <w:r w:rsidRPr="002A7DA3">
        <w:rPr>
          <w:rFonts w:ascii="宋体"/>
          <w:kern w:val="0"/>
          <w:sz w:val="24"/>
        </w:rPr>
        <w:t>。</w:t>
      </w:r>
    </w:p>
    <w:p w:rsidR="00375302" w:rsidRPr="002A7DA3" w:rsidRDefault="00375302" w:rsidP="002A7DA3">
      <w:pPr>
        <w:widowControl/>
        <w:autoSpaceDE w:val="0"/>
        <w:autoSpaceDN w:val="0"/>
        <w:spacing w:line="360" w:lineRule="auto"/>
        <w:ind w:firstLineChars="200" w:firstLine="480"/>
        <w:rPr>
          <w:rFonts w:ascii="宋体"/>
          <w:kern w:val="0"/>
          <w:sz w:val="24"/>
        </w:rPr>
      </w:pPr>
      <w:r w:rsidRPr="002A7DA3">
        <w:rPr>
          <w:rFonts w:ascii="宋体"/>
          <w:kern w:val="0"/>
          <w:sz w:val="24"/>
        </w:rPr>
        <w:t>本标准主要规定了</w:t>
      </w:r>
      <w:r w:rsidR="004A4A5F">
        <w:rPr>
          <w:rFonts w:ascii="宋体" w:hint="eastAsia"/>
          <w:kern w:val="0"/>
          <w:sz w:val="24"/>
        </w:rPr>
        <w:t>电子签名板</w:t>
      </w:r>
      <w:r w:rsidR="000B3FF6">
        <w:rPr>
          <w:rFonts w:ascii="宋体" w:hint="eastAsia"/>
          <w:kern w:val="0"/>
          <w:sz w:val="24"/>
        </w:rPr>
        <w:t>硬件要求</w:t>
      </w:r>
      <w:r w:rsidR="00AC5550" w:rsidRPr="002A7DA3">
        <w:rPr>
          <w:rFonts w:ascii="宋体" w:hint="eastAsia"/>
          <w:kern w:val="0"/>
          <w:sz w:val="24"/>
        </w:rPr>
        <w:t>、接口</w:t>
      </w:r>
      <w:r w:rsidR="000B3FF6">
        <w:rPr>
          <w:rFonts w:ascii="宋体" w:hint="eastAsia"/>
          <w:kern w:val="0"/>
          <w:sz w:val="24"/>
        </w:rPr>
        <w:t>要求</w:t>
      </w:r>
      <w:r w:rsidR="00AC5550" w:rsidRPr="002A7DA3">
        <w:rPr>
          <w:rFonts w:ascii="宋体" w:hint="eastAsia"/>
          <w:kern w:val="0"/>
          <w:sz w:val="24"/>
        </w:rPr>
        <w:t>、</w:t>
      </w:r>
      <w:r w:rsidRPr="002A7DA3">
        <w:rPr>
          <w:rFonts w:ascii="宋体"/>
          <w:kern w:val="0"/>
          <w:sz w:val="24"/>
        </w:rPr>
        <w:t>测试要求，并对测试步骤和预期测试结果做了详细的规定。</w:t>
      </w:r>
    </w:p>
    <w:p w:rsidR="00375302" w:rsidRPr="002A7DA3" w:rsidRDefault="00375302" w:rsidP="002A7DA3">
      <w:pPr>
        <w:widowControl/>
        <w:autoSpaceDE w:val="0"/>
        <w:autoSpaceDN w:val="0"/>
        <w:spacing w:line="360" w:lineRule="auto"/>
        <w:ind w:firstLineChars="200" w:firstLine="480"/>
        <w:rPr>
          <w:rFonts w:ascii="宋体"/>
          <w:kern w:val="0"/>
          <w:sz w:val="24"/>
        </w:rPr>
      </w:pPr>
      <w:r w:rsidRPr="002A7DA3">
        <w:rPr>
          <w:rFonts w:ascii="宋体"/>
          <w:kern w:val="0"/>
          <w:sz w:val="24"/>
        </w:rPr>
        <w:t>本标准的附录     为标准性附录，附录     为资料性附录。</w:t>
      </w:r>
    </w:p>
    <w:p w:rsidR="00375302" w:rsidRPr="002A7DA3" w:rsidRDefault="00375302" w:rsidP="002A7DA3">
      <w:pPr>
        <w:widowControl/>
        <w:autoSpaceDE w:val="0"/>
        <w:autoSpaceDN w:val="0"/>
        <w:spacing w:line="360" w:lineRule="auto"/>
        <w:ind w:firstLineChars="200" w:firstLine="480"/>
        <w:rPr>
          <w:rFonts w:ascii="宋体"/>
          <w:kern w:val="0"/>
          <w:sz w:val="24"/>
        </w:rPr>
      </w:pPr>
      <w:r w:rsidRPr="002A7DA3">
        <w:rPr>
          <w:rFonts w:ascii="宋体"/>
          <w:kern w:val="0"/>
          <w:sz w:val="24"/>
        </w:rPr>
        <w:t>本标准由中移     号文件印发。</w:t>
      </w:r>
    </w:p>
    <w:p w:rsidR="00375302" w:rsidRPr="002A7DA3" w:rsidRDefault="00375302" w:rsidP="002A7DA3">
      <w:pPr>
        <w:widowControl/>
        <w:autoSpaceDE w:val="0"/>
        <w:autoSpaceDN w:val="0"/>
        <w:spacing w:line="360" w:lineRule="auto"/>
        <w:ind w:firstLineChars="200" w:firstLine="480"/>
        <w:rPr>
          <w:rFonts w:ascii="宋体"/>
          <w:kern w:val="0"/>
          <w:sz w:val="24"/>
        </w:rPr>
      </w:pPr>
      <w:r w:rsidRPr="002A7DA3">
        <w:rPr>
          <w:rFonts w:ascii="宋体"/>
          <w:kern w:val="0"/>
          <w:sz w:val="24"/>
        </w:rPr>
        <w:t>本标准由中国移动通信集团公司</w:t>
      </w:r>
      <w:r w:rsidR="00AD3738">
        <w:rPr>
          <w:rFonts w:ascii="宋体" w:hint="eastAsia"/>
          <w:kern w:val="0"/>
          <w:sz w:val="24"/>
        </w:rPr>
        <w:t>采购共享中心</w:t>
      </w:r>
      <w:r w:rsidRPr="002A7DA3">
        <w:rPr>
          <w:rFonts w:ascii="宋体"/>
          <w:kern w:val="0"/>
          <w:sz w:val="24"/>
        </w:rPr>
        <w:t>提出，集团公司技术部归口。</w:t>
      </w:r>
    </w:p>
    <w:p w:rsidR="00375302" w:rsidRPr="002A7DA3" w:rsidRDefault="00375302" w:rsidP="002A7DA3">
      <w:pPr>
        <w:widowControl/>
        <w:autoSpaceDE w:val="0"/>
        <w:autoSpaceDN w:val="0"/>
        <w:spacing w:line="360" w:lineRule="auto"/>
        <w:ind w:firstLineChars="200" w:firstLine="480"/>
        <w:rPr>
          <w:rFonts w:ascii="宋体"/>
          <w:kern w:val="0"/>
          <w:sz w:val="24"/>
        </w:rPr>
      </w:pPr>
      <w:r w:rsidRPr="002A7DA3">
        <w:rPr>
          <w:rFonts w:ascii="宋体"/>
          <w:kern w:val="0"/>
          <w:sz w:val="24"/>
        </w:rPr>
        <w:t>本标准由标准归口部门负责解释。</w:t>
      </w:r>
    </w:p>
    <w:p w:rsidR="00375302" w:rsidRPr="002A7DA3" w:rsidRDefault="00375302" w:rsidP="002A7DA3">
      <w:pPr>
        <w:widowControl/>
        <w:autoSpaceDE w:val="0"/>
        <w:autoSpaceDN w:val="0"/>
        <w:spacing w:line="360" w:lineRule="auto"/>
        <w:ind w:firstLineChars="200" w:firstLine="480"/>
        <w:rPr>
          <w:rFonts w:ascii="宋体"/>
          <w:kern w:val="0"/>
          <w:sz w:val="24"/>
        </w:rPr>
      </w:pPr>
      <w:r w:rsidRPr="002A7DA3">
        <w:rPr>
          <w:rFonts w:ascii="宋体"/>
          <w:kern w:val="0"/>
          <w:sz w:val="24"/>
        </w:rPr>
        <w:t>本标准起草单位：中国移动通信研究院。</w:t>
      </w:r>
    </w:p>
    <w:p w:rsidR="00375302" w:rsidRPr="00951C1F" w:rsidRDefault="00375302" w:rsidP="002A7DA3">
      <w:pPr>
        <w:widowControl/>
        <w:autoSpaceDE w:val="0"/>
        <w:autoSpaceDN w:val="0"/>
        <w:spacing w:line="360" w:lineRule="auto"/>
        <w:ind w:firstLineChars="200" w:firstLine="480"/>
        <w:rPr>
          <w:color w:val="000000"/>
          <w:sz w:val="24"/>
        </w:rPr>
        <w:sectPr w:rsidR="00375302" w:rsidRPr="00951C1F">
          <w:footerReference w:type="default" r:id="rId10"/>
          <w:pgSz w:w="11906" w:h="16838"/>
          <w:pgMar w:top="1440" w:right="1800" w:bottom="1440" w:left="1800" w:header="851" w:footer="992" w:gutter="0"/>
          <w:pgNumType w:fmt="upperRoman" w:start="1"/>
          <w:cols w:space="720"/>
          <w:docGrid w:type="lines" w:linePitch="312"/>
        </w:sectPr>
      </w:pPr>
      <w:r w:rsidRPr="002A7DA3">
        <w:rPr>
          <w:rFonts w:ascii="宋体"/>
          <w:kern w:val="0"/>
          <w:sz w:val="24"/>
        </w:rPr>
        <w:t xml:space="preserve">本标准主要起草人： </w:t>
      </w:r>
    </w:p>
    <w:p w:rsidR="00375302" w:rsidRPr="00B17D12" w:rsidRDefault="00375302" w:rsidP="00D46FF9">
      <w:pPr>
        <w:pStyle w:val="10"/>
        <w:keepNext w:val="0"/>
        <w:keepLines w:val="0"/>
        <w:tabs>
          <w:tab w:val="clear" w:pos="432"/>
          <w:tab w:val="left" w:pos="284"/>
          <w:tab w:val="left" w:pos="1080"/>
        </w:tabs>
        <w:spacing w:line="240" w:lineRule="auto"/>
        <w:ind w:left="430" w:hangingChars="205" w:hanging="430"/>
        <w:rPr>
          <w:rFonts w:eastAsia="黑体"/>
          <w:b w:val="0"/>
          <w:color w:val="000000"/>
          <w:sz w:val="21"/>
        </w:rPr>
      </w:pPr>
      <w:bookmarkStart w:id="13" w:name="_Toc239173357"/>
      <w:bookmarkStart w:id="14" w:name="_Toc241826274"/>
      <w:bookmarkStart w:id="15" w:name="_Toc454887376"/>
      <w:r w:rsidRPr="00B17D12">
        <w:rPr>
          <w:rFonts w:eastAsia="黑体"/>
          <w:b w:val="0"/>
          <w:color w:val="000000"/>
          <w:sz w:val="21"/>
        </w:rPr>
        <w:lastRenderedPageBreak/>
        <w:t>范围</w:t>
      </w:r>
      <w:bookmarkEnd w:id="11"/>
      <w:bookmarkEnd w:id="12"/>
      <w:bookmarkEnd w:id="13"/>
      <w:bookmarkEnd w:id="14"/>
      <w:bookmarkEnd w:id="15"/>
    </w:p>
    <w:p w:rsidR="00375302" w:rsidRPr="00951C1F" w:rsidRDefault="00375302" w:rsidP="007132E8">
      <w:pPr>
        <w:pStyle w:val="af0"/>
        <w:spacing w:after="0" w:line="360" w:lineRule="auto"/>
        <w:rPr>
          <w:snapToGrid w:val="0"/>
          <w:color w:val="000000"/>
          <w:sz w:val="21"/>
        </w:rPr>
      </w:pPr>
      <w:bookmarkStart w:id="16" w:name="_Toc161196144"/>
      <w:bookmarkStart w:id="17" w:name="_Toc145504487"/>
      <w:bookmarkStart w:id="18" w:name="_Toc118024553"/>
      <w:bookmarkStart w:id="19" w:name="_Toc118024571"/>
      <w:bookmarkStart w:id="20" w:name="_Toc102552898"/>
      <w:bookmarkStart w:id="21" w:name="_Toc102556419"/>
      <w:bookmarkStart w:id="22" w:name="_Toc118026099"/>
      <w:bookmarkStart w:id="23" w:name="_Toc118028384"/>
      <w:bookmarkStart w:id="24" w:name="_Toc145500574"/>
      <w:r w:rsidRPr="00951C1F">
        <w:rPr>
          <w:snapToGrid w:val="0"/>
          <w:color w:val="000000"/>
          <w:sz w:val="21"/>
        </w:rPr>
        <w:t>本标准</w:t>
      </w:r>
      <w:r w:rsidR="00270AE0" w:rsidRPr="00270AE0">
        <w:rPr>
          <w:rFonts w:hint="eastAsia"/>
          <w:snapToGrid w:val="0"/>
          <w:color w:val="000000"/>
          <w:sz w:val="21"/>
        </w:rPr>
        <w:t>规定了</w:t>
      </w:r>
      <w:r w:rsidR="004A4A5F">
        <w:rPr>
          <w:rFonts w:hint="eastAsia"/>
          <w:snapToGrid w:val="0"/>
          <w:color w:val="000000"/>
          <w:sz w:val="21"/>
        </w:rPr>
        <w:t>电子签名板</w:t>
      </w:r>
      <w:r w:rsidR="00582545" w:rsidRPr="00582545">
        <w:rPr>
          <w:rFonts w:hint="eastAsia"/>
          <w:snapToGrid w:val="0"/>
          <w:color w:val="000000"/>
          <w:sz w:val="21"/>
        </w:rPr>
        <w:t>硬件要求、接口要求、</w:t>
      </w:r>
      <w:r w:rsidR="00582545" w:rsidRPr="00582545">
        <w:rPr>
          <w:snapToGrid w:val="0"/>
          <w:color w:val="000000"/>
          <w:sz w:val="21"/>
        </w:rPr>
        <w:t>测试要求，并对测试步骤和预期测试结果做了详细的规定</w:t>
      </w:r>
      <w:r w:rsidR="000474E4" w:rsidRPr="00951C1F">
        <w:rPr>
          <w:snapToGrid w:val="0"/>
          <w:color w:val="000000"/>
          <w:sz w:val="21"/>
        </w:rPr>
        <w:t>。供中国移动内部和厂商共同使用，</w:t>
      </w:r>
      <w:r w:rsidR="00270AE0" w:rsidRPr="00270AE0">
        <w:rPr>
          <w:rFonts w:hint="eastAsia"/>
          <w:snapToGrid w:val="0"/>
          <w:color w:val="000000"/>
          <w:sz w:val="21"/>
        </w:rPr>
        <w:t>适用于中国移动营业厅无纸化</w:t>
      </w:r>
      <w:r w:rsidR="004A4A5F">
        <w:rPr>
          <w:rFonts w:hint="eastAsia"/>
          <w:snapToGrid w:val="0"/>
          <w:color w:val="000000"/>
          <w:sz w:val="21"/>
        </w:rPr>
        <w:t>电子签名板</w:t>
      </w:r>
      <w:r w:rsidR="00270AE0" w:rsidRPr="00270AE0">
        <w:rPr>
          <w:rFonts w:hint="eastAsia"/>
          <w:snapToGrid w:val="0"/>
          <w:color w:val="000000"/>
          <w:sz w:val="21"/>
        </w:rPr>
        <w:t>（以下简称：</w:t>
      </w:r>
      <w:r w:rsidR="004A4A5F">
        <w:rPr>
          <w:rFonts w:hint="eastAsia"/>
          <w:snapToGrid w:val="0"/>
          <w:color w:val="000000"/>
          <w:sz w:val="21"/>
        </w:rPr>
        <w:t>签名板</w:t>
      </w:r>
      <w:r w:rsidR="00270AE0" w:rsidRPr="00270AE0">
        <w:rPr>
          <w:rFonts w:hint="eastAsia"/>
          <w:snapToGrid w:val="0"/>
          <w:color w:val="000000"/>
          <w:sz w:val="21"/>
        </w:rPr>
        <w:t>）的采购、测试和使用。</w:t>
      </w:r>
    </w:p>
    <w:p w:rsidR="00375302" w:rsidRPr="007132E8" w:rsidRDefault="00375302" w:rsidP="00D46FF9">
      <w:pPr>
        <w:pStyle w:val="10"/>
        <w:keepNext w:val="0"/>
        <w:keepLines w:val="0"/>
        <w:tabs>
          <w:tab w:val="clear" w:pos="432"/>
          <w:tab w:val="left" w:pos="284"/>
          <w:tab w:val="left" w:pos="1080"/>
        </w:tabs>
        <w:spacing w:line="240" w:lineRule="auto"/>
        <w:ind w:left="430" w:hangingChars="205" w:hanging="430"/>
        <w:rPr>
          <w:rFonts w:eastAsia="黑体"/>
          <w:b w:val="0"/>
          <w:color w:val="000000"/>
          <w:sz w:val="21"/>
        </w:rPr>
      </w:pPr>
      <w:bookmarkStart w:id="25" w:name="_Toc241826276"/>
      <w:bookmarkStart w:id="26" w:name="_Toc239173359"/>
      <w:bookmarkStart w:id="27" w:name="_Toc161196145"/>
      <w:bookmarkStart w:id="28" w:name="_Toc145504488"/>
      <w:bookmarkStart w:id="29" w:name="_Toc145500575"/>
      <w:bookmarkStart w:id="30" w:name="_Toc118028385"/>
      <w:bookmarkStart w:id="31" w:name="_Toc118026100"/>
      <w:bookmarkStart w:id="32" w:name="_Toc118024572"/>
      <w:bookmarkStart w:id="33" w:name="_Toc118024554"/>
      <w:bookmarkStart w:id="34" w:name="_Toc454887377"/>
      <w:bookmarkEnd w:id="16"/>
      <w:bookmarkEnd w:id="17"/>
      <w:bookmarkEnd w:id="18"/>
      <w:bookmarkEnd w:id="19"/>
      <w:bookmarkEnd w:id="20"/>
      <w:bookmarkEnd w:id="21"/>
      <w:bookmarkEnd w:id="22"/>
      <w:bookmarkEnd w:id="23"/>
      <w:bookmarkEnd w:id="24"/>
      <w:r w:rsidRPr="007132E8">
        <w:rPr>
          <w:rFonts w:eastAsia="黑体"/>
          <w:b w:val="0"/>
          <w:color w:val="000000"/>
          <w:sz w:val="21"/>
        </w:rPr>
        <w:t>术语、定义和缩略语</w:t>
      </w:r>
      <w:bookmarkEnd w:id="25"/>
      <w:bookmarkEnd w:id="26"/>
      <w:bookmarkEnd w:id="27"/>
      <w:bookmarkEnd w:id="28"/>
      <w:bookmarkEnd w:id="29"/>
      <w:bookmarkEnd w:id="30"/>
      <w:bookmarkEnd w:id="31"/>
      <w:bookmarkEnd w:id="32"/>
      <w:bookmarkEnd w:id="33"/>
      <w:bookmarkEnd w:id="34"/>
    </w:p>
    <w:p w:rsidR="001663EB" w:rsidRPr="001D31D2" w:rsidRDefault="001663EB" w:rsidP="007132E8">
      <w:pPr>
        <w:pStyle w:val="QB6"/>
        <w:spacing w:line="360" w:lineRule="auto"/>
        <w:ind w:firstLine="420"/>
        <w:rPr>
          <w:rFonts w:hAnsi="宋体"/>
        </w:rPr>
      </w:pPr>
      <w:r w:rsidRPr="001D31D2">
        <w:rPr>
          <w:rFonts w:hAnsi="宋体" w:hint="eastAsia"/>
        </w:rPr>
        <w:t>下列术语、定义和缩略语适用于本标准：</w:t>
      </w:r>
    </w:p>
    <w:p w:rsidR="001663EB" w:rsidRPr="001D31D2" w:rsidRDefault="001663EB" w:rsidP="001663EB">
      <w:pPr>
        <w:pStyle w:val="af2"/>
        <w:keepNext/>
        <w:jc w:val="center"/>
        <w:rPr>
          <w:rFonts w:ascii="宋体" w:eastAsia="宋体" w:hAnsi="宋体"/>
          <w:sz w:val="21"/>
          <w:szCs w:val="21"/>
        </w:rPr>
      </w:pPr>
      <w:bookmarkStart w:id="35" w:name="_Toc298793850"/>
      <w:r w:rsidRPr="001D31D2">
        <w:rPr>
          <w:rFonts w:ascii="宋体" w:eastAsia="宋体" w:hAnsi="宋体" w:hint="eastAsia"/>
          <w:sz w:val="21"/>
          <w:szCs w:val="21"/>
        </w:rPr>
        <w:t xml:space="preserve">图表 </w:t>
      </w:r>
      <w:r w:rsidRPr="001D31D2">
        <w:rPr>
          <w:rFonts w:ascii="宋体" w:eastAsia="宋体" w:hAnsi="宋体"/>
          <w:sz w:val="21"/>
          <w:szCs w:val="21"/>
        </w:rPr>
        <w:fldChar w:fldCharType="begin"/>
      </w:r>
      <w:r w:rsidRPr="001D31D2">
        <w:rPr>
          <w:rFonts w:ascii="宋体" w:eastAsia="宋体" w:hAnsi="宋体"/>
          <w:sz w:val="21"/>
          <w:szCs w:val="21"/>
        </w:rPr>
        <w:instrText xml:space="preserve"> </w:instrText>
      </w:r>
      <w:r w:rsidRPr="001D31D2">
        <w:rPr>
          <w:rFonts w:ascii="宋体" w:eastAsia="宋体" w:hAnsi="宋体" w:hint="eastAsia"/>
          <w:sz w:val="21"/>
          <w:szCs w:val="21"/>
        </w:rPr>
        <w:instrText>SEQ 图表 \* ARABIC</w:instrText>
      </w:r>
      <w:r w:rsidRPr="001D31D2">
        <w:rPr>
          <w:rFonts w:ascii="宋体" w:eastAsia="宋体" w:hAnsi="宋体"/>
          <w:sz w:val="21"/>
          <w:szCs w:val="21"/>
        </w:rPr>
        <w:instrText xml:space="preserve"> </w:instrText>
      </w:r>
      <w:r w:rsidRPr="001D31D2">
        <w:rPr>
          <w:rFonts w:ascii="宋体" w:eastAsia="宋体" w:hAnsi="宋体"/>
          <w:sz w:val="21"/>
          <w:szCs w:val="21"/>
        </w:rPr>
        <w:fldChar w:fldCharType="separate"/>
      </w:r>
      <w:r w:rsidR="006F51CF" w:rsidRPr="001D31D2">
        <w:rPr>
          <w:rFonts w:ascii="宋体" w:eastAsia="宋体" w:hAnsi="宋体"/>
          <w:noProof/>
          <w:sz w:val="21"/>
          <w:szCs w:val="21"/>
        </w:rPr>
        <w:t>1</w:t>
      </w:r>
      <w:r w:rsidRPr="001D31D2">
        <w:rPr>
          <w:rFonts w:ascii="宋体" w:eastAsia="宋体" w:hAnsi="宋体"/>
          <w:sz w:val="21"/>
          <w:szCs w:val="21"/>
        </w:rPr>
        <w:fldChar w:fldCharType="end"/>
      </w:r>
      <w:r w:rsidR="007C596F" w:rsidRPr="001D31D2">
        <w:rPr>
          <w:rFonts w:ascii="宋体" w:eastAsia="宋体" w:hAnsi="宋体" w:hint="eastAsia"/>
          <w:sz w:val="21"/>
          <w:szCs w:val="21"/>
        </w:rPr>
        <w:t xml:space="preserve"> </w:t>
      </w:r>
      <w:r w:rsidRPr="001D31D2">
        <w:rPr>
          <w:rFonts w:ascii="宋体" w:eastAsia="宋体" w:hAnsi="宋体" w:hint="eastAsia"/>
          <w:sz w:val="21"/>
          <w:szCs w:val="21"/>
        </w:rPr>
        <w:t>术语、定义和缩略语</w:t>
      </w:r>
      <w:bookmarkEnd w:id="35"/>
    </w:p>
    <w:tbl>
      <w:tblPr>
        <w:tblW w:w="8298"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gridCol w:w="4005"/>
        <w:gridCol w:w="3318"/>
      </w:tblGrid>
      <w:tr w:rsidR="001663EB" w:rsidRPr="001D31D2" w:rsidTr="008E0F5B">
        <w:trPr>
          <w:trHeight w:val="20"/>
          <w:tblHeader/>
        </w:trPr>
        <w:tc>
          <w:tcPr>
            <w:tcW w:w="975" w:type="dxa"/>
            <w:vAlign w:val="center"/>
          </w:tcPr>
          <w:p w:rsidR="001663EB" w:rsidRPr="001D31D2" w:rsidRDefault="001663EB" w:rsidP="008E0F5B">
            <w:pPr>
              <w:jc w:val="center"/>
              <w:rPr>
                <w:rFonts w:ascii="宋体" w:hAnsi="宋体"/>
                <w:kern w:val="0"/>
              </w:rPr>
            </w:pPr>
            <w:r w:rsidRPr="001D31D2">
              <w:rPr>
                <w:rFonts w:ascii="宋体" w:hAnsi="宋体" w:hint="eastAsia"/>
                <w:kern w:val="0"/>
              </w:rPr>
              <w:t>缩写</w:t>
            </w:r>
          </w:p>
        </w:tc>
        <w:tc>
          <w:tcPr>
            <w:tcW w:w="4005" w:type="dxa"/>
            <w:vAlign w:val="center"/>
          </w:tcPr>
          <w:p w:rsidR="001663EB" w:rsidRPr="001D31D2" w:rsidRDefault="001663EB" w:rsidP="008E0F5B">
            <w:pPr>
              <w:jc w:val="center"/>
              <w:rPr>
                <w:rFonts w:ascii="宋体" w:hAnsi="宋体"/>
                <w:kern w:val="0"/>
              </w:rPr>
            </w:pPr>
            <w:r w:rsidRPr="001D31D2">
              <w:rPr>
                <w:rFonts w:ascii="宋体" w:hAnsi="宋体" w:hint="eastAsia"/>
                <w:kern w:val="0"/>
              </w:rPr>
              <w:t>英文描述</w:t>
            </w:r>
          </w:p>
        </w:tc>
        <w:tc>
          <w:tcPr>
            <w:tcW w:w="3318" w:type="dxa"/>
            <w:vAlign w:val="center"/>
          </w:tcPr>
          <w:p w:rsidR="001663EB" w:rsidRPr="001D31D2" w:rsidRDefault="001663EB" w:rsidP="008E0F5B">
            <w:pPr>
              <w:jc w:val="center"/>
              <w:rPr>
                <w:rFonts w:ascii="宋体" w:hAnsi="宋体"/>
                <w:kern w:val="0"/>
              </w:rPr>
            </w:pPr>
            <w:r w:rsidRPr="001D31D2">
              <w:rPr>
                <w:rFonts w:ascii="宋体" w:hAnsi="宋体" w:hint="eastAsia"/>
                <w:kern w:val="0"/>
              </w:rPr>
              <w:t>中文描述</w:t>
            </w:r>
          </w:p>
        </w:tc>
      </w:tr>
      <w:tr w:rsidR="001663EB" w:rsidRPr="001D31D2" w:rsidTr="008E0F5B">
        <w:trPr>
          <w:trHeight w:val="20"/>
        </w:trPr>
        <w:tc>
          <w:tcPr>
            <w:tcW w:w="975" w:type="dxa"/>
            <w:vAlign w:val="center"/>
          </w:tcPr>
          <w:p w:rsidR="001663EB" w:rsidRPr="001D31D2" w:rsidRDefault="001663EB" w:rsidP="008E0F5B">
            <w:pPr>
              <w:rPr>
                <w:rFonts w:ascii="宋体" w:hAnsi="宋体"/>
              </w:rPr>
            </w:pPr>
            <w:r w:rsidRPr="001D31D2">
              <w:rPr>
                <w:rFonts w:ascii="宋体" w:hAnsi="宋体"/>
              </w:rPr>
              <w:t>CCC</w:t>
            </w:r>
          </w:p>
        </w:tc>
        <w:tc>
          <w:tcPr>
            <w:tcW w:w="4005" w:type="dxa"/>
            <w:vAlign w:val="center"/>
          </w:tcPr>
          <w:p w:rsidR="001663EB" w:rsidRPr="001D31D2" w:rsidRDefault="001663EB" w:rsidP="008E0F5B">
            <w:pPr>
              <w:rPr>
                <w:rFonts w:ascii="宋体" w:hAnsi="宋体"/>
              </w:rPr>
            </w:pPr>
            <w:smartTag w:uri="urn:schemas-microsoft-com:office:smarttags" w:element="place">
              <w:smartTag w:uri="urn:schemas-microsoft-com:office:smarttags" w:element="country-region">
                <w:r w:rsidRPr="001D31D2">
                  <w:rPr>
                    <w:rFonts w:ascii="宋体" w:hAnsi="宋体"/>
                  </w:rPr>
                  <w:t>China</w:t>
                </w:r>
              </w:smartTag>
            </w:smartTag>
            <w:r w:rsidRPr="001D31D2">
              <w:rPr>
                <w:rFonts w:ascii="宋体" w:hAnsi="宋体"/>
              </w:rPr>
              <w:t xml:space="preserve"> Compulsory Certification</w:t>
            </w:r>
          </w:p>
        </w:tc>
        <w:tc>
          <w:tcPr>
            <w:tcW w:w="3318" w:type="dxa"/>
          </w:tcPr>
          <w:p w:rsidR="001663EB" w:rsidRPr="001D31D2" w:rsidRDefault="001663EB" w:rsidP="008E0F5B">
            <w:pPr>
              <w:rPr>
                <w:rFonts w:ascii="宋体" w:hAnsi="宋体"/>
                <w:kern w:val="0"/>
              </w:rPr>
            </w:pPr>
            <w:r w:rsidRPr="001D31D2">
              <w:rPr>
                <w:rFonts w:ascii="宋体" w:hAnsi="宋体" w:hint="eastAsia"/>
                <w:kern w:val="0"/>
              </w:rPr>
              <w:t>中国强制认证</w:t>
            </w:r>
          </w:p>
        </w:tc>
      </w:tr>
      <w:tr w:rsidR="001663EB" w:rsidRPr="001D31D2" w:rsidTr="008E0F5B">
        <w:trPr>
          <w:trHeight w:val="20"/>
        </w:trPr>
        <w:tc>
          <w:tcPr>
            <w:tcW w:w="975" w:type="dxa"/>
            <w:vAlign w:val="center"/>
          </w:tcPr>
          <w:p w:rsidR="001663EB" w:rsidRPr="001D31D2" w:rsidRDefault="001663EB" w:rsidP="008E0F5B">
            <w:pPr>
              <w:rPr>
                <w:rFonts w:ascii="宋体" w:hAnsi="宋体"/>
              </w:rPr>
            </w:pPr>
            <w:r w:rsidRPr="001D31D2">
              <w:rPr>
                <w:rFonts w:ascii="宋体" w:hAnsi="宋体"/>
              </w:rPr>
              <w:t>CE</w:t>
            </w:r>
          </w:p>
        </w:tc>
        <w:tc>
          <w:tcPr>
            <w:tcW w:w="4005" w:type="dxa"/>
            <w:vAlign w:val="center"/>
          </w:tcPr>
          <w:p w:rsidR="001663EB" w:rsidRPr="001D31D2" w:rsidRDefault="001663EB" w:rsidP="008E0F5B">
            <w:pPr>
              <w:rPr>
                <w:rFonts w:ascii="宋体" w:hAnsi="宋体"/>
              </w:rPr>
            </w:pPr>
            <w:r w:rsidRPr="001D31D2">
              <w:rPr>
                <w:rFonts w:ascii="宋体" w:hAnsi="宋体"/>
              </w:rPr>
              <w:t>CONFORMITE EUROPEENNE</w:t>
            </w:r>
          </w:p>
        </w:tc>
        <w:tc>
          <w:tcPr>
            <w:tcW w:w="3318" w:type="dxa"/>
          </w:tcPr>
          <w:p w:rsidR="001663EB" w:rsidRPr="001D31D2" w:rsidRDefault="001663EB" w:rsidP="008E0F5B">
            <w:pPr>
              <w:rPr>
                <w:rFonts w:ascii="宋体" w:hAnsi="宋体"/>
                <w:kern w:val="0"/>
              </w:rPr>
            </w:pPr>
            <w:r w:rsidRPr="001D31D2">
              <w:rPr>
                <w:rFonts w:ascii="宋体" w:hAnsi="宋体" w:hint="eastAsia"/>
                <w:kern w:val="0"/>
              </w:rPr>
              <w:t>欧洲统一认证</w:t>
            </w:r>
          </w:p>
        </w:tc>
      </w:tr>
      <w:tr w:rsidR="001663EB" w:rsidRPr="001D31D2" w:rsidTr="008E0F5B">
        <w:trPr>
          <w:trHeight w:val="20"/>
        </w:trPr>
        <w:tc>
          <w:tcPr>
            <w:tcW w:w="975" w:type="dxa"/>
            <w:vAlign w:val="center"/>
          </w:tcPr>
          <w:p w:rsidR="001663EB" w:rsidRPr="001D31D2" w:rsidRDefault="001663EB" w:rsidP="008E0F5B">
            <w:pPr>
              <w:rPr>
                <w:rFonts w:ascii="宋体" w:hAnsi="宋体"/>
              </w:rPr>
            </w:pPr>
            <w:r w:rsidRPr="001D31D2">
              <w:rPr>
                <w:rFonts w:ascii="宋体" w:hAnsi="宋体"/>
              </w:rPr>
              <w:t>EMC</w:t>
            </w:r>
          </w:p>
        </w:tc>
        <w:tc>
          <w:tcPr>
            <w:tcW w:w="4005" w:type="dxa"/>
            <w:vAlign w:val="center"/>
          </w:tcPr>
          <w:p w:rsidR="001663EB" w:rsidRPr="001D31D2" w:rsidRDefault="001663EB" w:rsidP="008E0F5B">
            <w:pPr>
              <w:rPr>
                <w:rFonts w:ascii="宋体" w:hAnsi="宋体"/>
              </w:rPr>
            </w:pPr>
            <w:r w:rsidRPr="001D31D2">
              <w:rPr>
                <w:rFonts w:ascii="宋体" w:hAnsi="宋体"/>
              </w:rPr>
              <w:t>Electro Magnetic Compatibility</w:t>
            </w:r>
          </w:p>
        </w:tc>
        <w:tc>
          <w:tcPr>
            <w:tcW w:w="3318" w:type="dxa"/>
          </w:tcPr>
          <w:p w:rsidR="001663EB" w:rsidRPr="001D31D2" w:rsidRDefault="001663EB" w:rsidP="008E0F5B">
            <w:pPr>
              <w:rPr>
                <w:rFonts w:ascii="宋体" w:hAnsi="宋体"/>
              </w:rPr>
            </w:pPr>
            <w:r w:rsidRPr="001D31D2">
              <w:rPr>
                <w:rFonts w:ascii="宋体" w:hAnsi="宋体" w:hint="eastAsia"/>
              </w:rPr>
              <w:t>电磁兼容性</w:t>
            </w:r>
          </w:p>
        </w:tc>
      </w:tr>
      <w:tr w:rsidR="001663EB" w:rsidRPr="001D31D2" w:rsidTr="008E0F5B">
        <w:trPr>
          <w:trHeight w:val="20"/>
        </w:trPr>
        <w:tc>
          <w:tcPr>
            <w:tcW w:w="975" w:type="dxa"/>
            <w:vAlign w:val="center"/>
          </w:tcPr>
          <w:p w:rsidR="001663EB" w:rsidRPr="001D31D2" w:rsidRDefault="001663EB" w:rsidP="008E0F5B">
            <w:pPr>
              <w:rPr>
                <w:rFonts w:ascii="宋体" w:hAnsi="宋体"/>
              </w:rPr>
            </w:pPr>
            <w:r w:rsidRPr="001D31D2">
              <w:rPr>
                <w:rFonts w:ascii="宋体" w:hAnsi="宋体"/>
              </w:rPr>
              <w:t>FCC</w:t>
            </w:r>
          </w:p>
        </w:tc>
        <w:tc>
          <w:tcPr>
            <w:tcW w:w="4005" w:type="dxa"/>
            <w:vAlign w:val="center"/>
          </w:tcPr>
          <w:p w:rsidR="001663EB" w:rsidRPr="001D31D2" w:rsidRDefault="001663EB" w:rsidP="008E0F5B">
            <w:pPr>
              <w:rPr>
                <w:rFonts w:ascii="宋体" w:hAnsi="宋体"/>
              </w:rPr>
            </w:pPr>
            <w:r w:rsidRPr="001D31D2">
              <w:rPr>
                <w:rFonts w:ascii="宋体" w:hAnsi="宋体"/>
              </w:rPr>
              <w:t>Federal Communications Commission</w:t>
            </w:r>
          </w:p>
        </w:tc>
        <w:tc>
          <w:tcPr>
            <w:tcW w:w="3318" w:type="dxa"/>
          </w:tcPr>
          <w:p w:rsidR="001663EB" w:rsidRPr="001D31D2" w:rsidRDefault="001663EB" w:rsidP="008E0F5B">
            <w:pPr>
              <w:rPr>
                <w:rFonts w:ascii="宋体" w:hAnsi="宋体"/>
              </w:rPr>
            </w:pPr>
            <w:r w:rsidRPr="001D31D2">
              <w:rPr>
                <w:rFonts w:ascii="宋体" w:hAnsi="宋体" w:hint="eastAsia"/>
              </w:rPr>
              <w:t>美国联邦通讯委员会</w:t>
            </w:r>
          </w:p>
        </w:tc>
      </w:tr>
      <w:tr w:rsidR="001663EB" w:rsidRPr="001D31D2" w:rsidTr="008E0F5B">
        <w:trPr>
          <w:trHeight w:val="20"/>
        </w:trPr>
        <w:tc>
          <w:tcPr>
            <w:tcW w:w="975" w:type="dxa"/>
            <w:vAlign w:val="center"/>
          </w:tcPr>
          <w:p w:rsidR="001663EB" w:rsidRPr="001D31D2" w:rsidRDefault="001663EB" w:rsidP="008E0F5B">
            <w:pPr>
              <w:rPr>
                <w:rFonts w:ascii="宋体" w:hAnsi="宋体"/>
              </w:rPr>
            </w:pPr>
            <w:r w:rsidRPr="001D31D2">
              <w:rPr>
                <w:rFonts w:ascii="宋体" w:hAnsi="宋体"/>
              </w:rPr>
              <w:t>MTBF</w:t>
            </w:r>
          </w:p>
        </w:tc>
        <w:tc>
          <w:tcPr>
            <w:tcW w:w="4005" w:type="dxa"/>
            <w:vAlign w:val="center"/>
          </w:tcPr>
          <w:p w:rsidR="001663EB" w:rsidRPr="001D31D2" w:rsidRDefault="001663EB" w:rsidP="008E0F5B">
            <w:pPr>
              <w:rPr>
                <w:rFonts w:ascii="宋体" w:hAnsi="宋体"/>
              </w:rPr>
            </w:pPr>
            <w:r w:rsidRPr="001D31D2">
              <w:rPr>
                <w:rFonts w:ascii="宋体" w:hAnsi="宋体"/>
              </w:rPr>
              <w:t>Mean Time Between Failure</w:t>
            </w:r>
          </w:p>
        </w:tc>
        <w:tc>
          <w:tcPr>
            <w:tcW w:w="3318" w:type="dxa"/>
          </w:tcPr>
          <w:p w:rsidR="001663EB" w:rsidRPr="001D31D2" w:rsidRDefault="001663EB" w:rsidP="008E0F5B">
            <w:pPr>
              <w:rPr>
                <w:rFonts w:ascii="宋体" w:hAnsi="宋体"/>
                <w:kern w:val="0"/>
              </w:rPr>
            </w:pPr>
            <w:r w:rsidRPr="001D31D2">
              <w:rPr>
                <w:rFonts w:ascii="宋体" w:hAnsi="宋体" w:hint="eastAsia"/>
              </w:rPr>
              <w:t>平均无故障时间</w:t>
            </w:r>
          </w:p>
        </w:tc>
      </w:tr>
      <w:tr w:rsidR="001663EB" w:rsidRPr="001D31D2" w:rsidTr="008E0F5B">
        <w:trPr>
          <w:trHeight w:val="20"/>
        </w:trPr>
        <w:tc>
          <w:tcPr>
            <w:tcW w:w="975" w:type="dxa"/>
            <w:vAlign w:val="center"/>
          </w:tcPr>
          <w:p w:rsidR="001663EB" w:rsidRPr="001D31D2" w:rsidRDefault="001663EB" w:rsidP="008E0F5B">
            <w:pPr>
              <w:rPr>
                <w:rFonts w:ascii="宋体" w:hAnsi="宋体"/>
              </w:rPr>
            </w:pPr>
            <w:r w:rsidRPr="001D31D2">
              <w:rPr>
                <w:rFonts w:ascii="宋体" w:hAnsi="宋体"/>
              </w:rPr>
              <w:t>RoHS</w:t>
            </w:r>
          </w:p>
        </w:tc>
        <w:tc>
          <w:tcPr>
            <w:tcW w:w="4005" w:type="dxa"/>
            <w:vAlign w:val="center"/>
          </w:tcPr>
          <w:p w:rsidR="001663EB" w:rsidRPr="001D31D2" w:rsidRDefault="001663EB" w:rsidP="008E0F5B">
            <w:pPr>
              <w:rPr>
                <w:rFonts w:ascii="宋体" w:hAnsi="宋体"/>
              </w:rPr>
            </w:pPr>
            <w:r w:rsidRPr="001D31D2">
              <w:rPr>
                <w:rFonts w:ascii="宋体" w:hAnsi="宋体"/>
              </w:rPr>
              <w:t>Restriction of Hazardous Substances</w:t>
            </w:r>
          </w:p>
        </w:tc>
        <w:tc>
          <w:tcPr>
            <w:tcW w:w="3318" w:type="dxa"/>
          </w:tcPr>
          <w:p w:rsidR="001663EB" w:rsidRPr="001D31D2" w:rsidRDefault="001663EB" w:rsidP="008E0F5B">
            <w:pPr>
              <w:rPr>
                <w:rFonts w:ascii="宋体" w:hAnsi="宋体"/>
              </w:rPr>
            </w:pPr>
            <w:r w:rsidRPr="001D31D2">
              <w:rPr>
                <w:rFonts w:ascii="宋体" w:hAnsi="宋体" w:hint="eastAsia"/>
              </w:rPr>
              <w:t>电气、电子设备有害物质限制</w:t>
            </w:r>
          </w:p>
        </w:tc>
      </w:tr>
      <w:tr w:rsidR="001663EB" w:rsidRPr="001D31D2" w:rsidTr="008E0F5B">
        <w:trPr>
          <w:trHeight w:val="20"/>
        </w:trPr>
        <w:tc>
          <w:tcPr>
            <w:tcW w:w="975" w:type="dxa"/>
            <w:vAlign w:val="center"/>
          </w:tcPr>
          <w:p w:rsidR="001663EB" w:rsidRPr="001D31D2" w:rsidRDefault="001663EB" w:rsidP="008E0F5B">
            <w:pPr>
              <w:rPr>
                <w:rFonts w:ascii="宋体" w:hAnsi="宋体"/>
              </w:rPr>
            </w:pPr>
            <w:r w:rsidRPr="001D31D2">
              <w:rPr>
                <w:rFonts w:ascii="宋体" w:hAnsi="宋体" w:hint="eastAsia"/>
              </w:rPr>
              <w:t>UPnP</w:t>
            </w:r>
          </w:p>
        </w:tc>
        <w:tc>
          <w:tcPr>
            <w:tcW w:w="4005" w:type="dxa"/>
            <w:vAlign w:val="center"/>
          </w:tcPr>
          <w:p w:rsidR="001663EB" w:rsidRPr="001D31D2" w:rsidRDefault="001663EB" w:rsidP="008E0F5B">
            <w:pPr>
              <w:rPr>
                <w:rFonts w:ascii="宋体" w:hAnsi="宋体"/>
              </w:rPr>
            </w:pPr>
            <w:r w:rsidRPr="001D31D2">
              <w:rPr>
                <w:rFonts w:ascii="宋体" w:hAnsi="宋体" w:hint="eastAsia"/>
              </w:rPr>
              <w:t>Universal Plug and Play</w:t>
            </w:r>
          </w:p>
        </w:tc>
        <w:tc>
          <w:tcPr>
            <w:tcW w:w="3318" w:type="dxa"/>
          </w:tcPr>
          <w:p w:rsidR="001663EB" w:rsidRPr="001D31D2" w:rsidRDefault="001663EB" w:rsidP="008E0F5B">
            <w:pPr>
              <w:rPr>
                <w:rFonts w:ascii="宋体" w:hAnsi="宋体"/>
              </w:rPr>
            </w:pPr>
            <w:r w:rsidRPr="001D31D2">
              <w:rPr>
                <w:rFonts w:ascii="宋体" w:hAnsi="宋体" w:hint="eastAsia"/>
              </w:rPr>
              <w:t>通用即插即用</w:t>
            </w:r>
          </w:p>
        </w:tc>
      </w:tr>
      <w:tr w:rsidR="001663EB" w:rsidRPr="001D31D2" w:rsidTr="008E0F5B">
        <w:trPr>
          <w:trHeight w:val="20"/>
        </w:trPr>
        <w:tc>
          <w:tcPr>
            <w:tcW w:w="975" w:type="dxa"/>
            <w:vAlign w:val="center"/>
          </w:tcPr>
          <w:p w:rsidR="001663EB" w:rsidRPr="001D31D2" w:rsidRDefault="001663EB" w:rsidP="008E0F5B">
            <w:pPr>
              <w:rPr>
                <w:rFonts w:ascii="宋体" w:hAnsi="宋体"/>
              </w:rPr>
            </w:pPr>
            <w:r w:rsidRPr="001D31D2">
              <w:rPr>
                <w:rFonts w:ascii="宋体" w:hAnsi="宋体" w:hint="eastAsia"/>
              </w:rPr>
              <w:t>USB</w:t>
            </w:r>
          </w:p>
        </w:tc>
        <w:tc>
          <w:tcPr>
            <w:tcW w:w="4005" w:type="dxa"/>
            <w:vAlign w:val="center"/>
          </w:tcPr>
          <w:p w:rsidR="001663EB" w:rsidRPr="001D31D2" w:rsidRDefault="001663EB" w:rsidP="008E0F5B">
            <w:pPr>
              <w:rPr>
                <w:rFonts w:ascii="宋体" w:hAnsi="宋体"/>
              </w:rPr>
            </w:pPr>
            <w:r w:rsidRPr="001D31D2">
              <w:rPr>
                <w:rFonts w:ascii="宋体" w:hAnsi="宋体" w:hint="eastAsia"/>
              </w:rPr>
              <w:t>Universal Serial Bu</w:t>
            </w:r>
          </w:p>
        </w:tc>
        <w:tc>
          <w:tcPr>
            <w:tcW w:w="3318" w:type="dxa"/>
          </w:tcPr>
          <w:p w:rsidR="001663EB" w:rsidRPr="001D31D2" w:rsidRDefault="001663EB" w:rsidP="008E0F5B">
            <w:pPr>
              <w:rPr>
                <w:rFonts w:ascii="宋体" w:hAnsi="宋体"/>
              </w:rPr>
            </w:pPr>
            <w:r w:rsidRPr="001D31D2">
              <w:rPr>
                <w:rFonts w:ascii="宋体" w:hAnsi="宋体" w:hint="eastAsia"/>
              </w:rPr>
              <w:t>通用串行总线</w:t>
            </w:r>
          </w:p>
        </w:tc>
      </w:tr>
    </w:tbl>
    <w:p w:rsidR="001663EB" w:rsidRDefault="001663EB" w:rsidP="001663EB">
      <w:pPr>
        <w:pStyle w:val="QB6"/>
        <w:spacing w:line="360" w:lineRule="auto"/>
        <w:ind w:firstLine="420"/>
      </w:pPr>
    </w:p>
    <w:p w:rsidR="00FE0F26" w:rsidRPr="007132E8" w:rsidRDefault="004A4A5F" w:rsidP="00D46FF9">
      <w:pPr>
        <w:pStyle w:val="10"/>
        <w:keepNext w:val="0"/>
        <w:keepLines w:val="0"/>
        <w:tabs>
          <w:tab w:val="clear" w:pos="432"/>
          <w:tab w:val="left" w:pos="284"/>
          <w:tab w:val="left" w:pos="1080"/>
        </w:tabs>
        <w:spacing w:line="240" w:lineRule="auto"/>
        <w:ind w:left="430" w:hangingChars="205" w:hanging="430"/>
        <w:rPr>
          <w:rFonts w:eastAsia="黑体"/>
          <w:b w:val="0"/>
          <w:color w:val="000000"/>
          <w:sz w:val="21"/>
        </w:rPr>
      </w:pPr>
      <w:bookmarkStart w:id="36" w:name="_Toc297897181"/>
      <w:bookmarkStart w:id="37" w:name="_Toc298793859"/>
      <w:bookmarkStart w:id="38" w:name="_Toc454887378"/>
      <w:r>
        <w:rPr>
          <w:rFonts w:eastAsia="黑体" w:hint="eastAsia"/>
          <w:b w:val="0"/>
          <w:color w:val="000000"/>
          <w:sz w:val="21"/>
        </w:rPr>
        <w:t>电子签名板</w:t>
      </w:r>
      <w:r w:rsidR="00FE0F26" w:rsidRPr="007132E8">
        <w:rPr>
          <w:rFonts w:eastAsia="黑体" w:hint="eastAsia"/>
          <w:b w:val="0"/>
          <w:color w:val="000000"/>
          <w:sz w:val="21"/>
        </w:rPr>
        <w:t>的定义</w:t>
      </w:r>
      <w:bookmarkEnd w:id="36"/>
      <w:bookmarkEnd w:id="37"/>
      <w:bookmarkEnd w:id="38"/>
    </w:p>
    <w:p w:rsidR="00D276CA" w:rsidRDefault="004A4A5F" w:rsidP="00D276CA">
      <w:pPr>
        <w:overflowPunct w:val="0"/>
        <w:autoSpaceDE w:val="0"/>
        <w:autoSpaceDN w:val="0"/>
        <w:adjustRightInd w:val="0"/>
        <w:spacing w:line="360" w:lineRule="auto"/>
        <w:ind w:leftChars="29" w:left="61" w:firstLineChars="200" w:firstLine="420"/>
        <w:rPr>
          <w:rFonts w:ascii="宋体" w:hAnsi="宋体"/>
          <w:szCs w:val="21"/>
        </w:rPr>
      </w:pPr>
      <w:bookmarkStart w:id="39" w:name="_Toc54489988"/>
      <w:bookmarkStart w:id="40" w:name="_Toc54491160"/>
      <w:bookmarkStart w:id="41" w:name="_Toc168816039"/>
      <w:bookmarkStart w:id="42" w:name="_Toc169941885"/>
      <w:bookmarkStart w:id="43" w:name="_Toc214098409"/>
      <w:bookmarkStart w:id="44" w:name="_Toc297897182"/>
      <w:bookmarkStart w:id="45" w:name="_Toc298793860"/>
      <w:r>
        <w:rPr>
          <w:rFonts w:ascii="宋体" w:hAnsi="宋体" w:hint="eastAsia"/>
          <w:szCs w:val="21"/>
          <w:lang w:val="x-none"/>
        </w:rPr>
        <w:t>电子签名板</w:t>
      </w:r>
      <w:r w:rsidR="0077462E" w:rsidRPr="0077462E">
        <w:rPr>
          <w:rFonts w:ascii="宋体" w:hAnsi="宋体" w:hint="eastAsia"/>
          <w:szCs w:val="21"/>
          <w:lang w:val="x-none"/>
        </w:rPr>
        <w:t>指客户借助手写输入设备在业务受理单上实现个性化的手写签名的电子设备</w:t>
      </w:r>
      <w:r w:rsidR="00A76751">
        <w:rPr>
          <w:rFonts w:ascii="宋体" w:hAnsi="宋体" w:hint="eastAsia"/>
          <w:szCs w:val="21"/>
        </w:rPr>
        <w:t>，同时支持广告播放显示的功能</w:t>
      </w:r>
      <w:r w:rsidR="009920D3">
        <w:rPr>
          <w:rFonts w:ascii="宋体" w:hAnsi="宋体" w:hint="eastAsia"/>
          <w:szCs w:val="21"/>
        </w:rPr>
        <w:t>。</w:t>
      </w:r>
    </w:p>
    <w:p w:rsidR="00FE0F26" w:rsidRPr="007132E8" w:rsidRDefault="004A4A5F" w:rsidP="00D46FF9">
      <w:pPr>
        <w:pStyle w:val="10"/>
        <w:keepNext w:val="0"/>
        <w:keepLines w:val="0"/>
        <w:tabs>
          <w:tab w:val="clear" w:pos="432"/>
          <w:tab w:val="left" w:pos="284"/>
          <w:tab w:val="left" w:pos="1080"/>
        </w:tabs>
        <w:spacing w:line="240" w:lineRule="auto"/>
        <w:ind w:left="430" w:hangingChars="205" w:hanging="430"/>
        <w:rPr>
          <w:rFonts w:eastAsia="黑体"/>
          <w:b w:val="0"/>
          <w:color w:val="000000"/>
          <w:sz w:val="21"/>
        </w:rPr>
      </w:pPr>
      <w:bookmarkStart w:id="46" w:name="_Toc454887379"/>
      <w:r>
        <w:rPr>
          <w:rFonts w:eastAsia="黑体" w:hint="eastAsia"/>
          <w:b w:val="0"/>
          <w:color w:val="000000"/>
          <w:sz w:val="21"/>
        </w:rPr>
        <w:t>电子签名板</w:t>
      </w:r>
      <w:r w:rsidR="00FE0F26" w:rsidRPr="007132E8">
        <w:rPr>
          <w:rFonts w:eastAsia="黑体" w:hint="eastAsia"/>
          <w:b w:val="0"/>
          <w:color w:val="000000"/>
          <w:sz w:val="21"/>
        </w:rPr>
        <w:t>的技术要求</w:t>
      </w:r>
      <w:bookmarkEnd w:id="39"/>
      <w:bookmarkEnd w:id="40"/>
      <w:bookmarkEnd w:id="41"/>
      <w:bookmarkEnd w:id="42"/>
      <w:bookmarkEnd w:id="43"/>
      <w:bookmarkEnd w:id="44"/>
      <w:bookmarkEnd w:id="45"/>
      <w:bookmarkEnd w:id="46"/>
    </w:p>
    <w:p w:rsidR="00FE0F26" w:rsidRPr="00B51C88" w:rsidRDefault="00FE0F26" w:rsidP="00FE0F26">
      <w:pPr>
        <w:pStyle w:val="21"/>
        <w:rPr>
          <w:b w:val="0"/>
          <w:sz w:val="21"/>
          <w:szCs w:val="21"/>
        </w:rPr>
      </w:pPr>
      <w:bookmarkStart w:id="47" w:name="_Toc298793861"/>
      <w:bookmarkStart w:id="48" w:name="_Toc454887380"/>
      <w:r w:rsidRPr="00B51C88">
        <w:rPr>
          <w:rFonts w:hint="eastAsia"/>
          <w:b w:val="0"/>
          <w:sz w:val="21"/>
          <w:szCs w:val="21"/>
        </w:rPr>
        <w:t>硬件要求</w:t>
      </w:r>
      <w:bookmarkEnd w:id="47"/>
      <w:bookmarkEnd w:id="48"/>
    </w:p>
    <w:tbl>
      <w:tblPr>
        <w:tblW w:w="5000" w:type="pct"/>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71"/>
        <w:gridCol w:w="2976"/>
        <w:gridCol w:w="2149"/>
      </w:tblGrid>
      <w:tr w:rsidR="00512F09" w:rsidRPr="006F0F96" w:rsidTr="001E2E62">
        <w:trPr>
          <w:trHeight w:val="20"/>
        </w:trPr>
        <w:tc>
          <w:tcPr>
            <w:tcW w:w="3171" w:type="dxa"/>
            <w:tcBorders>
              <w:top w:val="single" w:sz="4" w:space="0" w:color="auto"/>
              <w:left w:val="single" w:sz="4" w:space="0" w:color="auto"/>
              <w:bottom w:val="single" w:sz="4" w:space="0" w:color="auto"/>
              <w:right w:val="single" w:sz="4" w:space="0" w:color="auto"/>
            </w:tcBorders>
          </w:tcPr>
          <w:p w:rsidR="00512F09" w:rsidRPr="006F0F96" w:rsidRDefault="00512F09" w:rsidP="008A46C5">
            <w:pPr>
              <w:jc w:val="center"/>
              <w:rPr>
                <w:rFonts w:ascii="宋体" w:hAnsi="宋体" w:cs="宋体"/>
                <w:bCs/>
                <w:kern w:val="0"/>
                <w:szCs w:val="21"/>
              </w:rPr>
            </w:pPr>
            <w:bookmarkStart w:id="49" w:name="_Toc298793864"/>
            <w:r w:rsidRPr="006F0F96">
              <w:rPr>
                <w:rFonts w:ascii="宋体" w:hAnsi="宋体" w:cs="宋体" w:hint="eastAsia"/>
                <w:bCs/>
                <w:kern w:val="0"/>
                <w:szCs w:val="21"/>
              </w:rPr>
              <w:t>项目</w:t>
            </w:r>
          </w:p>
        </w:tc>
        <w:tc>
          <w:tcPr>
            <w:tcW w:w="2976" w:type="dxa"/>
            <w:tcBorders>
              <w:top w:val="single" w:sz="4" w:space="0" w:color="auto"/>
              <w:left w:val="single" w:sz="4" w:space="0" w:color="auto"/>
              <w:bottom w:val="single" w:sz="4" w:space="0" w:color="auto"/>
              <w:right w:val="single" w:sz="4" w:space="0" w:color="auto"/>
            </w:tcBorders>
          </w:tcPr>
          <w:p w:rsidR="00512F09" w:rsidRPr="006F0F96" w:rsidRDefault="00512F09" w:rsidP="008A46C5">
            <w:pPr>
              <w:jc w:val="center"/>
              <w:rPr>
                <w:rFonts w:ascii="宋体" w:hAnsi="宋体" w:cs="宋体"/>
                <w:bCs/>
                <w:kern w:val="0"/>
                <w:szCs w:val="21"/>
              </w:rPr>
            </w:pPr>
            <w:r w:rsidRPr="006F0F96">
              <w:rPr>
                <w:rFonts w:ascii="宋体" w:hAnsi="宋体" w:cs="宋体" w:hint="eastAsia"/>
                <w:bCs/>
                <w:kern w:val="0"/>
                <w:szCs w:val="21"/>
              </w:rPr>
              <w:t>参数要求</w:t>
            </w:r>
          </w:p>
        </w:tc>
        <w:tc>
          <w:tcPr>
            <w:tcW w:w="2149" w:type="dxa"/>
            <w:tcBorders>
              <w:top w:val="single" w:sz="4" w:space="0" w:color="auto"/>
              <w:left w:val="single" w:sz="4" w:space="0" w:color="auto"/>
              <w:bottom w:val="single" w:sz="4" w:space="0" w:color="auto"/>
              <w:right w:val="single" w:sz="4" w:space="0" w:color="auto"/>
            </w:tcBorders>
          </w:tcPr>
          <w:p w:rsidR="00512F09" w:rsidRPr="006F0F96" w:rsidRDefault="00512F09" w:rsidP="008A46C5">
            <w:pPr>
              <w:jc w:val="center"/>
              <w:rPr>
                <w:rFonts w:ascii="宋体" w:hAnsi="宋体" w:cs="宋体"/>
                <w:bCs/>
                <w:kern w:val="0"/>
                <w:szCs w:val="21"/>
              </w:rPr>
            </w:pPr>
            <w:r w:rsidRPr="006F0F96">
              <w:rPr>
                <w:rFonts w:ascii="宋体" w:hAnsi="宋体" w:cs="宋体" w:hint="eastAsia"/>
                <w:bCs/>
                <w:kern w:val="0"/>
                <w:szCs w:val="21"/>
              </w:rPr>
              <w:t>备注</w:t>
            </w:r>
          </w:p>
        </w:tc>
      </w:tr>
      <w:tr w:rsidR="00512F09" w:rsidRPr="006F0F96" w:rsidTr="001E2E62">
        <w:trPr>
          <w:trHeight w:val="20"/>
        </w:trPr>
        <w:tc>
          <w:tcPr>
            <w:tcW w:w="3171" w:type="dxa"/>
            <w:tcBorders>
              <w:top w:val="single" w:sz="4" w:space="0" w:color="auto"/>
              <w:left w:val="single" w:sz="4" w:space="0" w:color="auto"/>
              <w:bottom w:val="single" w:sz="4" w:space="0" w:color="auto"/>
              <w:right w:val="single" w:sz="4" w:space="0" w:color="auto"/>
            </w:tcBorders>
          </w:tcPr>
          <w:p w:rsidR="00512F09" w:rsidRPr="006F0F96" w:rsidRDefault="001E2E62" w:rsidP="008A46C5">
            <w:pPr>
              <w:rPr>
                <w:rFonts w:ascii="宋体" w:hAnsi="宋体" w:cs="Arial"/>
                <w:kern w:val="0"/>
                <w:szCs w:val="21"/>
              </w:rPr>
            </w:pPr>
            <w:r>
              <w:rPr>
                <w:rFonts w:hint="eastAsia"/>
              </w:rPr>
              <w:t>★</w:t>
            </w:r>
            <w:r w:rsidR="00512F09" w:rsidRPr="006F0F96">
              <w:rPr>
                <w:rFonts w:ascii="宋体" w:hAnsi="宋体" w:cs="Arial" w:hint="eastAsia"/>
                <w:kern w:val="0"/>
                <w:szCs w:val="21"/>
              </w:rPr>
              <w:t>Panel Ratio(面板比例)</w:t>
            </w:r>
          </w:p>
        </w:tc>
        <w:tc>
          <w:tcPr>
            <w:tcW w:w="2976" w:type="dxa"/>
            <w:tcBorders>
              <w:top w:val="single" w:sz="4" w:space="0" w:color="auto"/>
              <w:left w:val="single" w:sz="4" w:space="0" w:color="auto"/>
              <w:bottom w:val="single" w:sz="4" w:space="0" w:color="auto"/>
              <w:right w:val="single" w:sz="4" w:space="0" w:color="auto"/>
            </w:tcBorders>
          </w:tcPr>
          <w:p w:rsidR="00512F09" w:rsidRPr="006F0F96" w:rsidRDefault="00512F09" w:rsidP="008A46C5">
            <w:pPr>
              <w:jc w:val="center"/>
              <w:rPr>
                <w:rFonts w:ascii="宋体" w:hAnsi="宋体" w:cs="Arial"/>
                <w:kern w:val="0"/>
                <w:szCs w:val="21"/>
              </w:rPr>
            </w:pPr>
            <w:r w:rsidRPr="006F0F96">
              <w:rPr>
                <w:rFonts w:ascii="宋体" w:hAnsi="宋体" w:cs="Arial" w:hint="eastAsia"/>
                <w:kern w:val="0"/>
                <w:szCs w:val="21"/>
              </w:rPr>
              <w:t>16:9</w:t>
            </w:r>
            <w:r w:rsidR="009B217A" w:rsidRPr="006F0F96">
              <w:rPr>
                <w:rFonts w:ascii="宋体" w:hAnsi="宋体" w:cs="Arial" w:hint="eastAsia"/>
                <w:kern w:val="0"/>
                <w:szCs w:val="21"/>
              </w:rPr>
              <w:t>或16：10</w:t>
            </w:r>
          </w:p>
        </w:tc>
        <w:tc>
          <w:tcPr>
            <w:tcW w:w="2149" w:type="dxa"/>
            <w:tcBorders>
              <w:top w:val="single" w:sz="4" w:space="0" w:color="auto"/>
              <w:left w:val="single" w:sz="4" w:space="0" w:color="auto"/>
              <w:bottom w:val="single" w:sz="4" w:space="0" w:color="auto"/>
              <w:right w:val="single" w:sz="4" w:space="0" w:color="auto"/>
            </w:tcBorders>
          </w:tcPr>
          <w:p w:rsidR="00512F09" w:rsidRPr="006F0F96" w:rsidRDefault="00512F09" w:rsidP="001D628D">
            <w:pPr>
              <w:rPr>
                <w:rFonts w:ascii="宋体" w:hAnsi="宋体" w:cs="Arial"/>
                <w:kern w:val="0"/>
                <w:szCs w:val="21"/>
              </w:rPr>
            </w:pPr>
          </w:p>
        </w:tc>
      </w:tr>
      <w:tr w:rsidR="00512F09" w:rsidRPr="006F0F96" w:rsidTr="001E2E62">
        <w:trPr>
          <w:trHeight w:val="20"/>
        </w:trPr>
        <w:tc>
          <w:tcPr>
            <w:tcW w:w="3171" w:type="dxa"/>
            <w:tcBorders>
              <w:top w:val="single" w:sz="4" w:space="0" w:color="auto"/>
              <w:left w:val="single" w:sz="4" w:space="0" w:color="auto"/>
              <w:bottom w:val="single" w:sz="4" w:space="0" w:color="auto"/>
              <w:right w:val="single" w:sz="4" w:space="0" w:color="auto"/>
            </w:tcBorders>
          </w:tcPr>
          <w:p w:rsidR="00512F09" w:rsidRPr="006F0F96" w:rsidRDefault="001E2E62" w:rsidP="008A46C5">
            <w:pPr>
              <w:rPr>
                <w:rFonts w:ascii="宋体" w:hAnsi="宋体" w:cs="Arial"/>
                <w:kern w:val="0"/>
                <w:szCs w:val="21"/>
              </w:rPr>
            </w:pPr>
            <w:r>
              <w:rPr>
                <w:rFonts w:hint="eastAsia"/>
              </w:rPr>
              <w:t>★</w:t>
            </w:r>
            <w:r w:rsidR="00512F09" w:rsidRPr="006F0F96">
              <w:rPr>
                <w:rFonts w:ascii="宋体" w:hAnsi="宋体" w:cs="Arial" w:hint="eastAsia"/>
                <w:kern w:val="0"/>
                <w:szCs w:val="21"/>
              </w:rPr>
              <w:t>Display Technology(显示技术)</w:t>
            </w:r>
          </w:p>
        </w:tc>
        <w:tc>
          <w:tcPr>
            <w:tcW w:w="2976" w:type="dxa"/>
            <w:tcBorders>
              <w:top w:val="single" w:sz="4" w:space="0" w:color="auto"/>
              <w:left w:val="single" w:sz="4" w:space="0" w:color="auto"/>
              <w:bottom w:val="single" w:sz="4" w:space="0" w:color="auto"/>
              <w:right w:val="single" w:sz="4" w:space="0" w:color="auto"/>
            </w:tcBorders>
          </w:tcPr>
          <w:p w:rsidR="00512F09" w:rsidRPr="006F0F96" w:rsidRDefault="00512F09" w:rsidP="008A46C5">
            <w:pPr>
              <w:jc w:val="center"/>
              <w:rPr>
                <w:rFonts w:ascii="宋体" w:hAnsi="宋体" w:cs="Arial"/>
                <w:kern w:val="0"/>
                <w:szCs w:val="21"/>
              </w:rPr>
            </w:pPr>
            <w:r w:rsidRPr="006F0F96">
              <w:rPr>
                <w:rFonts w:ascii="宋体" w:hAnsi="宋体" w:cs="Arial" w:hint="eastAsia"/>
                <w:kern w:val="0"/>
                <w:szCs w:val="21"/>
              </w:rPr>
              <w:t>TFT_LED</w:t>
            </w:r>
          </w:p>
        </w:tc>
        <w:tc>
          <w:tcPr>
            <w:tcW w:w="2149" w:type="dxa"/>
            <w:tcBorders>
              <w:top w:val="single" w:sz="4" w:space="0" w:color="auto"/>
              <w:left w:val="single" w:sz="4" w:space="0" w:color="auto"/>
              <w:bottom w:val="single" w:sz="4" w:space="0" w:color="auto"/>
              <w:right w:val="single" w:sz="4" w:space="0" w:color="auto"/>
            </w:tcBorders>
          </w:tcPr>
          <w:p w:rsidR="00512F09" w:rsidRPr="006F0F96" w:rsidRDefault="00512F09" w:rsidP="001D628D">
            <w:pPr>
              <w:rPr>
                <w:rFonts w:ascii="宋体" w:hAnsi="宋体" w:cs="Arial"/>
                <w:kern w:val="0"/>
                <w:szCs w:val="21"/>
              </w:rPr>
            </w:pPr>
          </w:p>
        </w:tc>
      </w:tr>
      <w:tr w:rsidR="00512F09" w:rsidRPr="006F0F96" w:rsidTr="001E2E62">
        <w:trPr>
          <w:trHeight w:val="20"/>
        </w:trPr>
        <w:tc>
          <w:tcPr>
            <w:tcW w:w="3171" w:type="dxa"/>
            <w:tcBorders>
              <w:top w:val="single" w:sz="4" w:space="0" w:color="auto"/>
              <w:left w:val="single" w:sz="4" w:space="0" w:color="auto"/>
              <w:bottom w:val="single" w:sz="4" w:space="0" w:color="auto"/>
              <w:right w:val="single" w:sz="4" w:space="0" w:color="auto"/>
            </w:tcBorders>
          </w:tcPr>
          <w:p w:rsidR="00512F09" w:rsidRPr="006F0F96" w:rsidRDefault="00512F09" w:rsidP="008A46C5">
            <w:pPr>
              <w:rPr>
                <w:rFonts w:ascii="宋体" w:hAnsi="宋体" w:cs="宋体"/>
                <w:kern w:val="0"/>
                <w:szCs w:val="21"/>
              </w:rPr>
            </w:pPr>
            <w:r w:rsidRPr="006F0F96">
              <w:rPr>
                <w:rFonts w:ascii="宋体" w:hAnsi="宋体" w:cs="宋体" w:hint="eastAsia"/>
                <w:kern w:val="0"/>
                <w:szCs w:val="21"/>
              </w:rPr>
              <w:t>外观尺寸</w:t>
            </w:r>
          </w:p>
        </w:tc>
        <w:tc>
          <w:tcPr>
            <w:tcW w:w="2976" w:type="dxa"/>
            <w:tcBorders>
              <w:top w:val="single" w:sz="4" w:space="0" w:color="auto"/>
              <w:left w:val="single" w:sz="4" w:space="0" w:color="auto"/>
              <w:bottom w:val="single" w:sz="4" w:space="0" w:color="auto"/>
              <w:right w:val="single" w:sz="4" w:space="0" w:color="auto"/>
            </w:tcBorders>
          </w:tcPr>
          <w:p w:rsidR="00512F09" w:rsidRPr="006F0F96" w:rsidRDefault="00512F09" w:rsidP="0052295A">
            <w:pPr>
              <w:jc w:val="center"/>
              <w:rPr>
                <w:rFonts w:ascii="宋体" w:hAnsi="宋体" w:cs="Arial"/>
                <w:kern w:val="0"/>
                <w:szCs w:val="21"/>
              </w:rPr>
            </w:pPr>
            <w:r w:rsidRPr="006F0F96">
              <w:rPr>
                <w:rFonts w:ascii="宋体" w:hAnsi="宋体" w:cs="Arial"/>
                <w:kern w:val="0"/>
                <w:szCs w:val="21"/>
              </w:rPr>
              <w:t>26</w:t>
            </w:r>
            <w:r w:rsidRPr="006F0F96">
              <w:rPr>
                <w:rFonts w:ascii="宋体" w:hAnsi="宋体" w:cs="Arial" w:hint="eastAsia"/>
                <w:kern w:val="0"/>
                <w:szCs w:val="21"/>
              </w:rPr>
              <w:t>0</w:t>
            </w:r>
            <w:r w:rsidRPr="006F0F96">
              <w:rPr>
                <w:rFonts w:ascii="宋体" w:hAnsi="宋体" w:cs="Arial"/>
                <w:kern w:val="0"/>
                <w:szCs w:val="21"/>
              </w:rPr>
              <w:t>mmx19</w:t>
            </w:r>
            <w:r w:rsidRPr="006F0F96">
              <w:rPr>
                <w:rFonts w:ascii="宋体" w:hAnsi="宋体" w:cs="Arial" w:hint="eastAsia"/>
                <w:kern w:val="0"/>
                <w:szCs w:val="21"/>
              </w:rPr>
              <w:t>0</w:t>
            </w:r>
            <w:r w:rsidRPr="006F0F96">
              <w:rPr>
                <w:rFonts w:ascii="宋体" w:hAnsi="宋体" w:cs="Arial"/>
                <w:kern w:val="0"/>
                <w:szCs w:val="21"/>
              </w:rPr>
              <w:t>mmx</w:t>
            </w:r>
            <w:r w:rsidRPr="006F0F96">
              <w:rPr>
                <w:rFonts w:ascii="宋体" w:hAnsi="宋体" w:cs="Arial" w:hint="eastAsia"/>
                <w:kern w:val="0"/>
                <w:szCs w:val="21"/>
              </w:rPr>
              <w:t>20</w:t>
            </w:r>
            <w:r w:rsidRPr="006F0F96">
              <w:rPr>
                <w:rFonts w:ascii="宋体" w:hAnsi="宋体" w:cs="Arial"/>
                <w:kern w:val="0"/>
                <w:szCs w:val="21"/>
              </w:rPr>
              <w:t>mm</w:t>
            </w:r>
          </w:p>
        </w:tc>
        <w:tc>
          <w:tcPr>
            <w:tcW w:w="2149" w:type="dxa"/>
            <w:tcBorders>
              <w:top w:val="single" w:sz="4" w:space="0" w:color="auto"/>
              <w:left w:val="single" w:sz="4" w:space="0" w:color="auto"/>
              <w:bottom w:val="single" w:sz="4" w:space="0" w:color="auto"/>
              <w:right w:val="single" w:sz="4" w:space="0" w:color="auto"/>
            </w:tcBorders>
          </w:tcPr>
          <w:p w:rsidR="00512F09" w:rsidRPr="006F0F96" w:rsidRDefault="0052295A" w:rsidP="008A46C5">
            <w:pPr>
              <w:rPr>
                <w:rFonts w:ascii="宋体" w:hAnsi="宋体" w:cs="Arial"/>
                <w:kern w:val="0"/>
                <w:szCs w:val="21"/>
              </w:rPr>
            </w:pPr>
            <w:r>
              <w:rPr>
                <w:rFonts w:ascii="宋体" w:hAnsi="宋体" w:cs="Arial"/>
                <w:kern w:val="0"/>
                <w:szCs w:val="21"/>
              </w:rPr>
              <w:t>浮动范围</w:t>
            </w:r>
            <w:r>
              <w:rPr>
                <w:rFonts w:ascii="宋体" w:hAnsi="宋体" w:cs="Arial" w:hint="eastAsia"/>
                <w:kern w:val="0"/>
                <w:szCs w:val="21"/>
              </w:rPr>
              <w:t>5</w:t>
            </w:r>
            <w:r>
              <w:rPr>
                <w:rFonts w:ascii="宋体" w:hAnsi="宋体" w:cs="Arial"/>
                <w:kern w:val="0"/>
                <w:szCs w:val="21"/>
              </w:rPr>
              <w:t>%之内</w:t>
            </w:r>
          </w:p>
        </w:tc>
      </w:tr>
      <w:tr w:rsidR="00512F09" w:rsidRPr="006F0F96" w:rsidTr="001E2E62">
        <w:trPr>
          <w:trHeight w:val="20"/>
        </w:trPr>
        <w:tc>
          <w:tcPr>
            <w:tcW w:w="3171" w:type="dxa"/>
            <w:tcBorders>
              <w:top w:val="single" w:sz="4" w:space="0" w:color="auto"/>
              <w:left w:val="single" w:sz="4" w:space="0" w:color="auto"/>
              <w:bottom w:val="single" w:sz="4" w:space="0" w:color="auto"/>
              <w:right w:val="single" w:sz="4" w:space="0" w:color="auto"/>
            </w:tcBorders>
          </w:tcPr>
          <w:p w:rsidR="00512F09" w:rsidRPr="006F0F96" w:rsidRDefault="001E2E62" w:rsidP="008A46C5">
            <w:pPr>
              <w:rPr>
                <w:rFonts w:ascii="宋体" w:hAnsi="宋体" w:cs="宋体"/>
                <w:kern w:val="0"/>
                <w:szCs w:val="21"/>
              </w:rPr>
            </w:pPr>
            <w:r>
              <w:rPr>
                <w:rFonts w:hint="eastAsia"/>
              </w:rPr>
              <w:t>★</w:t>
            </w:r>
            <w:r w:rsidR="00512F09" w:rsidRPr="006F0F96">
              <w:rPr>
                <w:rFonts w:ascii="宋体" w:hAnsi="宋体" w:cs="宋体" w:hint="eastAsia"/>
                <w:kern w:val="0"/>
                <w:szCs w:val="21"/>
              </w:rPr>
              <w:t>屏幕保护</w:t>
            </w:r>
          </w:p>
        </w:tc>
        <w:tc>
          <w:tcPr>
            <w:tcW w:w="2976" w:type="dxa"/>
            <w:tcBorders>
              <w:top w:val="single" w:sz="4" w:space="0" w:color="auto"/>
              <w:left w:val="single" w:sz="4" w:space="0" w:color="auto"/>
              <w:bottom w:val="single" w:sz="4" w:space="0" w:color="auto"/>
              <w:right w:val="single" w:sz="4" w:space="0" w:color="auto"/>
            </w:tcBorders>
          </w:tcPr>
          <w:p w:rsidR="00512F09" w:rsidRPr="006F0F96" w:rsidRDefault="00512F09" w:rsidP="008A46C5">
            <w:pPr>
              <w:jc w:val="center"/>
              <w:rPr>
                <w:rFonts w:ascii="宋体" w:hAnsi="宋体" w:cs="宋体"/>
                <w:kern w:val="0"/>
                <w:szCs w:val="21"/>
              </w:rPr>
            </w:pPr>
            <w:r w:rsidRPr="006F0F96">
              <w:rPr>
                <w:rFonts w:ascii="宋体" w:hAnsi="宋体" w:cs="宋体" w:hint="eastAsia"/>
                <w:kern w:val="0"/>
                <w:szCs w:val="21"/>
              </w:rPr>
              <w:t>8H钢化有机玻璃全面保护</w:t>
            </w:r>
          </w:p>
        </w:tc>
        <w:tc>
          <w:tcPr>
            <w:tcW w:w="2149" w:type="dxa"/>
            <w:tcBorders>
              <w:top w:val="single" w:sz="4" w:space="0" w:color="auto"/>
              <w:left w:val="single" w:sz="4" w:space="0" w:color="auto"/>
              <w:bottom w:val="single" w:sz="4" w:space="0" w:color="auto"/>
              <w:right w:val="single" w:sz="4" w:space="0" w:color="auto"/>
            </w:tcBorders>
          </w:tcPr>
          <w:p w:rsidR="00512F09" w:rsidRPr="006F0F96" w:rsidRDefault="00512F09" w:rsidP="008A46C5">
            <w:pPr>
              <w:jc w:val="left"/>
              <w:rPr>
                <w:rFonts w:ascii="宋体" w:hAnsi="宋体" w:cs="Arial"/>
                <w:kern w:val="0"/>
                <w:szCs w:val="21"/>
              </w:rPr>
            </w:pPr>
          </w:p>
        </w:tc>
      </w:tr>
      <w:tr w:rsidR="00512F09" w:rsidRPr="006F0F96" w:rsidTr="001E2E62">
        <w:trPr>
          <w:trHeight w:val="20"/>
        </w:trPr>
        <w:tc>
          <w:tcPr>
            <w:tcW w:w="3171" w:type="dxa"/>
            <w:tcBorders>
              <w:top w:val="single" w:sz="4" w:space="0" w:color="auto"/>
              <w:left w:val="single" w:sz="4" w:space="0" w:color="auto"/>
              <w:bottom w:val="single" w:sz="4" w:space="0" w:color="auto"/>
              <w:right w:val="single" w:sz="4" w:space="0" w:color="auto"/>
            </w:tcBorders>
          </w:tcPr>
          <w:p w:rsidR="00512F09" w:rsidRPr="006F0F96" w:rsidRDefault="001E2E62" w:rsidP="008A46C5">
            <w:pPr>
              <w:rPr>
                <w:rFonts w:ascii="宋体" w:hAnsi="宋体" w:cs="Arial"/>
                <w:kern w:val="0"/>
                <w:szCs w:val="21"/>
              </w:rPr>
            </w:pPr>
            <w:r>
              <w:rPr>
                <w:rFonts w:hint="eastAsia"/>
              </w:rPr>
              <w:t>★</w:t>
            </w:r>
            <w:r w:rsidR="00512F09" w:rsidRPr="006F0F96">
              <w:rPr>
                <w:rFonts w:ascii="宋体" w:hAnsi="宋体" w:cs="Arial" w:hint="eastAsia"/>
                <w:kern w:val="0"/>
                <w:szCs w:val="21"/>
              </w:rPr>
              <w:t>Screen Size(屏幕尺寸)</w:t>
            </w:r>
          </w:p>
        </w:tc>
        <w:tc>
          <w:tcPr>
            <w:tcW w:w="2976" w:type="dxa"/>
            <w:tcBorders>
              <w:top w:val="single" w:sz="4" w:space="0" w:color="auto"/>
              <w:left w:val="single" w:sz="4" w:space="0" w:color="auto"/>
              <w:bottom w:val="single" w:sz="4" w:space="0" w:color="auto"/>
              <w:right w:val="single" w:sz="4" w:space="0" w:color="auto"/>
            </w:tcBorders>
          </w:tcPr>
          <w:p w:rsidR="00512F09" w:rsidRPr="006F0F96" w:rsidRDefault="00512F09" w:rsidP="008A46C5">
            <w:pPr>
              <w:jc w:val="center"/>
              <w:rPr>
                <w:rFonts w:ascii="宋体" w:hAnsi="宋体" w:cs="Arial"/>
                <w:kern w:val="0"/>
                <w:szCs w:val="21"/>
              </w:rPr>
            </w:pPr>
            <w:r w:rsidRPr="006F0F96">
              <w:rPr>
                <w:rFonts w:ascii="宋体" w:hAnsi="宋体" w:cs="Arial" w:hint="eastAsia"/>
                <w:kern w:val="0"/>
                <w:szCs w:val="21"/>
              </w:rPr>
              <w:t>10 Diagonal</w:t>
            </w:r>
          </w:p>
        </w:tc>
        <w:tc>
          <w:tcPr>
            <w:tcW w:w="2149" w:type="dxa"/>
            <w:tcBorders>
              <w:top w:val="single" w:sz="4" w:space="0" w:color="auto"/>
              <w:left w:val="single" w:sz="4" w:space="0" w:color="auto"/>
              <w:bottom w:val="single" w:sz="4" w:space="0" w:color="auto"/>
              <w:right w:val="single" w:sz="4" w:space="0" w:color="auto"/>
            </w:tcBorders>
          </w:tcPr>
          <w:p w:rsidR="00512F09" w:rsidRPr="006F0F96" w:rsidRDefault="00512F09" w:rsidP="008A46C5">
            <w:pPr>
              <w:rPr>
                <w:rFonts w:ascii="宋体" w:hAnsi="宋体" w:cs="Arial"/>
                <w:kern w:val="0"/>
                <w:szCs w:val="21"/>
              </w:rPr>
            </w:pPr>
            <w:r w:rsidRPr="006F0F96">
              <w:rPr>
                <w:rFonts w:ascii="宋体" w:hAnsi="宋体" w:cs="宋体" w:hint="eastAsia"/>
                <w:kern w:val="0"/>
                <w:szCs w:val="21"/>
              </w:rPr>
              <w:t xml:space="preserve">大于或等于该值　</w:t>
            </w:r>
          </w:p>
        </w:tc>
      </w:tr>
      <w:tr w:rsidR="00512F09" w:rsidRPr="006F0F96" w:rsidTr="001E2E62">
        <w:trPr>
          <w:trHeight w:val="20"/>
        </w:trPr>
        <w:tc>
          <w:tcPr>
            <w:tcW w:w="3171" w:type="dxa"/>
            <w:tcBorders>
              <w:top w:val="single" w:sz="4" w:space="0" w:color="auto"/>
              <w:left w:val="single" w:sz="4" w:space="0" w:color="auto"/>
              <w:bottom w:val="single" w:sz="4" w:space="0" w:color="auto"/>
              <w:right w:val="single" w:sz="4" w:space="0" w:color="auto"/>
            </w:tcBorders>
          </w:tcPr>
          <w:p w:rsidR="00512F09" w:rsidRPr="006F0F96" w:rsidRDefault="001E2E62" w:rsidP="008A46C5">
            <w:pPr>
              <w:rPr>
                <w:rFonts w:ascii="宋体" w:hAnsi="宋体" w:cs="Arial"/>
                <w:kern w:val="0"/>
                <w:szCs w:val="21"/>
              </w:rPr>
            </w:pPr>
            <w:r>
              <w:rPr>
                <w:rFonts w:hint="eastAsia"/>
              </w:rPr>
              <w:t>★</w:t>
            </w:r>
            <w:r w:rsidR="00512F09" w:rsidRPr="006F0F96">
              <w:rPr>
                <w:rFonts w:ascii="宋体" w:hAnsi="宋体" w:cs="Arial" w:hint="eastAsia"/>
                <w:kern w:val="0"/>
                <w:szCs w:val="21"/>
              </w:rPr>
              <w:t>Resolution(</w:t>
            </w:r>
            <w:r>
              <w:rPr>
                <w:rFonts w:ascii="宋体" w:hAnsi="宋体" w:cs="Arial" w:hint="eastAsia"/>
                <w:kern w:val="0"/>
                <w:szCs w:val="21"/>
              </w:rPr>
              <w:t>显示</w:t>
            </w:r>
            <w:r w:rsidR="00512F09" w:rsidRPr="006F0F96">
              <w:rPr>
                <w:rFonts w:ascii="宋体" w:hAnsi="宋体" w:cs="Arial" w:hint="eastAsia"/>
                <w:kern w:val="0"/>
                <w:szCs w:val="21"/>
              </w:rPr>
              <w:t>分辨率)</w:t>
            </w:r>
          </w:p>
        </w:tc>
        <w:tc>
          <w:tcPr>
            <w:tcW w:w="2976" w:type="dxa"/>
            <w:tcBorders>
              <w:top w:val="single" w:sz="4" w:space="0" w:color="auto"/>
              <w:left w:val="single" w:sz="4" w:space="0" w:color="auto"/>
              <w:bottom w:val="single" w:sz="4" w:space="0" w:color="auto"/>
              <w:right w:val="single" w:sz="4" w:space="0" w:color="auto"/>
            </w:tcBorders>
          </w:tcPr>
          <w:p w:rsidR="00512F09" w:rsidRPr="006F0F96" w:rsidRDefault="00512F09" w:rsidP="008A46C5">
            <w:pPr>
              <w:jc w:val="center"/>
              <w:rPr>
                <w:rFonts w:ascii="宋体" w:hAnsi="宋体" w:cs="Arial"/>
                <w:kern w:val="0"/>
                <w:szCs w:val="21"/>
              </w:rPr>
            </w:pPr>
            <w:r w:rsidRPr="006F0F96">
              <w:rPr>
                <w:rFonts w:ascii="宋体" w:hAnsi="宋体" w:cs="Arial" w:hint="eastAsia"/>
                <w:kern w:val="0"/>
                <w:szCs w:val="21"/>
              </w:rPr>
              <w:t>1280X800</w:t>
            </w:r>
          </w:p>
        </w:tc>
        <w:tc>
          <w:tcPr>
            <w:tcW w:w="2149" w:type="dxa"/>
            <w:tcBorders>
              <w:top w:val="single" w:sz="4" w:space="0" w:color="auto"/>
              <w:left w:val="single" w:sz="4" w:space="0" w:color="auto"/>
              <w:bottom w:val="single" w:sz="4" w:space="0" w:color="auto"/>
              <w:right w:val="single" w:sz="4" w:space="0" w:color="auto"/>
            </w:tcBorders>
          </w:tcPr>
          <w:p w:rsidR="00512F09" w:rsidRPr="006F0F96" w:rsidRDefault="00512F09" w:rsidP="008A46C5">
            <w:pPr>
              <w:rPr>
                <w:rFonts w:ascii="宋体" w:hAnsi="宋体" w:cs="宋体"/>
                <w:kern w:val="0"/>
                <w:szCs w:val="21"/>
              </w:rPr>
            </w:pPr>
            <w:r w:rsidRPr="006F0F96">
              <w:rPr>
                <w:rFonts w:ascii="宋体" w:hAnsi="宋体" w:cs="宋体" w:hint="eastAsia"/>
                <w:kern w:val="0"/>
                <w:szCs w:val="21"/>
              </w:rPr>
              <w:t>大于或等于该值</w:t>
            </w:r>
          </w:p>
        </w:tc>
      </w:tr>
      <w:tr w:rsidR="00512F09" w:rsidRPr="006F0F96" w:rsidTr="001E2E62">
        <w:trPr>
          <w:trHeight w:val="20"/>
        </w:trPr>
        <w:tc>
          <w:tcPr>
            <w:tcW w:w="3171" w:type="dxa"/>
            <w:tcBorders>
              <w:top w:val="single" w:sz="4" w:space="0" w:color="auto"/>
              <w:left w:val="single" w:sz="4" w:space="0" w:color="auto"/>
              <w:bottom w:val="single" w:sz="4" w:space="0" w:color="auto"/>
              <w:right w:val="single" w:sz="4" w:space="0" w:color="auto"/>
            </w:tcBorders>
          </w:tcPr>
          <w:p w:rsidR="00512F09" w:rsidRPr="006F0F96" w:rsidRDefault="00512F09" w:rsidP="008A46C5">
            <w:pPr>
              <w:rPr>
                <w:rFonts w:ascii="宋体" w:hAnsi="宋体" w:cs="Arial"/>
                <w:kern w:val="0"/>
                <w:szCs w:val="21"/>
              </w:rPr>
            </w:pPr>
            <w:r w:rsidRPr="006F0F96">
              <w:rPr>
                <w:rFonts w:ascii="宋体" w:hAnsi="宋体" w:cs="Arial" w:hint="eastAsia"/>
                <w:kern w:val="0"/>
                <w:szCs w:val="21"/>
              </w:rPr>
              <w:lastRenderedPageBreak/>
              <w:t>Brightness(亮度)</w:t>
            </w:r>
          </w:p>
        </w:tc>
        <w:tc>
          <w:tcPr>
            <w:tcW w:w="2976" w:type="dxa"/>
            <w:tcBorders>
              <w:top w:val="single" w:sz="4" w:space="0" w:color="auto"/>
              <w:left w:val="single" w:sz="4" w:space="0" w:color="auto"/>
              <w:bottom w:val="single" w:sz="4" w:space="0" w:color="auto"/>
              <w:right w:val="single" w:sz="4" w:space="0" w:color="auto"/>
            </w:tcBorders>
          </w:tcPr>
          <w:p w:rsidR="00512F09" w:rsidRPr="006F0F96" w:rsidRDefault="00512F09" w:rsidP="008A46C5">
            <w:pPr>
              <w:jc w:val="center"/>
              <w:rPr>
                <w:rFonts w:ascii="宋体" w:hAnsi="宋体" w:cs="Arial"/>
                <w:kern w:val="0"/>
                <w:szCs w:val="21"/>
              </w:rPr>
            </w:pPr>
            <w:r w:rsidRPr="006F0F96">
              <w:rPr>
                <w:rFonts w:ascii="宋体" w:hAnsi="宋体" w:cs="Arial" w:hint="eastAsia"/>
                <w:kern w:val="0"/>
                <w:szCs w:val="21"/>
              </w:rPr>
              <w:t>200cd/m²(typ)</w:t>
            </w:r>
          </w:p>
        </w:tc>
        <w:tc>
          <w:tcPr>
            <w:tcW w:w="2149" w:type="dxa"/>
            <w:tcBorders>
              <w:top w:val="single" w:sz="4" w:space="0" w:color="auto"/>
              <w:left w:val="single" w:sz="4" w:space="0" w:color="auto"/>
              <w:bottom w:val="single" w:sz="4" w:space="0" w:color="auto"/>
              <w:right w:val="single" w:sz="4" w:space="0" w:color="auto"/>
            </w:tcBorders>
          </w:tcPr>
          <w:p w:rsidR="00512F09" w:rsidRPr="006F0F96" w:rsidRDefault="00512F09" w:rsidP="008A46C5">
            <w:pPr>
              <w:jc w:val="left"/>
              <w:rPr>
                <w:rFonts w:ascii="宋体" w:hAnsi="宋体" w:cs="Arial"/>
                <w:kern w:val="0"/>
                <w:szCs w:val="21"/>
              </w:rPr>
            </w:pPr>
            <w:r w:rsidRPr="006F0F96">
              <w:rPr>
                <w:rFonts w:ascii="宋体" w:hAnsi="宋体" w:cs="宋体" w:hint="eastAsia"/>
                <w:kern w:val="0"/>
                <w:szCs w:val="21"/>
              </w:rPr>
              <w:t>大于或等于该值</w:t>
            </w:r>
          </w:p>
        </w:tc>
      </w:tr>
      <w:tr w:rsidR="00512F09" w:rsidRPr="006F0F96" w:rsidTr="001E2E62">
        <w:trPr>
          <w:trHeight w:val="20"/>
        </w:trPr>
        <w:tc>
          <w:tcPr>
            <w:tcW w:w="3171" w:type="dxa"/>
            <w:tcBorders>
              <w:top w:val="single" w:sz="4" w:space="0" w:color="auto"/>
              <w:left w:val="single" w:sz="4" w:space="0" w:color="auto"/>
              <w:bottom w:val="single" w:sz="4" w:space="0" w:color="auto"/>
              <w:right w:val="single" w:sz="4" w:space="0" w:color="auto"/>
            </w:tcBorders>
          </w:tcPr>
          <w:p w:rsidR="00512F09" w:rsidRPr="006F0F96" w:rsidRDefault="00512F09" w:rsidP="008A46C5">
            <w:pPr>
              <w:rPr>
                <w:rFonts w:ascii="宋体" w:hAnsi="宋体" w:cs="Arial"/>
                <w:kern w:val="0"/>
                <w:szCs w:val="21"/>
              </w:rPr>
            </w:pPr>
            <w:r w:rsidRPr="006F0F96">
              <w:rPr>
                <w:rFonts w:ascii="宋体" w:hAnsi="宋体" w:cs="Arial" w:hint="eastAsia"/>
                <w:kern w:val="0"/>
                <w:szCs w:val="21"/>
              </w:rPr>
              <w:t>Contrast(对比度)</w:t>
            </w:r>
          </w:p>
        </w:tc>
        <w:tc>
          <w:tcPr>
            <w:tcW w:w="2976" w:type="dxa"/>
            <w:tcBorders>
              <w:top w:val="single" w:sz="4" w:space="0" w:color="auto"/>
              <w:left w:val="single" w:sz="4" w:space="0" w:color="auto"/>
              <w:bottom w:val="single" w:sz="4" w:space="0" w:color="auto"/>
              <w:right w:val="single" w:sz="4" w:space="0" w:color="auto"/>
            </w:tcBorders>
          </w:tcPr>
          <w:p w:rsidR="00512F09" w:rsidRPr="006F0F96" w:rsidRDefault="00512F09" w:rsidP="008A46C5">
            <w:pPr>
              <w:jc w:val="center"/>
              <w:rPr>
                <w:rFonts w:ascii="宋体" w:hAnsi="宋体" w:cs="Arial"/>
                <w:kern w:val="0"/>
                <w:szCs w:val="21"/>
              </w:rPr>
            </w:pPr>
            <w:r w:rsidRPr="006F0F96">
              <w:rPr>
                <w:rFonts w:ascii="宋体" w:hAnsi="宋体" w:cs="Arial" w:hint="eastAsia"/>
                <w:kern w:val="0"/>
                <w:szCs w:val="21"/>
              </w:rPr>
              <w:t>400(typ.)</w:t>
            </w:r>
          </w:p>
        </w:tc>
        <w:tc>
          <w:tcPr>
            <w:tcW w:w="2149" w:type="dxa"/>
            <w:tcBorders>
              <w:top w:val="single" w:sz="4" w:space="0" w:color="auto"/>
              <w:left w:val="single" w:sz="4" w:space="0" w:color="auto"/>
              <w:bottom w:val="single" w:sz="4" w:space="0" w:color="auto"/>
              <w:right w:val="single" w:sz="4" w:space="0" w:color="auto"/>
            </w:tcBorders>
          </w:tcPr>
          <w:p w:rsidR="00512F09" w:rsidRPr="006F0F96" w:rsidRDefault="00512F09" w:rsidP="008A46C5">
            <w:pPr>
              <w:jc w:val="left"/>
              <w:rPr>
                <w:rFonts w:ascii="宋体" w:hAnsi="宋体" w:cs="Arial"/>
                <w:kern w:val="0"/>
                <w:szCs w:val="21"/>
              </w:rPr>
            </w:pPr>
            <w:r w:rsidRPr="006F0F96">
              <w:rPr>
                <w:rFonts w:ascii="宋体" w:hAnsi="宋体" w:cs="宋体" w:hint="eastAsia"/>
                <w:kern w:val="0"/>
                <w:szCs w:val="21"/>
              </w:rPr>
              <w:t>大于或等于该值</w:t>
            </w:r>
          </w:p>
        </w:tc>
      </w:tr>
      <w:tr w:rsidR="00512F09" w:rsidRPr="006F0F96" w:rsidTr="001E2E62">
        <w:trPr>
          <w:trHeight w:val="20"/>
        </w:trPr>
        <w:tc>
          <w:tcPr>
            <w:tcW w:w="3171" w:type="dxa"/>
            <w:tcBorders>
              <w:top w:val="single" w:sz="4" w:space="0" w:color="auto"/>
              <w:left w:val="single" w:sz="4" w:space="0" w:color="auto"/>
              <w:bottom w:val="single" w:sz="4" w:space="0" w:color="auto"/>
              <w:right w:val="single" w:sz="4" w:space="0" w:color="auto"/>
            </w:tcBorders>
          </w:tcPr>
          <w:p w:rsidR="00512F09" w:rsidRPr="006F0F96" w:rsidRDefault="00512F09" w:rsidP="008A46C5">
            <w:pPr>
              <w:rPr>
                <w:rFonts w:ascii="宋体" w:hAnsi="宋体" w:cs="Arial"/>
                <w:kern w:val="0"/>
                <w:szCs w:val="21"/>
              </w:rPr>
            </w:pPr>
            <w:r w:rsidRPr="006F0F96">
              <w:rPr>
                <w:rFonts w:ascii="宋体" w:hAnsi="宋体" w:cs="Arial" w:hint="eastAsia"/>
                <w:kern w:val="0"/>
                <w:szCs w:val="21"/>
              </w:rPr>
              <w:t>Panel LED Life Time(面板LED寿命)</w:t>
            </w:r>
          </w:p>
        </w:tc>
        <w:tc>
          <w:tcPr>
            <w:tcW w:w="2976" w:type="dxa"/>
            <w:tcBorders>
              <w:top w:val="single" w:sz="4" w:space="0" w:color="auto"/>
              <w:left w:val="single" w:sz="4" w:space="0" w:color="auto"/>
              <w:bottom w:val="single" w:sz="4" w:space="0" w:color="auto"/>
              <w:right w:val="single" w:sz="4" w:space="0" w:color="auto"/>
            </w:tcBorders>
          </w:tcPr>
          <w:p w:rsidR="00512F09" w:rsidRPr="006F0F96" w:rsidRDefault="001E2E62" w:rsidP="008A46C5">
            <w:pPr>
              <w:jc w:val="center"/>
              <w:rPr>
                <w:rFonts w:ascii="宋体" w:hAnsi="宋体" w:cs="Arial" w:hint="eastAsia"/>
                <w:kern w:val="0"/>
                <w:szCs w:val="21"/>
              </w:rPr>
            </w:pPr>
            <w:r>
              <w:rPr>
                <w:rFonts w:ascii="宋体" w:hAnsi="宋体" w:cs="Arial"/>
                <w:kern w:val="0"/>
                <w:szCs w:val="21"/>
              </w:rPr>
              <w:t>2</w:t>
            </w:r>
            <w:r w:rsidR="007225E8">
              <w:rPr>
                <w:rFonts w:ascii="宋体" w:hAnsi="宋体" w:cs="Arial" w:hint="eastAsia"/>
                <w:kern w:val="0"/>
                <w:szCs w:val="21"/>
              </w:rPr>
              <w:t>0000（</w:t>
            </w:r>
            <w:r w:rsidR="0064493A">
              <w:rPr>
                <w:rFonts w:ascii="宋体" w:hAnsi="宋体" w:cs="Arial" w:hint="eastAsia"/>
                <w:kern w:val="0"/>
                <w:szCs w:val="21"/>
              </w:rPr>
              <w:t>H</w:t>
            </w:r>
            <w:r w:rsidR="0064493A">
              <w:rPr>
                <w:rFonts w:ascii="宋体" w:hAnsi="宋体" w:cs="Arial"/>
                <w:kern w:val="0"/>
                <w:szCs w:val="21"/>
              </w:rPr>
              <w:t>ours</w:t>
            </w:r>
            <w:r w:rsidR="007225E8">
              <w:rPr>
                <w:rFonts w:ascii="宋体" w:hAnsi="宋体" w:cs="Arial" w:hint="eastAsia"/>
                <w:kern w:val="0"/>
                <w:szCs w:val="21"/>
              </w:rPr>
              <w:t>）</w:t>
            </w:r>
            <w:bookmarkStart w:id="50" w:name="_GoBack"/>
            <w:bookmarkEnd w:id="50"/>
          </w:p>
        </w:tc>
        <w:tc>
          <w:tcPr>
            <w:tcW w:w="2149" w:type="dxa"/>
            <w:tcBorders>
              <w:top w:val="single" w:sz="4" w:space="0" w:color="auto"/>
              <w:left w:val="single" w:sz="4" w:space="0" w:color="auto"/>
              <w:bottom w:val="single" w:sz="4" w:space="0" w:color="auto"/>
              <w:right w:val="single" w:sz="4" w:space="0" w:color="auto"/>
            </w:tcBorders>
          </w:tcPr>
          <w:p w:rsidR="00512F09" w:rsidRPr="006F0F96" w:rsidRDefault="00512F09" w:rsidP="001D628D">
            <w:pPr>
              <w:rPr>
                <w:rFonts w:ascii="宋体" w:hAnsi="宋体" w:cs="Arial"/>
                <w:kern w:val="0"/>
                <w:szCs w:val="21"/>
              </w:rPr>
            </w:pPr>
          </w:p>
        </w:tc>
      </w:tr>
      <w:tr w:rsidR="00512F09" w:rsidRPr="006F0F96" w:rsidTr="001E2E62">
        <w:trPr>
          <w:trHeight w:val="20"/>
        </w:trPr>
        <w:tc>
          <w:tcPr>
            <w:tcW w:w="3171" w:type="dxa"/>
            <w:tcBorders>
              <w:top w:val="single" w:sz="4" w:space="0" w:color="auto"/>
              <w:left w:val="single" w:sz="4" w:space="0" w:color="auto"/>
              <w:bottom w:val="single" w:sz="4" w:space="0" w:color="auto"/>
              <w:right w:val="single" w:sz="4" w:space="0" w:color="auto"/>
            </w:tcBorders>
          </w:tcPr>
          <w:p w:rsidR="00512F09" w:rsidRPr="006F0F96" w:rsidRDefault="00512F09" w:rsidP="008A46C5">
            <w:pPr>
              <w:rPr>
                <w:rFonts w:ascii="宋体" w:hAnsi="宋体" w:cs="Arial"/>
                <w:kern w:val="0"/>
                <w:szCs w:val="21"/>
              </w:rPr>
            </w:pPr>
            <w:r w:rsidRPr="006F0F96">
              <w:rPr>
                <w:rFonts w:ascii="宋体" w:hAnsi="宋体" w:cs="Arial" w:hint="eastAsia"/>
                <w:kern w:val="0"/>
                <w:szCs w:val="21"/>
              </w:rPr>
              <w:t>Viewing Angle(视角)</w:t>
            </w:r>
          </w:p>
        </w:tc>
        <w:tc>
          <w:tcPr>
            <w:tcW w:w="2976" w:type="dxa"/>
            <w:tcBorders>
              <w:top w:val="single" w:sz="4" w:space="0" w:color="auto"/>
              <w:left w:val="single" w:sz="4" w:space="0" w:color="auto"/>
              <w:bottom w:val="single" w:sz="4" w:space="0" w:color="auto"/>
              <w:right w:val="single" w:sz="4" w:space="0" w:color="auto"/>
            </w:tcBorders>
          </w:tcPr>
          <w:p w:rsidR="00512F09" w:rsidRPr="006F0F96" w:rsidRDefault="00512F09" w:rsidP="008A46C5">
            <w:pPr>
              <w:jc w:val="center"/>
              <w:rPr>
                <w:rFonts w:ascii="宋体" w:hAnsi="宋体" w:cs="Arial"/>
                <w:kern w:val="0"/>
                <w:szCs w:val="21"/>
              </w:rPr>
            </w:pPr>
            <w:r w:rsidRPr="006F0F96">
              <w:rPr>
                <w:rFonts w:ascii="宋体" w:hAnsi="宋体" w:cs="Arial" w:hint="eastAsia"/>
                <w:kern w:val="0"/>
                <w:szCs w:val="21"/>
              </w:rPr>
              <w:t xml:space="preserve"> 80/80/40/70(L/R/U/D)</w:t>
            </w:r>
          </w:p>
        </w:tc>
        <w:tc>
          <w:tcPr>
            <w:tcW w:w="2149" w:type="dxa"/>
            <w:tcBorders>
              <w:top w:val="single" w:sz="4" w:space="0" w:color="auto"/>
              <w:left w:val="single" w:sz="4" w:space="0" w:color="auto"/>
              <w:bottom w:val="single" w:sz="4" w:space="0" w:color="auto"/>
              <w:right w:val="single" w:sz="4" w:space="0" w:color="auto"/>
            </w:tcBorders>
          </w:tcPr>
          <w:p w:rsidR="00512F09" w:rsidRPr="006F0F96" w:rsidRDefault="00512F09" w:rsidP="001D628D">
            <w:pPr>
              <w:rPr>
                <w:rFonts w:ascii="宋体" w:hAnsi="宋体" w:cs="Arial"/>
                <w:kern w:val="0"/>
                <w:szCs w:val="21"/>
              </w:rPr>
            </w:pPr>
          </w:p>
        </w:tc>
      </w:tr>
      <w:tr w:rsidR="00512F09" w:rsidRPr="006F0F96" w:rsidTr="001E2E62">
        <w:trPr>
          <w:trHeight w:val="20"/>
        </w:trPr>
        <w:tc>
          <w:tcPr>
            <w:tcW w:w="3171" w:type="dxa"/>
            <w:tcBorders>
              <w:top w:val="single" w:sz="4" w:space="0" w:color="auto"/>
              <w:left w:val="single" w:sz="4" w:space="0" w:color="auto"/>
              <w:bottom w:val="single" w:sz="4" w:space="0" w:color="auto"/>
              <w:right w:val="single" w:sz="4" w:space="0" w:color="auto"/>
            </w:tcBorders>
          </w:tcPr>
          <w:p w:rsidR="00512F09" w:rsidRPr="006F0F96" w:rsidRDefault="001E2E62" w:rsidP="008A46C5">
            <w:pPr>
              <w:rPr>
                <w:rFonts w:ascii="宋体" w:hAnsi="宋体" w:cs="Arial"/>
                <w:kern w:val="0"/>
                <w:szCs w:val="21"/>
              </w:rPr>
            </w:pPr>
            <w:r>
              <w:rPr>
                <w:rFonts w:hint="eastAsia"/>
              </w:rPr>
              <w:t>★</w:t>
            </w:r>
            <w:r w:rsidR="00512F09" w:rsidRPr="006F0F96">
              <w:rPr>
                <w:rFonts w:ascii="宋体" w:hAnsi="宋体" w:cs="Arial" w:hint="eastAsia"/>
                <w:kern w:val="0"/>
                <w:szCs w:val="21"/>
              </w:rPr>
              <w:t>Support colors(显示颜色)</w:t>
            </w:r>
          </w:p>
        </w:tc>
        <w:tc>
          <w:tcPr>
            <w:tcW w:w="2976" w:type="dxa"/>
            <w:tcBorders>
              <w:top w:val="single" w:sz="4" w:space="0" w:color="auto"/>
              <w:left w:val="single" w:sz="4" w:space="0" w:color="auto"/>
              <w:bottom w:val="single" w:sz="4" w:space="0" w:color="auto"/>
              <w:right w:val="single" w:sz="4" w:space="0" w:color="auto"/>
            </w:tcBorders>
          </w:tcPr>
          <w:p w:rsidR="00512F09" w:rsidRPr="006F0F96" w:rsidRDefault="00680CD0" w:rsidP="008A46C5">
            <w:pPr>
              <w:jc w:val="center"/>
              <w:rPr>
                <w:rFonts w:ascii="宋体" w:hAnsi="宋体" w:cs="Arial"/>
                <w:kern w:val="0"/>
                <w:szCs w:val="21"/>
              </w:rPr>
            </w:pPr>
            <w:r w:rsidRPr="00680CD0">
              <w:rPr>
                <w:rFonts w:ascii="宋体" w:hAnsi="宋体" w:cs="Arial" w:hint="eastAsia"/>
                <w:kern w:val="0"/>
                <w:szCs w:val="21"/>
              </w:rPr>
              <w:t>≥</w:t>
            </w:r>
            <w:r w:rsidR="00512F09" w:rsidRPr="006F0F96">
              <w:rPr>
                <w:rFonts w:ascii="宋体" w:hAnsi="宋体" w:cs="Arial" w:hint="eastAsia"/>
                <w:kern w:val="0"/>
                <w:szCs w:val="21"/>
              </w:rPr>
              <w:t>262k</w:t>
            </w:r>
          </w:p>
        </w:tc>
        <w:tc>
          <w:tcPr>
            <w:tcW w:w="2149" w:type="dxa"/>
            <w:tcBorders>
              <w:top w:val="single" w:sz="4" w:space="0" w:color="auto"/>
              <w:left w:val="single" w:sz="4" w:space="0" w:color="auto"/>
              <w:bottom w:val="single" w:sz="4" w:space="0" w:color="auto"/>
              <w:right w:val="single" w:sz="4" w:space="0" w:color="auto"/>
            </w:tcBorders>
          </w:tcPr>
          <w:p w:rsidR="00512F09" w:rsidRPr="006F0F96" w:rsidRDefault="00512F09" w:rsidP="001D628D">
            <w:pPr>
              <w:rPr>
                <w:rFonts w:ascii="宋体" w:hAnsi="宋体" w:cs="Arial"/>
                <w:kern w:val="0"/>
                <w:szCs w:val="21"/>
              </w:rPr>
            </w:pPr>
          </w:p>
        </w:tc>
      </w:tr>
      <w:tr w:rsidR="00512F09" w:rsidRPr="006F0F96" w:rsidTr="001E2E62">
        <w:trPr>
          <w:trHeight w:val="20"/>
        </w:trPr>
        <w:tc>
          <w:tcPr>
            <w:tcW w:w="3171" w:type="dxa"/>
            <w:tcBorders>
              <w:top w:val="single" w:sz="4" w:space="0" w:color="auto"/>
              <w:left w:val="single" w:sz="4" w:space="0" w:color="auto"/>
              <w:bottom w:val="single" w:sz="4" w:space="0" w:color="auto"/>
              <w:right w:val="single" w:sz="4" w:space="0" w:color="auto"/>
            </w:tcBorders>
          </w:tcPr>
          <w:p w:rsidR="00512F09" w:rsidRPr="006F0F96" w:rsidRDefault="00512F09" w:rsidP="008A46C5">
            <w:pPr>
              <w:rPr>
                <w:rFonts w:ascii="宋体" w:hAnsi="宋体" w:cs="Arial"/>
                <w:kern w:val="0"/>
                <w:szCs w:val="21"/>
              </w:rPr>
            </w:pPr>
            <w:r w:rsidRPr="006F0F96">
              <w:rPr>
                <w:rFonts w:ascii="宋体" w:hAnsi="宋体" w:cs="Arial" w:hint="eastAsia"/>
                <w:kern w:val="0"/>
                <w:szCs w:val="21"/>
              </w:rPr>
              <w:t>Response time(</w:t>
            </w:r>
            <w:r w:rsidR="001E2E62">
              <w:rPr>
                <w:rFonts w:ascii="宋体" w:hAnsi="宋体" w:cs="Arial" w:hint="eastAsia"/>
                <w:kern w:val="0"/>
                <w:szCs w:val="21"/>
              </w:rPr>
              <w:t>响应</w:t>
            </w:r>
            <w:r w:rsidRPr="006F0F96">
              <w:rPr>
                <w:rFonts w:ascii="宋体" w:hAnsi="宋体" w:cs="Arial" w:hint="eastAsia"/>
                <w:kern w:val="0"/>
                <w:szCs w:val="21"/>
              </w:rPr>
              <w:t>时间)</w:t>
            </w:r>
          </w:p>
        </w:tc>
        <w:tc>
          <w:tcPr>
            <w:tcW w:w="2976" w:type="dxa"/>
            <w:tcBorders>
              <w:top w:val="single" w:sz="4" w:space="0" w:color="auto"/>
              <w:left w:val="single" w:sz="4" w:space="0" w:color="auto"/>
              <w:bottom w:val="single" w:sz="4" w:space="0" w:color="auto"/>
              <w:right w:val="single" w:sz="4" w:space="0" w:color="auto"/>
            </w:tcBorders>
          </w:tcPr>
          <w:p w:rsidR="00512F09" w:rsidRPr="006F0F96" w:rsidRDefault="00082F49" w:rsidP="008A46C5">
            <w:pPr>
              <w:jc w:val="center"/>
              <w:rPr>
                <w:rFonts w:ascii="宋体" w:hAnsi="宋体" w:cs="Arial"/>
                <w:kern w:val="0"/>
                <w:szCs w:val="21"/>
              </w:rPr>
            </w:pPr>
            <w:r>
              <w:rPr>
                <w:rFonts w:ascii="宋体" w:hAnsi="宋体" w:cs="Arial" w:hint="eastAsia"/>
                <w:kern w:val="0"/>
                <w:szCs w:val="21"/>
              </w:rPr>
              <w:t xml:space="preserve">16 </w:t>
            </w:r>
            <w:r>
              <w:rPr>
                <w:rFonts w:ascii="宋体" w:hAnsi="宋体" w:cs="Arial"/>
                <w:kern w:val="0"/>
                <w:szCs w:val="21"/>
              </w:rPr>
              <w:t>ms</w:t>
            </w:r>
          </w:p>
        </w:tc>
        <w:tc>
          <w:tcPr>
            <w:tcW w:w="2149" w:type="dxa"/>
            <w:tcBorders>
              <w:top w:val="single" w:sz="4" w:space="0" w:color="auto"/>
              <w:left w:val="single" w:sz="4" w:space="0" w:color="auto"/>
              <w:bottom w:val="single" w:sz="4" w:space="0" w:color="auto"/>
              <w:right w:val="single" w:sz="4" w:space="0" w:color="auto"/>
            </w:tcBorders>
          </w:tcPr>
          <w:p w:rsidR="00512F09" w:rsidRPr="006F0F96" w:rsidRDefault="00B17D12" w:rsidP="001D628D">
            <w:pPr>
              <w:jc w:val="left"/>
              <w:rPr>
                <w:rFonts w:ascii="宋体" w:hAnsi="宋体" w:cs="Arial"/>
                <w:kern w:val="0"/>
                <w:szCs w:val="21"/>
              </w:rPr>
            </w:pPr>
            <w:r w:rsidRPr="006F0F96">
              <w:rPr>
                <w:rFonts w:ascii="宋体" w:hAnsi="宋体" w:cs="Arial"/>
                <w:kern w:val="0"/>
                <w:szCs w:val="21"/>
              </w:rPr>
              <w:t>小于或等于</w:t>
            </w:r>
            <w:r w:rsidRPr="006F0F96">
              <w:rPr>
                <w:rFonts w:ascii="宋体" w:hAnsi="宋体" w:cs="Arial" w:hint="eastAsia"/>
                <w:kern w:val="0"/>
                <w:szCs w:val="21"/>
              </w:rPr>
              <w:t>该</w:t>
            </w:r>
            <w:r w:rsidRPr="006F0F96">
              <w:rPr>
                <w:rFonts w:ascii="宋体" w:hAnsi="宋体" w:cs="Arial"/>
                <w:kern w:val="0"/>
                <w:szCs w:val="21"/>
              </w:rPr>
              <w:t>值</w:t>
            </w:r>
            <w:r w:rsidR="00512F09" w:rsidRPr="006F0F96">
              <w:rPr>
                <w:rFonts w:ascii="宋体" w:hAnsi="宋体" w:cs="Arial" w:hint="eastAsia"/>
                <w:kern w:val="0"/>
                <w:szCs w:val="21"/>
              </w:rPr>
              <w:t xml:space="preserve">　</w:t>
            </w:r>
          </w:p>
        </w:tc>
      </w:tr>
      <w:tr w:rsidR="00512F09" w:rsidRPr="006F0F96" w:rsidTr="001E2E62">
        <w:trPr>
          <w:trHeight w:val="20"/>
        </w:trPr>
        <w:tc>
          <w:tcPr>
            <w:tcW w:w="3171" w:type="dxa"/>
            <w:tcBorders>
              <w:top w:val="single" w:sz="4" w:space="0" w:color="auto"/>
              <w:left w:val="single" w:sz="4" w:space="0" w:color="auto"/>
              <w:bottom w:val="single" w:sz="4" w:space="0" w:color="auto"/>
              <w:right w:val="single" w:sz="4" w:space="0" w:color="auto"/>
            </w:tcBorders>
          </w:tcPr>
          <w:p w:rsidR="00512F09" w:rsidRPr="006F0F96" w:rsidRDefault="003A758A" w:rsidP="008A46C5">
            <w:pPr>
              <w:rPr>
                <w:rFonts w:ascii="宋体" w:hAnsi="宋体" w:cs="Arial"/>
                <w:kern w:val="0"/>
                <w:szCs w:val="21"/>
              </w:rPr>
            </w:pPr>
            <w:r>
              <w:rPr>
                <w:rFonts w:hint="eastAsia"/>
              </w:rPr>
              <w:t>★</w:t>
            </w:r>
            <w:r w:rsidR="00512F09" w:rsidRPr="006F0F96">
              <w:rPr>
                <w:rFonts w:ascii="宋体" w:hAnsi="宋体" w:cs="Arial" w:hint="eastAsia"/>
                <w:kern w:val="0"/>
                <w:szCs w:val="21"/>
              </w:rPr>
              <w:t>Technology(工艺)</w:t>
            </w:r>
          </w:p>
        </w:tc>
        <w:tc>
          <w:tcPr>
            <w:tcW w:w="2976" w:type="dxa"/>
            <w:tcBorders>
              <w:top w:val="single" w:sz="4" w:space="0" w:color="auto"/>
              <w:left w:val="single" w:sz="4" w:space="0" w:color="auto"/>
              <w:bottom w:val="single" w:sz="4" w:space="0" w:color="auto"/>
              <w:right w:val="single" w:sz="4" w:space="0" w:color="auto"/>
            </w:tcBorders>
          </w:tcPr>
          <w:p w:rsidR="00512F09" w:rsidRPr="006F0F96" w:rsidRDefault="00512F09" w:rsidP="008A46C5">
            <w:pPr>
              <w:jc w:val="center"/>
              <w:rPr>
                <w:rFonts w:ascii="宋体" w:hAnsi="宋体" w:cs="Arial"/>
                <w:kern w:val="0"/>
                <w:szCs w:val="21"/>
              </w:rPr>
            </w:pPr>
            <w:r w:rsidRPr="006F0F96">
              <w:rPr>
                <w:rFonts w:ascii="宋体" w:hAnsi="宋体" w:cs="Arial" w:hint="eastAsia"/>
                <w:kern w:val="0"/>
                <w:szCs w:val="21"/>
              </w:rPr>
              <w:t>Electromagnetic Resonance(电磁共振)</w:t>
            </w:r>
          </w:p>
        </w:tc>
        <w:tc>
          <w:tcPr>
            <w:tcW w:w="2149" w:type="dxa"/>
            <w:tcBorders>
              <w:top w:val="single" w:sz="4" w:space="0" w:color="auto"/>
              <w:left w:val="single" w:sz="4" w:space="0" w:color="auto"/>
              <w:bottom w:val="single" w:sz="4" w:space="0" w:color="auto"/>
              <w:right w:val="single" w:sz="4" w:space="0" w:color="auto"/>
            </w:tcBorders>
          </w:tcPr>
          <w:p w:rsidR="00512F09" w:rsidRPr="006F0F96" w:rsidRDefault="00512F09" w:rsidP="009659C9">
            <w:pPr>
              <w:rPr>
                <w:rFonts w:ascii="宋体" w:hAnsi="宋体" w:cs="Arial"/>
                <w:kern w:val="0"/>
                <w:szCs w:val="21"/>
              </w:rPr>
            </w:pPr>
          </w:p>
        </w:tc>
      </w:tr>
      <w:tr w:rsidR="00512F09" w:rsidRPr="006F0F96" w:rsidTr="001E2E62">
        <w:trPr>
          <w:trHeight w:val="20"/>
        </w:trPr>
        <w:tc>
          <w:tcPr>
            <w:tcW w:w="3171" w:type="dxa"/>
            <w:tcBorders>
              <w:top w:val="single" w:sz="4" w:space="0" w:color="auto"/>
              <w:left w:val="single" w:sz="4" w:space="0" w:color="auto"/>
              <w:bottom w:val="single" w:sz="4" w:space="0" w:color="auto"/>
              <w:right w:val="single" w:sz="4" w:space="0" w:color="auto"/>
            </w:tcBorders>
          </w:tcPr>
          <w:p w:rsidR="00512F09" w:rsidRPr="006F0F96" w:rsidRDefault="00512F09" w:rsidP="008A46C5">
            <w:pPr>
              <w:rPr>
                <w:rFonts w:ascii="宋体" w:hAnsi="宋体" w:cs="Arial"/>
                <w:kern w:val="0"/>
                <w:szCs w:val="21"/>
              </w:rPr>
            </w:pPr>
            <w:r w:rsidRPr="006F0F96">
              <w:rPr>
                <w:rFonts w:ascii="宋体" w:hAnsi="宋体" w:cs="Arial" w:hint="eastAsia"/>
                <w:kern w:val="0"/>
                <w:szCs w:val="21"/>
              </w:rPr>
              <w:t>Resolution(</w:t>
            </w:r>
            <w:r w:rsidR="001E2E62">
              <w:rPr>
                <w:rFonts w:ascii="宋体" w:hAnsi="宋体" w:cs="Arial" w:hint="eastAsia"/>
                <w:kern w:val="0"/>
                <w:szCs w:val="21"/>
              </w:rPr>
              <w:t>电磁</w:t>
            </w:r>
            <w:r w:rsidR="001E2E62">
              <w:rPr>
                <w:rFonts w:ascii="宋体" w:hAnsi="宋体" w:cs="Arial"/>
                <w:kern w:val="0"/>
                <w:szCs w:val="21"/>
              </w:rPr>
              <w:t>感应</w:t>
            </w:r>
            <w:r w:rsidRPr="006F0F96">
              <w:rPr>
                <w:rFonts w:ascii="宋体" w:hAnsi="宋体" w:cs="Arial" w:hint="eastAsia"/>
                <w:kern w:val="0"/>
                <w:szCs w:val="21"/>
              </w:rPr>
              <w:t>分辨率)</w:t>
            </w:r>
          </w:p>
        </w:tc>
        <w:tc>
          <w:tcPr>
            <w:tcW w:w="2976" w:type="dxa"/>
            <w:tcBorders>
              <w:top w:val="single" w:sz="4" w:space="0" w:color="auto"/>
              <w:left w:val="single" w:sz="4" w:space="0" w:color="auto"/>
              <w:bottom w:val="single" w:sz="4" w:space="0" w:color="auto"/>
              <w:right w:val="single" w:sz="4" w:space="0" w:color="auto"/>
            </w:tcBorders>
          </w:tcPr>
          <w:p w:rsidR="00512F09" w:rsidRPr="006F0F96" w:rsidRDefault="000C6C0A" w:rsidP="008A46C5">
            <w:pPr>
              <w:jc w:val="center"/>
              <w:rPr>
                <w:rFonts w:ascii="宋体" w:hAnsi="宋体" w:cs="Arial"/>
                <w:kern w:val="0"/>
                <w:szCs w:val="21"/>
              </w:rPr>
            </w:pPr>
            <w:r w:rsidRPr="006F0F96">
              <w:rPr>
                <w:rFonts w:ascii="宋体" w:hAnsi="宋体" w:cs="Arial"/>
                <w:kern w:val="0"/>
                <w:szCs w:val="21"/>
              </w:rPr>
              <w:t>2540</w:t>
            </w:r>
            <w:r w:rsidRPr="006F0F96">
              <w:rPr>
                <w:rFonts w:ascii="宋体" w:hAnsi="宋体" w:cs="Arial" w:hint="eastAsia"/>
                <w:kern w:val="0"/>
                <w:szCs w:val="21"/>
              </w:rPr>
              <w:t xml:space="preserve"> ppi(2540</w:t>
            </w:r>
            <w:r w:rsidR="00512F09" w:rsidRPr="006F0F96">
              <w:rPr>
                <w:rFonts w:ascii="宋体" w:hAnsi="宋体" w:cs="Arial" w:hint="eastAsia"/>
                <w:kern w:val="0"/>
                <w:szCs w:val="21"/>
              </w:rPr>
              <w:t>点/英寸)</w:t>
            </w:r>
          </w:p>
        </w:tc>
        <w:tc>
          <w:tcPr>
            <w:tcW w:w="2149" w:type="dxa"/>
            <w:tcBorders>
              <w:top w:val="single" w:sz="4" w:space="0" w:color="auto"/>
              <w:left w:val="single" w:sz="4" w:space="0" w:color="auto"/>
              <w:bottom w:val="single" w:sz="4" w:space="0" w:color="auto"/>
              <w:right w:val="single" w:sz="4" w:space="0" w:color="auto"/>
            </w:tcBorders>
          </w:tcPr>
          <w:p w:rsidR="00512F09" w:rsidRPr="006F0F96" w:rsidRDefault="00512F09" w:rsidP="008A46C5">
            <w:pPr>
              <w:rPr>
                <w:rFonts w:ascii="宋体" w:hAnsi="宋体" w:cs="宋体"/>
                <w:kern w:val="0"/>
                <w:szCs w:val="21"/>
              </w:rPr>
            </w:pPr>
            <w:r w:rsidRPr="006F0F96">
              <w:rPr>
                <w:rFonts w:ascii="宋体" w:hAnsi="宋体" w:cs="宋体" w:hint="eastAsia"/>
                <w:kern w:val="0"/>
                <w:szCs w:val="21"/>
              </w:rPr>
              <w:t>大于或等于该值</w:t>
            </w:r>
          </w:p>
        </w:tc>
      </w:tr>
      <w:tr w:rsidR="000B0054" w:rsidRPr="006F0F96" w:rsidTr="001E2E62">
        <w:trPr>
          <w:trHeight w:val="20"/>
        </w:trPr>
        <w:tc>
          <w:tcPr>
            <w:tcW w:w="3171" w:type="dxa"/>
            <w:tcBorders>
              <w:top w:val="single" w:sz="4" w:space="0" w:color="auto"/>
              <w:left w:val="single" w:sz="4" w:space="0" w:color="auto"/>
              <w:bottom w:val="single" w:sz="4" w:space="0" w:color="auto"/>
              <w:right w:val="single" w:sz="4" w:space="0" w:color="auto"/>
            </w:tcBorders>
          </w:tcPr>
          <w:p w:rsidR="000B0054" w:rsidRPr="006F0F96" w:rsidRDefault="000B0054" w:rsidP="000B0054">
            <w:pPr>
              <w:rPr>
                <w:rFonts w:ascii="宋体" w:hAnsi="宋体" w:cs="Arial"/>
                <w:kern w:val="0"/>
                <w:szCs w:val="21"/>
              </w:rPr>
            </w:pPr>
            <w:r w:rsidRPr="006F0F96">
              <w:rPr>
                <w:rFonts w:ascii="宋体" w:hAnsi="宋体" w:cs="Arial" w:hint="eastAsia"/>
                <w:kern w:val="0"/>
                <w:szCs w:val="21"/>
              </w:rPr>
              <w:t>Tracking Speed(跟追速度)</w:t>
            </w:r>
          </w:p>
        </w:tc>
        <w:tc>
          <w:tcPr>
            <w:tcW w:w="2976" w:type="dxa"/>
            <w:tcBorders>
              <w:top w:val="single" w:sz="4" w:space="0" w:color="auto"/>
              <w:left w:val="single" w:sz="4" w:space="0" w:color="auto"/>
              <w:bottom w:val="single" w:sz="4" w:space="0" w:color="auto"/>
              <w:right w:val="single" w:sz="4" w:space="0" w:color="auto"/>
            </w:tcBorders>
          </w:tcPr>
          <w:p w:rsidR="000B0054" w:rsidRPr="006F0F96" w:rsidRDefault="000B0054" w:rsidP="000B0054">
            <w:pPr>
              <w:jc w:val="center"/>
              <w:rPr>
                <w:rFonts w:ascii="宋体" w:hAnsi="宋体" w:cs="Arial"/>
                <w:kern w:val="0"/>
                <w:szCs w:val="21"/>
              </w:rPr>
            </w:pPr>
            <w:r w:rsidRPr="006F0F96">
              <w:rPr>
                <w:rFonts w:ascii="宋体" w:hAnsi="宋体" w:cs="Arial"/>
                <w:kern w:val="0"/>
                <w:szCs w:val="21"/>
              </w:rPr>
              <w:t>200PPS</w:t>
            </w:r>
          </w:p>
        </w:tc>
        <w:tc>
          <w:tcPr>
            <w:tcW w:w="2149" w:type="dxa"/>
            <w:tcBorders>
              <w:top w:val="single" w:sz="4" w:space="0" w:color="auto"/>
              <w:left w:val="single" w:sz="4" w:space="0" w:color="auto"/>
              <w:bottom w:val="single" w:sz="4" w:space="0" w:color="auto"/>
              <w:right w:val="single" w:sz="4" w:space="0" w:color="auto"/>
            </w:tcBorders>
          </w:tcPr>
          <w:p w:rsidR="000B0054" w:rsidRPr="006F0F96" w:rsidRDefault="000B0054" w:rsidP="000B0054">
            <w:pPr>
              <w:rPr>
                <w:rFonts w:ascii="宋体" w:hAnsi="宋体" w:cs="宋体"/>
                <w:kern w:val="0"/>
                <w:szCs w:val="21"/>
              </w:rPr>
            </w:pPr>
            <w:r w:rsidRPr="006F0F96">
              <w:rPr>
                <w:rFonts w:ascii="宋体" w:hAnsi="宋体" w:cs="宋体" w:hint="eastAsia"/>
                <w:kern w:val="0"/>
                <w:szCs w:val="21"/>
              </w:rPr>
              <w:t>大于或等于该值</w:t>
            </w:r>
          </w:p>
        </w:tc>
      </w:tr>
      <w:tr w:rsidR="000B0054" w:rsidRPr="006F0F96" w:rsidTr="001E2E62">
        <w:trPr>
          <w:trHeight w:val="20"/>
        </w:trPr>
        <w:tc>
          <w:tcPr>
            <w:tcW w:w="3171" w:type="dxa"/>
            <w:tcBorders>
              <w:top w:val="single" w:sz="4" w:space="0" w:color="auto"/>
              <w:left w:val="single" w:sz="4" w:space="0" w:color="auto"/>
              <w:bottom w:val="single" w:sz="4" w:space="0" w:color="auto"/>
              <w:right w:val="single" w:sz="4" w:space="0" w:color="auto"/>
            </w:tcBorders>
          </w:tcPr>
          <w:p w:rsidR="000B0054" w:rsidRPr="006F0F96" w:rsidRDefault="001E2E62" w:rsidP="000B0054">
            <w:pPr>
              <w:rPr>
                <w:rFonts w:ascii="宋体" w:hAnsi="宋体" w:cs="Arial"/>
                <w:kern w:val="0"/>
                <w:szCs w:val="21"/>
              </w:rPr>
            </w:pPr>
            <w:r>
              <w:rPr>
                <w:rFonts w:hint="eastAsia"/>
              </w:rPr>
              <w:t>★</w:t>
            </w:r>
            <w:r w:rsidR="00621DAC">
              <w:rPr>
                <w:rFonts w:ascii="宋体" w:hAnsi="宋体" w:cs="Arial" w:hint="eastAsia"/>
                <w:kern w:val="0"/>
                <w:szCs w:val="21"/>
              </w:rPr>
              <w:t>Pen Pressure Sensitive（压感）</w:t>
            </w:r>
          </w:p>
        </w:tc>
        <w:tc>
          <w:tcPr>
            <w:tcW w:w="2976" w:type="dxa"/>
            <w:tcBorders>
              <w:top w:val="single" w:sz="4" w:space="0" w:color="auto"/>
              <w:left w:val="single" w:sz="4" w:space="0" w:color="auto"/>
              <w:bottom w:val="single" w:sz="4" w:space="0" w:color="auto"/>
              <w:right w:val="single" w:sz="4" w:space="0" w:color="auto"/>
            </w:tcBorders>
          </w:tcPr>
          <w:p w:rsidR="000B0054" w:rsidRPr="006F0F96" w:rsidRDefault="000B0054" w:rsidP="000B0054">
            <w:pPr>
              <w:jc w:val="center"/>
              <w:rPr>
                <w:rFonts w:ascii="宋体" w:hAnsi="宋体" w:cs="Arial"/>
                <w:kern w:val="0"/>
                <w:szCs w:val="21"/>
              </w:rPr>
            </w:pPr>
            <w:r w:rsidRPr="006F0F96">
              <w:rPr>
                <w:rFonts w:ascii="宋体" w:hAnsi="宋体" w:cs="Arial" w:hint="eastAsia"/>
                <w:kern w:val="0"/>
                <w:szCs w:val="21"/>
              </w:rPr>
              <w:t>1024 levels @ full scale(1024行@全面)</w:t>
            </w:r>
          </w:p>
        </w:tc>
        <w:tc>
          <w:tcPr>
            <w:tcW w:w="2149" w:type="dxa"/>
            <w:tcBorders>
              <w:top w:val="single" w:sz="4" w:space="0" w:color="auto"/>
              <w:left w:val="single" w:sz="4" w:space="0" w:color="auto"/>
              <w:bottom w:val="single" w:sz="4" w:space="0" w:color="auto"/>
              <w:right w:val="single" w:sz="4" w:space="0" w:color="auto"/>
            </w:tcBorders>
          </w:tcPr>
          <w:p w:rsidR="000B0054" w:rsidRPr="006F0F96" w:rsidRDefault="000B0054" w:rsidP="000B0054">
            <w:pPr>
              <w:rPr>
                <w:rFonts w:ascii="宋体" w:hAnsi="宋体" w:cs="宋体"/>
                <w:kern w:val="0"/>
                <w:szCs w:val="21"/>
              </w:rPr>
            </w:pPr>
            <w:r w:rsidRPr="006F0F96">
              <w:rPr>
                <w:rFonts w:ascii="宋体" w:hAnsi="宋体" w:cs="宋体" w:hint="eastAsia"/>
                <w:kern w:val="0"/>
                <w:szCs w:val="21"/>
              </w:rPr>
              <w:t>大于或等于该值</w:t>
            </w:r>
          </w:p>
        </w:tc>
      </w:tr>
      <w:tr w:rsidR="000B0054" w:rsidRPr="006F0F96" w:rsidTr="001E2E62">
        <w:trPr>
          <w:trHeight w:val="20"/>
        </w:trPr>
        <w:tc>
          <w:tcPr>
            <w:tcW w:w="3171" w:type="dxa"/>
            <w:tcBorders>
              <w:top w:val="single" w:sz="4" w:space="0" w:color="auto"/>
              <w:left w:val="single" w:sz="4" w:space="0" w:color="auto"/>
              <w:bottom w:val="single" w:sz="4" w:space="0" w:color="auto"/>
              <w:right w:val="single" w:sz="4" w:space="0" w:color="auto"/>
            </w:tcBorders>
          </w:tcPr>
          <w:p w:rsidR="000B0054" w:rsidRPr="006F0F96" w:rsidRDefault="000B0054" w:rsidP="000B0054">
            <w:pPr>
              <w:rPr>
                <w:rFonts w:ascii="宋体" w:hAnsi="宋体" w:cs="宋体"/>
                <w:kern w:val="0"/>
                <w:szCs w:val="21"/>
              </w:rPr>
            </w:pPr>
            <w:r w:rsidRPr="006F0F96">
              <w:rPr>
                <w:rFonts w:ascii="宋体" w:hAnsi="宋体" w:cs="宋体" w:hint="eastAsia"/>
                <w:kern w:val="0"/>
                <w:szCs w:val="21"/>
              </w:rPr>
              <w:t>定位精度</w:t>
            </w:r>
          </w:p>
        </w:tc>
        <w:tc>
          <w:tcPr>
            <w:tcW w:w="2976" w:type="dxa"/>
            <w:tcBorders>
              <w:top w:val="single" w:sz="4" w:space="0" w:color="auto"/>
              <w:left w:val="single" w:sz="4" w:space="0" w:color="auto"/>
              <w:bottom w:val="single" w:sz="4" w:space="0" w:color="auto"/>
              <w:right w:val="single" w:sz="4" w:space="0" w:color="auto"/>
            </w:tcBorders>
          </w:tcPr>
          <w:p w:rsidR="000B0054" w:rsidRPr="006F0F96" w:rsidRDefault="000B0054" w:rsidP="000B0054">
            <w:pPr>
              <w:jc w:val="center"/>
              <w:rPr>
                <w:rFonts w:ascii="宋体" w:hAnsi="宋体" w:cs="Arial"/>
                <w:kern w:val="0"/>
                <w:szCs w:val="21"/>
              </w:rPr>
            </w:pPr>
            <w:r w:rsidRPr="006F0F96">
              <w:rPr>
                <w:rFonts w:ascii="宋体" w:hAnsi="宋体" w:cs="Arial" w:hint="eastAsia"/>
                <w:kern w:val="0"/>
                <w:szCs w:val="21"/>
              </w:rPr>
              <w:t>±</w:t>
            </w:r>
            <w:smartTag w:uri="urn:schemas-microsoft-com:office:smarttags" w:element="chmetcnv">
              <w:smartTagPr>
                <w:attr w:name="UnitName" w:val="毫米"/>
                <w:attr w:name="SourceValue" w:val=".5"/>
                <w:attr w:name="HasSpace" w:val="False"/>
                <w:attr w:name="Negative" w:val="False"/>
                <w:attr w:name="NumberType" w:val="1"/>
                <w:attr w:name="TCSC" w:val="0"/>
              </w:smartTagPr>
              <w:r w:rsidRPr="006F0F96">
                <w:rPr>
                  <w:rFonts w:ascii="宋体" w:hAnsi="宋体" w:cs="Arial" w:hint="eastAsia"/>
                  <w:kern w:val="0"/>
                  <w:szCs w:val="21"/>
                </w:rPr>
                <w:t>0.5毫米</w:t>
              </w:r>
            </w:smartTag>
            <w:r w:rsidRPr="006F0F96">
              <w:rPr>
                <w:rFonts w:ascii="宋体" w:hAnsi="宋体" w:cs="Arial" w:hint="eastAsia"/>
                <w:kern w:val="0"/>
                <w:szCs w:val="21"/>
              </w:rPr>
              <w:t xml:space="preserve"> (中心), ± </w:t>
            </w:r>
            <w:smartTag w:uri="urn:schemas-microsoft-com:office:smarttags" w:element="chmetcnv">
              <w:smartTagPr>
                <w:attr w:name="UnitName" w:val="毫米"/>
                <w:attr w:name="SourceValue" w:val="4"/>
                <w:attr w:name="HasSpace" w:val="False"/>
                <w:attr w:name="Negative" w:val="False"/>
                <w:attr w:name="NumberType" w:val="1"/>
                <w:attr w:name="TCSC" w:val="0"/>
              </w:smartTagPr>
              <w:r w:rsidRPr="006F0F96">
                <w:rPr>
                  <w:rFonts w:ascii="宋体" w:hAnsi="宋体" w:cs="Arial" w:hint="eastAsia"/>
                  <w:kern w:val="0"/>
                  <w:szCs w:val="21"/>
                </w:rPr>
                <w:t>4.0毫米</w:t>
              </w:r>
            </w:smartTag>
            <w:r w:rsidRPr="006F0F96">
              <w:rPr>
                <w:rFonts w:ascii="宋体" w:hAnsi="宋体" w:cs="Arial" w:hint="eastAsia"/>
                <w:kern w:val="0"/>
                <w:szCs w:val="21"/>
              </w:rPr>
              <w:t xml:space="preserve"> (边角)</w:t>
            </w:r>
          </w:p>
        </w:tc>
        <w:tc>
          <w:tcPr>
            <w:tcW w:w="2149" w:type="dxa"/>
            <w:tcBorders>
              <w:top w:val="single" w:sz="4" w:space="0" w:color="auto"/>
              <w:left w:val="single" w:sz="4" w:space="0" w:color="auto"/>
              <w:bottom w:val="single" w:sz="4" w:space="0" w:color="auto"/>
              <w:right w:val="single" w:sz="4" w:space="0" w:color="auto"/>
            </w:tcBorders>
          </w:tcPr>
          <w:p w:rsidR="000B0054" w:rsidRPr="006F0F96" w:rsidRDefault="000B0054" w:rsidP="000B0054">
            <w:pPr>
              <w:rPr>
                <w:rFonts w:ascii="宋体" w:hAnsi="宋体" w:cs="宋体"/>
                <w:kern w:val="0"/>
                <w:szCs w:val="21"/>
              </w:rPr>
            </w:pPr>
          </w:p>
        </w:tc>
      </w:tr>
      <w:tr w:rsidR="000B0054" w:rsidRPr="006F0F96" w:rsidTr="001E2E62">
        <w:trPr>
          <w:trHeight w:val="20"/>
        </w:trPr>
        <w:tc>
          <w:tcPr>
            <w:tcW w:w="3171" w:type="dxa"/>
            <w:tcBorders>
              <w:top w:val="single" w:sz="4" w:space="0" w:color="auto"/>
              <w:left w:val="single" w:sz="4" w:space="0" w:color="auto"/>
              <w:bottom w:val="single" w:sz="4" w:space="0" w:color="auto"/>
              <w:right w:val="single" w:sz="4" w:space="0" w:color="auto"/>
            </w:tcBorders>
          </w:tcPr>
          <w:p w:rsidR="000B0054" w:rsidRPr="006F0F96" w:rsidRDefault="005E3124" w:rsidP="000B0054">
            <w:pPr>
              <w:rPr>
                <w:rFonts w:ascii="宋体" w:hAnsi="宋体" w:cs="宋体"/>
                <w:kern w:val="0"/>
                <w:szCs w:val="21"/>
              </w:rPr>
            </w:pPr>
            <w:r>
              <w:rPr>
                <w:rFonts w:hint="eastAsia"/>
              </w:rPr>
              <w:t>★</w:t>
            </w:r>
            <w:r w:rsidR="000B0054" w:rsidRPr="006F0F96">
              <w:rPr>
                <w:rFonts w:ascii="宋体" w:hAnsi="宋体" w:cs="宋体" w:hint="eastAsia"/>
                <w:kern w:val="0"/>
                <w:szCs w:val="21"/>
              </w:rPr>
              <w:t>电磁感应笔</w:t>
            </w:r>
          </w:p>
        </w:tc>
        <w:tc>
          <w:tcPr>
            <w:tcW w:w="2976" w:type="dxa"/>
            <w:tcBorders>
              <w:top w:val="single" w:sz="4" w:space="0" w:color="auto"/>
              <w:left w:val="single" w:sz="4" w:space="0" w:color="auto"/>
              <w:bottom w:val="single" w:sz="4" w:space="0" w:color="auto"/>
              <w:right w:val="single" w:sz="4" w:space="0" w:color="auto"/>
            </w:tcBorders>
          </w:tcPr>
          <w:p w:rsidR="000B0054" w:rsidRPr="006F0F96" w:rsidRDefault="000B0054" w:rsidP="000B0054">
            <w:pPr>
              <w:jc w:val="center"/>
              <w:rPr>
                <w:rFonts w:ascii="宋体" w:hAnsi="宋体" w:cs="宋体"/>
                <w:kern w:val="0"/>
                <w:szCs w:val="21"/>
              </w:rPr>
            </w:pPr>
            <w:r w:rsidRPr="006F0F96">
              <w:rPr>
                <w:rFonts w:ascii="宋体" w:hAnsi="宋体" w:cs="宋体" w:hint="eastAsia"/>
                <w:kern w:val="0"/>
                <w:szCs w:val="21"/>
              </w:rPr>
              <w:t>无需外部供电</w:t>
            </w:r>
          </w:p>
        </w:tc>
        <w:tc>
          <w:tcPr>
            <w:tcW w:w="2149" w:type="dxa"/>
            <w:tcBorders>
              <w:top w:val="single" w:sz="4" w:space="0" w:color="auto"/>
              <w:left w:val="single" w:sz="4" w:space="0" w:color="auto"/>
              <w:bottom w:val="single" w:sz="4" w:space="0" w:color="auto"/>
              <w:right w:val="single" w:sz="4" w:space="0" w:color="auto"/>
            </w:tcBorders>
          </w:tcPr>
          <w:p w:rsidR="000B0054" w:rsidRPr="006F0F96" w:rsidRDefault="000B0054" w:rsidP="000B0054">
            <w:pPr>
              <w:rPr>
                <w:rFonts w:ascii="宋体" w:hAnsi="宋体" w:cs="Arial"/>
                <w:kern w:val="0"/>
                <w:szCs w:val="21"/>
              </w:rPr>
            </w:pPr>
          </w:p>
        </w:tc>
      </w:tr>
      <w:tr w:rsidR="000B0054" w:rsidRPr="006F0F96" w:rsidTr="001E2E62">
        <w:trPr>
          <w:trHeight w:val="20"/>
        </w:trPr>
        <w:tc>
          <w:tcPr>
            <w:tcW w:w="3171" w:type="dxa"/>
            <w:tcBorders>
              <w:top w:val="single" w:sz="4" w:space="0" w:color="auto"/>
              <w:left w:val="single" w:sz="4" w:space="0" w:color="auto"/>
              <w:bottom w:val="single" w:sz="4" w:space="0" w:color="auto"/>
              <w:right w:val="single" w:sz="4" w:space="0" w:color="auto"/>
            </w:tcBorders>
          </w:tcPr>
          <w:p w:rsidR="000B0054" w:rsidRPr="006F0F96" w:rsidRDefault="000B0054" w:rsidP="000B0054">
            <w:pPr>
              <w:rPr>
                <w:rFonts w:ascii="宋体" w:hAnsi="宋体" w:cs="Arial"/>
                <w:kern w:val="0"/>
                <w:szCs w:val="21"/>
              </w:rPr>
            </w:pPr>
            <w:r w:rsidRPr="006F0F96">
              <w:rPr>
                <w:rFonts w:ascii="宋体" w:hAnsi="宋体" w:cs="Arial" w:hint="eastAsia"/>
                <w:kern w:val="0"/>
                <w:szCs w:val="21"/>
              </w:rPr>
              <w:t>Detectable Pen Tilt(笔倾斜)</w:t>
            </w:r>
          </w:p>
        </w:tc>
        <w:tc>
          <w:tcPr>
            <w:tcW w:w="2976" w:type="dxa"/>
            <w:tcBorders>
              <w:top w:val="single" w:sz="4" w:space="0" w:color="auto"/>
              <w:left w:val="single" w:sz="4" w:space="0" w:color="auto"/>
              <w:bottom w:val="single" w:sz="4" w:space="0" w:color="auto"/>
              <w:right w:val="single" w:sz="4" w:space="0" w:color="auto"/>
            </w:tcBorders>
          </w:tcPr>
          <w:p w:rsidR="000B0054" w:rsidRPr="006F0F96" w:rsidRDefault="000B0054" w:rsidP="000B0054">
            <w:pPr>
              <w:jc w:val="center"/>
              <w:rPr>
                <w:rFonts w:ascii="宋体" w:hAnsi="宋体" w:cs="Arial"/>
                <w:kern w:val="0"/>
                <w:szCs w:val="21"/>
              </w:rPr>
            </w:pPr>
            <w:r w:rsidRPr="006F0F96">
              <w:rPr>
                <w:rFonts w:ascii="宋体" w:hAnsi="宋体" w:cs="Arial" w:hint="eastAsia"/>
                <w:kern w:val="0"/>
                <w:szCs w:val="21"/>
              </w:rPr>
              <w:t>±</w:t>
            </w:r>
            <w:smartTag w:uri="urn:schemas-microsoft-com:office:smarttags" w:element="chmetcnv">
              <w:smartTagPr>
                <w:attr w:name="UnitName" w:val="mm"/>
                <w:attr w:name="SourceValue" w:val="5"/>
                <w:attr w:name="HasSpace" w:val="False"/>
                <w:attr w:name="Negative" w:val="False"/>
                <w:attr w:name="NumberType" w:val="1"/>
                <w:attr w:name="TCSC" w:val="0"/>
              </w:smartTagPr>
              <w:r w:rsidRPr="006F0F96">
                <w:rPr>
                  <w:rFonts w:ascii="宋体" w:hAnsi="宋体" w:cs="Arial" w:hint="eastAsia"/>
                  <w:kern w:val="0"/>
                  <w:szCs w:val="21"/>
                </w:rPr>
                <w:t>5mm</w:t>
              </w:r>
            </w:smartTag>
            <w:r w:rsidRPr="006F0F96">
              <w:rPr>
                <w:rFonts w:ascii="宋体" w:hAnsi="宋体" w:cs="Arial" w:hint="eastAsia"/>
                <w:kern w:val="0"/>
                <w:szCs w:val="21"/>
              </w:rPr>
              <w:t xml:space="preserve"> (倾斜±45°)</w:t>
            </w:r>
          </w:p>
        </w:tc>
        <w:tc>
          <w:tcPr>
            <w:tcW w:w="2149" w:type="dxa"/>
            <w:tcBorders>
              <w:top w:val="single" w:sz="4" w:space="0" w:color="auto"/>
              <w:left w:val="single" w:sz="4" w:space="0" w:color="auto"/>
              <w:bottom w:val="single" w:sz="4" w:space="0" w:color="auto"/>
              <w:right w:val="single" w:sz="4" w:space="0" w:color="auto"/>
            </w:tcBorders>
          </w:tcPr>
          <w:p w:rsidR="000B0054" w:rsidRPr="006F0F96" w:rsidRDefault="000B0054" w:rsidP="000B0054">
            <w:pPr>
              <w:rPr>
                <w:rFonts w:ascii="宋体" w:hAnsi="宋体" w:cs="宋体"/>
                <w:kern w:val="0"/>
                <w:szCs w:val="21"/>
              </w:rPr>
            </w:pPr>
          </w:p>
        </w:tc>
      </w:tr>
      <w:tr w:rsidR="000B0054" w:rsidRPr="006F0F96" w:rsidTr="001E2E62">
        <w:trPr>
          <w:trHeight w:val="20"/>
        </w:trPr>
        <w:tc>
          <w:tcPr>
            <w:tcW w:w="3171" w:type="dxa"/>
            <w:tcBorders>
              <w:top w:val="single" w:sz="4" w:space="0" w:color="auto"/>
              <w:left w:val="single" w:sz="4" w:space="0" w:color="auto"/>
              <w:bottom w:val="single" w:sz="4" w:space="0" w:color="auto"/>
              <w:right w:val="single" w:sz="4" w:space="0" w:color="auto"/>
            </w:tcBorders>
          </w:tcPr>
          <w:p w:rsidR="000B0054" w:rsidRPr="006F0F96" w:rsidRDefault="000B0054" w:rsidP="000B0054">
            <w:pPr>
              <w:rPr>
                <w:rFonts w:ascii="宋体" w:hAnsi="宋体"/>
                <w:bCs/>
                <w:kern w:val="0"/>
                <w:szCs w:val="21"/>
              </w:rPr>
            </w:pPr>
            <w:r w:rsidRPr="006F0F96">
              <w:rPr>
                <w:rFonts w:ascii="宋体" w:hAnsi="宋体" w:hint="eastAsia"/>
                <w:bCs/>
                <w:kern w:val="0"/>
                <w:szCs w:val="21"/>
              </w:rPr>
              <w:t>INPUT Interface(输入端口)</w:t>
            </w:r>
          </w:p>
        </w:tc>
        <w:tc>
          <w:tcPr>
            <w:tcW w:w="2976" w:type="dxa"/>
            <w:tcBorders>
              <w:top w:val="single" w:sz="4" w:space="0" w:color="auto"/>
              <w:left w:val="single" w:sz="4" w:space="0" w:color="auto"/>
              <w:bottom w:val="single" w:sz="4" w:space="0" w:color="auto"/>
              <w:right w:val="single" w:sz="4" w:space="0" w:color="auto"/>
            </w:tcBorders>
          </w:tcPr>
          <w:p w:rsidR="000B0054" w:rsidRPr="006F0F96" w:rsidRDefault="000B0054" w:rsidP="000B0054">
            <w:pPr>
              <w:jc w:val="center"/>
              <w:rPr>
                <w:rFonts w:ascii="宋体" w:hAnsi="宋体"/>
                <w:bCs/>
                <w:kern w:val="0"/>
                <w:szCs w:val="21"/>
              </w:rPr>
            </w:pPr>
            <w:r w:rsidRPr="006F0F96">
              <w:rPr>
                <w:rFonts w:ascii="宋体" w:hAnsi="宋体" w:hint="eastAsia"/>
                <w:bCs/>
                <w:kern w:val="0"/>
                <w:szCs w:val="21"/>
              </w:rPr>
              <w:t>USB2.0及</w:t>
            </w:r>
            <w:r w:rsidRPr="006F0F96">
              <w:rPr>
                <w:rFonts w:ascii="宋体" w:hAnsi="宋体"/>
                <w:bCs/>
                <w:kern w:val="0"/>
                <w:szCs w:val="21"/>
              </w:rPr>
              <w:t>以上</w:t>
            </w:r>
          </w:p>
        </w:tc>
        <w:tc>
          <w:tcPr>
            <w:tcW w:w="2149" w:type="dxa"/>
            <w:tcBorders>
              <w:top w:val="single" w:sz="4" w:space="0" w:color="auto"/>
              <w:left w:val="single" w:sz="4" w:space="0" w:color="auto"/>
              <w:bottom w:val="single" w:sz="4" w:space="0" w:color="auto"/>
              <w:right w:val="single" w:sz="4" w:space="0" w:color="auto"/>
            </w:tcBorders>
          </w:tcPr>
          <w:p w:rsidR="000B0054" w:rsidRPr="006F0F96" w:rsidRDefault="000B0054" w:rsidP="000B0054">
            <w:pPr>
              <w:rPr>
                <w:rFonts w:ascii="宋体" w:hAnsi="宋体"/>
                <w:bCs/>
                <w:kern w:val="0"/>
                <w:szCs w:val="21"/>
              </w:rPr>
            </w:pPr>
            <w:r w:rsidRPr="006F0F96">
              <w:rPr>
                <w:rFonts w:ascii="宋体" w:hAnsi="宋体" w:cs="宋体" w:hint="eastAsia"/>
                <w:kern w:val="0"/>
                <w:szCs w:val="21"/>
              </w:rPr>
              <w:t>向下</w:t>
            </w:r>
            <w:r w:rsidRPr="006F0F96">
              <w:rPr>
                <w:rFonts w:ascii="宋体" w:hAnsi="宋体" w:cs="宋体"/>
                <w:kern w:val="0"/>
                <w:szCs w:val="21"/>
              </w:rPr>
              <w:t>兼容</w:t>
            </w:r>
          </w:p>
        </w:tc>
      </w:tr>
      <w:tr w:rsidR="000B0054" w:rsidRPr="006F0F96" w:rsidTr="001E2E62">
        <w:trPr>
          <w:trHeight w:val="20"/>
        </w:trPr>
        <w:tc>
          <w:tcPr>
            <w:tcW w:w="3171" w:type="dxa"/>
            <w:tcBorders>
              <w:top w:val="single" w:sz="4" w:space="0" w:color="auto"/>
              <w:left w:val="single" w:sz="4" w:space="0" w:color="auto"/>
              <w:bottom w:val="single" w:sz="4" w:space="0" w:color="auto"/>
              <w:right w:val="single" w:sz="4" w:space="0" w:color="auto"/>
            </w:tcBorders>
          </w:tcPr>
          <w:p w:rsidR="000B0054" w:rsidRPr="006F0F96" w:rsidRDefault="005E3124" w:rsidP="000B0054">
            <w:pPr>
              <w:rPr>
                <w:rFonts w:ascii="宋体" w:hAnsi="宋体" w:cs="宋体"/>
                <w:kern w:val="0"/>
                <w:szCs w:val="21"/>
              </w:rPr>
            </w:pPr>
            <w:r>
              <w:rPr>
                <w:rFonts w:hint="eastAsia"/>
              </w:rPr>
              <w:t>★</w:t>
            </w:r>
            <w:r w:rsidR="000B0054" w:rsidRPr="006F0F96">
              <w:rPr>
                <w:rFonts w:ascii="宋体" w:hAnsi="宋体" w:cs="宋体" w:hint="eastAsia"/>
                <w:kern w:val="0"/>
                <w:szCs w:val="21"/>
              </w:rPr>
              <w:t>双屏输入信号分离</w:t>
            </w:r>
          </w:p>
        </w:tc>
        <w:tc>
          <w:tcPr>
            <w:tcW w:w="2976" w:type="dxa"/>
            <w:tcBorders>
              <w:top w:val="single" w:sz="4" w:space="0" w:color="auto"/>
              <w:left w:val="single" w:sz="4" w:space="0" w:color="auto"/>
              <w:bottom w:val="single" w:sz="4" w:space="0" w:color="auto"/>
              <w:right w:val="single" w:sz="4" w:space="0" w:color="auto"/>
            </w:tcBorders>
          </w:tcPr>
          <w:p w:rsidR="000B0054" w:rsidRPr="006F0F96" w:rsidRDefault="000B0054" w:rsidP="000B0054">
            <w:pPr>
              <w:jc w:val="center"/>
              <w:rPr>
                <w:rFonts w:ascii="宋体" w:hAnsi="宋体" w:cs="宋体"/>
                <w:kern w:val="0"/>
                <w:szCs w:val="21"/>
              </w:rPr>
            </w:pPr>
            <w:r w:rsidRPr="006F0F96">
              <w:rPr>
                <w:rFonts w:ascii="宋体" w:hAnsi="宋体" w:cs="宋体" w:hint="eastAsia"/>
                <w:kern w:val="0"/>
                <w:szCs w:val="21"/>
              </w:rPr>
              <w:t>支持双屏模式下，用户输入信息的转换及解析功能，实现双屏操作不相互干扰。</w:t>
            </w:r>
          </w:p>
        </w:tc>
        <w:tc>
          <w:tcPr>
            <w:tcW w:w="2149" w:type="dxa"/>
            <w:tcBorders>
              <w:top w:val="single" w:sz="4" w:space="0" w:color="auto"/>
              <w:left w:val="single" w:sz="4" w:space="0" w:color="auto"/>
              <w:bottom w:val="single" w:sz="4" w:space="0" w:color="auto"/>
              <w:right w:val="single" w:sz="4" w:space="0" w:color="auto"/>
            </w:tcBorders>
          </w:tcPr>
          <w:p w:rsidR="000B0054" w:rsidRPr="006F0F96" w:rsidRDefault="000B0054" w:rsidP="000B0054">
            <w:pPr>
              <w:rPr>
                <w:rFonts w:ascii="宋体" w:hAnsi="宋体" w:cs="宋体"/>
                <w:kern w:val="0"/>
                <w:szCs w:val="21"/>
              </w:rPr>
            </w:pPr>
          </w:p>
        </w:tc>
      </w:tr>
      <w:tr w:rsidR="000B0054" w:rsidRPr="006F0F96" w:rsidTr="001E2E62">
        <w:trPr>
          <w:trHeight w:val="20"/>
        </w:trPr>
        <w:tc>
          <w:tcPr>
            <w:tcW w:w="3171" w:type="dxa"/>
            <w:tcBorders>
              <w:top w:val="single" w:sz="4" w:space="0" w:color="auto"/>
              <w:left w:val="single" w:sz="4" w:space="0" w:color="auto"/>
              <w:bottom w:val="single" w:sz="4" w:space="0" w:color="auto"/>
              <w:right w:val="single" w:sz="4" w:space="0" w:color="auto"/>
            </w:tcBorders>
          </w:tcPr>
          <w:p w:rsidR="000B0054" w:rsidRPr="006F0F96" w:rsidRDefault="000B0054" w:rsidP="000B0054">
            <w:pPr>
              <w:rPr>
                <w:rFonts w:ascii="宋体" w:hAnsi="宋体"/>
                <w:bCs/>
                <w:kern w:val="0"/>
                <w:szCs w:val="21"/>
              </w:rPr>
            </w:pPr>
            <w:r w:rsidRPr="006F0F96">
              <w:rPr>
                <w:rFonts w:ascii="宋体" w:hAnsi="宋体" w:hint="eastAsia"/>
                <w:bCs/>
                <w:kern w:val="0"/>
                <w:szCs w:val="21"/>
              </w:rPr>
              <w:t>Power(电源)</w:t>
            </w:r>
          </w:p>
        </w:tc>
        <w:tc>
          <w:tcPr>
            <w:tcW w:w="2976" w:type="dxa"/>
            <w:tcBorders>
              <w:top w:val="single" w:sz="4" w:space="0" w:color="auto"/>
              <w:left w:val="single" w:sz="4" w:space="0" w:color="auto"/>
              <w:bottom w:val="single" w:sz="4" w:space="0" w:color="auto"/>
              <w:right w:val="single" w:sz="4" w:space="0" w:color="auto"/>
            </w:tcBorders>
          </w:tcPr>
          <w:p w:rsidR="000B0054" w:rsidRPr="006F0F96" w:rsidRDefault="000B0054" w:rsidP="000B0054">
            <w:pPr>
              <w:rPr>
                <w:rFonts w:ascii="宋体" w:hAnsi="宋体"/>
                <w:bCs/>
                <w:kern w:val="0"/>
                <w:szCs w:val="21"/>
              </w:rPr>
            </w:pPr>
            <w:r w:rsidRPr="006F0F96">
              <w:rPr>
                <w:rFonts w:ascii="宋体" w:hAnsi="宋体" w:hint="eastAsia"/>
                <w:bCs/>
                <w:kern w:val="0"/>
                <w:szCs w:val="21"/>
              </w:rPr>
              <w:t xml:space="preserve">　      USB供电</w:t>
            </w:r>
          </w:p>
        </w:tc>
        <w:tc>
          <w:tcPr>
            <w:tcW w:w="2149" w:type="dxa"/>
            <w:tcBorders>
              <w:top w:val="single" w:sz="4" w:space="0" w:color="auto"/>
              <w:left w:val="single" w:sz="4" w:space="0" w:color="auto"/>
              <w:bottom w:val="single" w:sz="4" w:space="0" w:color="auto"/>
              <w:right w:val="single" w:sz="4" w:space="0" w:color="auto"/>
            </w:tcBorders>
          </w:tcPr>
          <w:p w:rsidR="000B0054" w:rsidRPr="006F0F96" w:rsidRDefault="000B0054" w:rsidP="000B0054">
            <w:pPr>
              <w:rPr>
                <w:rFonts w:ascii="宋体" w:hAnsi="宋体"/>
                <w:bCs/>
                <w:kern w:val="0"/>
                <w:szCs w:val="21"/>
              </w:rPr>
            </w:pPr>
          </w:p>
        </w:tc>
      </w:tr>
      <w:tr w:rsidR="000B0054" w:rsidRPr="006F0F96" w:rsidTr="001E2E62">
        <w:trPr>
          <w:trHeight w:val="20"/>
        </w:trPr>
        <w:tc>
          <w:tcPr>
            <w:tcW w:w="3171" w:type="dxa"/>
            <w:tcBorders>
              <w:top w:val="single" w:sz="4" w:space="0" w:color="auto"/>
              <w:left w:val="single" w:sz="4" w:space="0" w:color="auto"/>
              <w:bottom w:val="single" w:sz="4" w:space="0" w:color="auto"/>
              <w:right w:val="single" w:sz="4" w:space="0" w:color="auto"/>
            </w:tcBorders>
          </w:tcPr>
          <w:p w:rsidR="000B0054" w:rsidRPr="006F0F96" w:rsidRDefault="000B0054" w:rsidP="000B0054">
            <w:pPr>
              <w:rPr>
                <w:rFonts w:ascii="宋体" w:hAnsi="宋体" w:cs="Arial"/>
                <w:kern w:val="0"/>
                <w:szCs w:val="21"/>
              </w:rPr>
            </w:pPr>
            <w:r w:rsidRPr="006F0F96">
              <w:rPr>
                <w:rFonts w:ascii="宋体" w:hAnsi="宋体" w:cs="Arial" w:hint="eastAsia"/>
                <w:kern w:val="0"/>
                <w:szCs w:val="21"/>
              </w:rPr>
              <w:t>Power consumption(消耗功率)</w:t>
            </w:r>
          </w:p>
        </w:tc>
        <w:tc>
          <w:tcPr>
            <w:tcW w:w="2976" w:type="dxa"/>
            <w:tcBorders>
              <w:top w:val="single" w:sz="4" w:space="0" w:color="auto"/>
              <w:left w:val="single" w:sz="4" w:space="0" w:color="auto"/>
              <w:right w:val="single" w:sz="4" w:space="0" w:color="auto"/>
            </w:tcBorders>
            <w:noWrap/>
          </w:tcPr>
          <w:p w:rsidR="000B0054" w:rsidRPr="006F0F96" w:rsidRDefault="000B0054" w:rsidP="000B0054">
            <w:pPr>
              <w:jc w:val="center"/>
              <w:rPr>
                <w:rFonts w:ascii="宋体" w:hAnsi="宋体" w:cs="宋体"/>
                <w:kern w:val="0"/>
                <w:szCs w:val="21"/>
              </w:rPr>
            </w:pPr>
            <w:r w:rsidRPr="006F0F96">
              <w:rPr>
                <w:rFonts w:ascii="宋体" w:hAnsi="宋体" w:cs="MV Boli" w:hint="eastAsia"/>
                <w:kern w:val="0"/>
                <w:szCs w:val="21"/>
              </w:rPr>
              <w:t>最大值</w:t>
            </w:r>
            <w:r w:rsidRPr="006F0F96">
              <w:rPr>
                <w:rFonts w:ascii="宋体" w:hAnsi="宋体" w:cs="Arial" w:hint="eastAsia"/>
                <w:kern w:val="0"/>
                <w:szCs w:val="21"/>
              </w:rPr>
              <w:t>:</w:t>
            </w:r>
            <w:r w:rsidRPr="006F0F96">
              <w:rPr>
                <w:rFonts w:ascii="宋体" w:hAnsi="宋体" w:cs="Arial" w:hint="eastAsia"/>
                <w:spacing w:val="-2"/>
                <w:kern w:val="0"/>
                <w:szCs w:val="21"/>
              </w:rPr>
              <w:t>5W</w:t>
            </w:r>
          </w:p>
        </w:tc>
        <w:tc>
          <w:tcPr>
            <w:tcW w:w="2149" w:type="dxa"/>
            <w:tcBorders>
              <w:top w:val="single" w:sz="4" w:space="0" w:color="auto"/>
              <w:left w:val="single" w:sz="4" w:space="0" w:color="auto"/>
              <w:right w:val="single" w:sz="4" w:space="0" w:color="auto"/>
            </w:tcBorders>
          </w:tcPr>
          <w:p w:rsidR="000B0054" w:rsidRPr="006F0F96" w:rsidRDefault="000B0054" w:rsidP="001D628D">
            <w:pPr>
              <w:rPr>
                <w:rFonts w:ascii="宋体" w:hAnsi="宋体" w:cs="Arial"/>
                <w:kern w:val="0"/>
                <w:szCs w:val="21"/>
              </w:rPr>
            </w:pPr>
          </w:p>
        </w:tc>
      </w:tr>
      <w:tr w:rsidR="000B0054" w:rsidRPr="006F0F96" w:rsidTr="001E2E62">
        <w:trPr>
          <w:trHeight w:val="20"/>
        </w:trPr>
        <w:tc>
          <w:tcPr>
            <w:tcW w:w="3171" w:type="dxa"/>
            <w:tcBorders>
              <w:top w:val="single" w:sz="4" w:space="0" w:color="auto"/>
              <w:left w:val="single" w:sz="4" w:space="0" w:color="auto"/>
              <w:bottom w:val="single" w:sz="4" w:space="0" w:color="auto"/>
              <w:right w:val="single" w:sz="4" w:space="0" w:color="auto"/>
            </w:tcBorders>
          </w:tcPr>
          <w:p w:rsidR="000B0054" w:rsidRPr="006F0F96" w:rsidRDefault="000B0054" w:rsidP="000B0054">
            <w:pPr>
              <w:rPr>
                <w:rFonts w:ascii="宋体" w:hAnsi="宋体" w:cs="Arial"/>
                <w:kern w:val="0"/>
                <w:szCs w:val="21"/>
              </w:rPr>
            </w:pPr>
            <w:r w:rsidRPr="006F0F96">
              <w:rPr>
                <w:rFonts w:ascii="宋体" w:hAnsi="宋体" w:cs="Arial" w:hint="eastAsia"/>
                <w:kern w:val="0"/>
                <w:szCs w:val="21"/>
              </w:rPr>
              <w:t>Stand-by Power(备用电源)</w:t>
            </w:r>
          </w:p>
        </w:tc>
        <w:tc>
          <w:tcPr>
            <w:tcW w:w="2976" w:type="dxa"/>
            <w:tcBorders>
              <w:top w:val="single" w:sz="4" w:space="0" w:color="auto"/>
              <w:left w:val="single" w:sz="4" w:space="0" w:color="auto"/>
              <w:bottom w:val="single" w:sz="4" w:space="0" w:color="auto"/>
              <w:right w:val="single" w:sz="4" w:space="0" w:color="auto"/>
            </w:tcBorders>
          </w:tcPr>
          <w:p w:rsidR="000B0054" w:rsidRPr="006F0F96" w:rsidRDefault="000B0054" w:rsidP="000B0054">
            <w:pPr>
              <w:jc w:val="center"/>
              <w:rPr>
                <w:rFonts w:ascii="宋体" w:hAnsi="宋体" w:cs="宋体"/>
                <w:kern w:val="0"/>
                <w:szCs w:val="21"/>
              </w:rPr>
            </w:pPr>
            <w:r w:rsidRPr="006F0F96">
              <w:rPr>
                <w:rFonts w:ascii="宋体" w:hAnsi="宋体" w:cs="MV Boli" w:hint="eastAsia"/>
                <w:kern w:val="0"/>
                <w:szCs w:val="21"/>
              </w:rPr>
              <w:t>待机</w:t>
            </w:r>
            <w:r w:rsidRPr="006F0F96">
              <w:rPr>
                <w:rFonts w:ascii="宋体" w:hAnsi="宋体" w:cs="Arial" w:hint="eastAsia"/>
                <w:spacing w:val="-1"/>
                <w:kern w:val="0"/>
                <w:szCs w:val="21"/>
              </w:rPr>
              <w:t>:</w:t>
            </w:r>
            <w:r w:rsidRPr="006F0F96">
              <w:rPr>
                <w:rFonts w:ascii="宋体" w:hAnsi="宋体"/>
                <w:szCs w:val="21"/>
              </w:rPr>
              <w:t xml:space="preserve"> </w:t>
            </w:r>
            <w:r w:rsidRPr="006F0F96">
              <w:rPr>
                <w:rFonts w:ascii="宋体" w:hAnsi="宋体" w:cs="Arial"/>
                <w:spacing w:val="-1"/>
                <w:kern w:val="0"/>
                <w:szCs w:val="21"/>
              </w:rPr>
              <w:t>&lt;</w:t>
            </w:r>
            <w:r w:rsidRPr="006F0F96">
              <w:rPr>
                <w:rFonts w:ascii="宋体" w:hAnsi="宋体" w:cs="Arial" w:hint="eastAsia"/>
                <w:spacing w:val="-1"/>
                <w:kern w:val="0"/>
                <w:szCs w:val="21"/>
              </w:rPr>
              <w:t>1</w:t>
            </w:r>
            <w:r w:rsidRPr="006F0F96">
              <w:rPr>
                <w:rFonts w:ascii="宋体" w:hAnsi="宋体" w:cs="Arial" w:hint="eastAsia"/>
                <w:spacing w:val="-4"/>
                <w:kern w:val="0"/>
                <w:szCs w:val="21"/>
              </w:rPr>
              <w:t>w</w:t>
            </w:r>
          </w:p>
        </w:tc>
        <w:tc>
          <w:tcPr>
            <w:tcW w:w="2149" w:type="dxa"/>
            <w:tcBorders>
              <w:top w:val="single" w:sz="4" w:space="0" w:color="auto"/>
              <w:left w:val="single" w:sz="4" w:space="0" w:color="auto"/>
              <w:bottom w:val="single" w:sz="4" w:space="0" w:color="auto"/>
              <w:right w:val="single" w:sz="4" w:space="0" w:color="auto"/>
            </w:tcBorders>
          </w:tcPr>
          <w:p w:rsidR="000B0054" w:rsidRPr="006F0F96" w:rsidRDefault="000B0054" w:rsidP="000B0054">
            <w:pPr>
              <w:rPr>
                <w:rFonts w:ascii="宋体" w:hAnsi="宋体" w:cs="宋体"/>
                <w:kern w:val="0"/>
                <w:szCs w:val="21"/>
              </w:rPr>
            </w:pPr>
          </w:p>
        </w:tc>
      </w:tr>
      <w:tr w:rsidR="000B0054" w:rsidRPr="006F0F96" w:rsidTr="001E2E62">
        <w:trPr>
          <w:trHeight w:val="20"/>
        </w:trPr>
        <w:tc>
          <w:tcPr>
            <w:tcW w:w="3171" w:type="dxa"/>
            <w:tcBorders>
              <w:top w:val="single" w:sz="4" w:space="0" w:color="auto"/>
              <w:left w:val="single" w:sz="4" w:space="0" w:color="auto"/>
              <w:bottom w:val="single" w:sz="4" w:space="0" w:color="auto"/>
              <w:right w:val="single" w:sz="4" w:space="0" w:color="auto"/>
            </w:tcBorders>
          </w:tcPr>
          <w:p w:rsidR="000B0054" w:rsidRPr="006F0F96" w:rsidRDefault="000B0054" w:rsidP="000B0054">
            <w:pPr>
              <w:rPr>
                <w:rFonts w:ascii="宋体" w:hAnsi="宋体"/>
                <w:bCs/>
                <w:kern w:val="0"/>
                <w:szCs w:val="21"/>
              </w:rPr>
            </w:pPr>
            <w:r w:rsidRPr="006F0F96">
              <w:rPr>
                <w:rFonts w:ascii="宋体" w:hAnsi="宋体" w:hint="eastAsia"/>
                <w:bCs/>
                <w:kern w:val="0"/>
                <w:szCs w:val="21"/>
              </w:rPr>
              <w:t>Accessories(附件)</w:t>
            </w:r>
          </w:p>
        </w:tc>
        <w:tc>
          <w:tcPr>
            <w:tcW w:w="2976" w:type="dxa"/>
            <w:tcBorders>
              <w:top w:val="single" w:sz="4" w:space="0" w:color="auto"/>
              <w:left w:val="single" w:sz="4" w:space="0" w:color="auto"/>
              <w:bottom w:val="single" w:sz="4" w:space="0" w:color="auto"/>
              <w:right w:val="single" w:sz="4" w:space="0" w:color="auto"/>
            </w:tcBorders>
          </w:tcPr>
          <w:p w:rsidR="000B0054" w:rsidRPr="006F0F96" w:rsidRDefault="000B0054" w:rsidP="000B0054">
            <w:pPr>
              <w:rPr>
                <w:rFonts w:ascii="宋体" w:hAnsi="宋体"/>
                <w:bCs/>
                <w:kern w:val="0"/>
                <w:szCs w:val="21"/>
              </w:rPr>
            </w:pPr>
            <w:r w:rsidRPr="006F0F96">
              <w:rPr>
                <w:rFonts w:ascii="宋体" w:hAnsi="宋体" w:hint="eastAsia"/>
                <w:bCs/>
                <w:kern w:val="0"/>
                <w:szCs w:val="21"/>
              </w:rPr>
              <w:t xml:space="preserve">　</w:t>
            </w:r>
            <w:r w:rsidRPr="006F0F96">
              <w:rPr>
                <w:rFonts w:ascii="宋体" w:hAnsi="宋体" w:cs="MV Boli" w:hint="eastAsia"/>
                <w:kern w:val="0"/>
                <w:szCs w:val="21"/>
              </w:rPr>
              <w:t>使用手册</w:t>
            </w:r>
            <w:r w:rsidRPr="006F0F96">
              <w:rPr>
                <w:rFonts w:ascii="宋体" w:hAnsi="宋体" w:cs="Arial" w:hint="eastAsia"/>
                <w:kern w:val="0"/>
                <w:szCs w:val="21"/>
              </w:rPr>
              <w:t xml:space="preserve">x1 </w:t>
            </w:r>
            <w:r w:rsidRPr="006F0F96">
              <w:rPr>
                <w:rFonts w:ascii="宋体" w:hAnsi="宋体" w:cs="MV Boli" w:hint="eastAsia"/>
                <w:kern w:val="0"/>
                <w:szCs w:val="21"/>
              </w:rPr>
              <w:t>驱动光碟</w:t>
            </w:r>
            <w:r w:rsidRPr="006F0F96">
              <w:rPr>
                <w:rFonts w:ascii="宋体" w:hAnsi="宋体" w:cs="Arial" w:hint="eastAsia"/>
                <w:kern w:val="0"/>
                <w:szCs w:val="21"/>
              </w:rPr>
              <w:t>x1</w:t>
            </w:r>
          </w:p>
        </w:tc>
        <w:tc>
          <w:tcPr>
            <w:tcW w:w="2149" w:type="dxa"/>
            <w:tcBorders>
              <w:top w:val="single" w:sz="4" w:space="0" w:color="auto"/>
              <w:left w:val="single" w:sz="4" w:space="0" w:color="auto"/>
              <w:bottom w:val="single" w:sz="4" w:space="0" w:color="auto"/>
              <w:right w:val="single" w:sz="4" w:space="0" w:color="auto"/>
            </w:tcBorders>
          </w:tcPr>
          <w:p w:rsidR="000B0054" w:rsidRPr="006F0F96" w:rsidRDefault="000B0054" w:rsidP="000B0054">
            <w:pPr>
              <w:rPr>
                <w:rFonts w:ascii="宋体" w:hAnsi="宋体"/>
                <w:bCs/>
                <w:kern w:val="0"/>
                <w:szCs w:val="21"/>
              </w:rPr>
            </w:pPr>
          </w:p>
        </w:tc>
      </w:tr>
      <w:tr w:rsidR="000B0054" w:rsidRPr="006F0F96" w:rsidTr="001E2E62">
        <w:trPr>
          <w:trHeight w:val="20"/>
        </w:trPr>
        <w:tc>
          <w:tcPr>
            <w:tcW w:w="3171" w:type="dxa"/>
            <w:tcBorders>
              <w:top w:val="single" w:sz="4" w:space="0" w:color="auto"/>
              <w:left w:val="single" w:sz="4" w:space="0" w:color="auto"/>
              <w:bottom w:val="single" w:sz="4" w:space="0" w:color="auto"/>
              <w:right w:val="single" w:sz="4" w:space="0" w:color="auto"/>
            </w:tcBorders>
          </w:tcPr>
          <w:p w:rsidR="000B0054" w:rsidRPr="006F0F96" w:rsidRDefault="000B0054" w:rsidP="000B0054">
            <w:pPr>
              <w:rPr>
                <w:rFonts w:ascii="宋体" w:hAnsi="宋体" w:cs="宋体"/>
                <w:kern w:val="0"/>
                <w:szCs w:val="21"/>
              </w:rPr>
            </w:pPr>
            <w:r w:rsidRPr="006F0F96">
              <w:rPr>
                <w:rFonts w:ascii="宋体" w:hAnsi="宋体" w:cs="宋体" w:hint="eastAsia"/>
                <w:kern w:val="0"/>
                <w:szCs w:val="21"/>
              </w:rPr>
              <w:t>从电子签名板至主机接口的线长</w:t>
            </w:r>
          </w:p>
        </w:tc>
        <w:tc>
          <w:tcPr>
            <w:tcW w:w="2976" w:type="dxa"/>
            <w:tcBorders>
              <w:top w:val="single" w:sz="4" w:space="0" w:color="auto"/>
              <w:left w:val="single" w:sz="4" w:space="0" w:color="auto"/>
              <w:bottom w:val="single" w:sz="4" w:space="0" w:color="auto"/>
              <w:right w:val="single" w:sz="4" w:space="0" w:color="auto"/>
            </w:tcBorders>
          </w:tcPr>
          <w:p w:rsidR="000B0054" w:rsidRPr="006F0F96" w:rsidRDefault="000B0054" w:rsidP="000B0054">
            <w:pPr>
              <w:jc w:val="center"/>
              <w:rPr>
                <w:rFonts w:ascii="宋体" w:hAnsi="宋体" w:cs="Arial"/>
                <w:kern w:val="0"/>
                <w:szCs w:val="21"/>
              </w:rPr>
            </w:pPr>
            <w:r w:rsidRPr="006F0F96">
              <w:rPr>
                <w:rFonts w:ascii="宋体" w:hAnsi="宋体" w:cs="Arial" w:hint="eastAsia"/>
                <w:kern w:val="0"/>
                <w:szCs w:val="21"/>
              </w:rPr>
              <w:t>2.0米</w:t>
            </w:r>
          </w:p>
        </w:tc>
        <w:tc>
          <w:tcPr>
            <w:tcW w:w="2149" w:type="dxa"/>
            <w:tcBorders>
              <w:top w:val="single" w:sz="4" w:space="0" w:color="auto"/>
              <w:left w:val="single" w:sz="4" w:space="0" w:color="auto"/>
              <w:bottom w:val="single" w:sz="4" w:space="0" w:color="auto"/>
              <w:right w:val="single" w:sz="4" w:space="0" w:color="auto"/>
            </w:tcBorders>
          </w:tcPr>
          <w:p w:rsidR="000B0054" w:rsidRPr="006F0F96" w:rsidRDefault="000B0054" w:rsidP="000B0054">
            <w:pPr>
              <w:rPr>
                <w:rFonts w:ascii="宋体" w:hAnsi="宋体" w:cs="宋体"/>
                <w:kern w:val="0"/>
                <w:szCs w:val="21"/>
              </w:rPr>
            </w:pPr>
            <w:r w:rsidRPr="006F0F96">
              <w:rPr>
                <w:rFonts w:ascii="宋体" w:hAnsi="宋体" w:cs="宋体" w:hint="eastAsia"/>
                <w:kern w:val="0"/>
                <w:szCs w:val="21"/>
              </w:rPr>
              <w:t>大于或等于该值</w:t>
            </w:r>
          </w:p>
        </w:tc>
      </w:tr>
      <w:tr w:rsidR="001E2E62" w:rsidRPr="006F0F96" w:rsidTr="001E2E62">
        <w:trPr>
          <w:trHeight w:val="20"/>
        </w:trPr>
        <w:tc>
          <w:tcPr>
            <w:tcW w:w="3171" w:type="dxa"/>
            <w:tcBorders>
              <w:top w:val="single" w:sz="4" w:space="0" w:color="auto"/>
              <w:left w:val="single" w:sz="4" w:space="0" w:color="auto"/>
              <w:bottom w:val="single" w:sz="4" w:space="0" w:color="auto"/>
              <w:right w:val="single" w:sz="4" w:space="0" w:color="auto"/>
            </w:tcBorders>
          </w:tcPr>
          <w:p w:rsidR="001E2E62" w:rsidRPr="006F0F96" w:rsidRDefault="001E2E62" w:rsidP="001E2E62">
            <w:pPr>
              <w:rPr>
                <w:rFonts w:ascii="宋体" w:hAnsi="宋体" w:cs="宋体"/>
                <w:kern w:val="0"/>
                <w:szCs w:val="21"/>
              </w:rPr>
            </w:pPr>
            <w:r w:rsidRPr="006F0F96">
              <w:rPr>
                <w:rFonts w:ascii="宋体" w:hAnsi="宋体" w:cs="宋体" w:hint="eastAsia"/>
                <w:kern w:val="0"/>
                <w:szCs w:val="21"/>
              </w:rPr>
              <w:t>Function Key(按键)</w:t>
            </w:r>
          </w:p>
        </w:tc>
        <w:tc>
          <w:tcPr>
            <w:tcW w:w="2976" w:type="dxa"/>
            <w:tcBorders>
              <w:top w:val="single" w:sz="4" w:space="0" w:color="auto"/>
              <w:left w:val="single" w:sz="4" w:space="0" w:color="auto"/>
              <w:bottom w:val="single" w:sz="4" w:space="0" w:color="auto"/>
              <w:right w:val="single" w:sz="4" w:space="0" w:color="auto"/>
            </w:tcBorders>
          </w:tcPr>
          <w:p w:rsidR="001E2E62" w:rsidRPr="006F0F96" w:rsidRDefault="001E2E62" w:rsidP="001E2E62">
            <w:pPr>
              <w:jc w:val="center"/>
              <w:rPr>
                <w:rFonts w:ascii="宋体" w:hAnsi="宋体" w:cs="宋体"/>
                <w:kern w:val="0"/>
                <w:szCs w:val="21"/>
              </w:rPr>
            </w:pPr>
            <w:r w:rsidRPr="006F0F96">
              <w:rPr>
                <w:rFonts w:ascii="宋体" w:hAnsi="宋体" w:cs="宋体" w:hint="eastAsia"/>
                <w:kern w:val="0"/>
                <w:szCs w:val="21"/>
              </w:rPr>
              <w:t>翻页（向上 / 向下）</w:t>
            </w:r>
          </w:p>
          <w:p w:rsidR="001E2E62" w:rsidRPr="006F0F96" w:rsidRDefault="001E2E62" w:rsidP="001E2E62">
            <w:pPr>
              <w:jc w:val="center"/>
              <w:rPr>
                <w:rFonts w:ascii="宋体" w:hAnsi="宋体" w:cs="宋体"/>
                <w:kern w:val="0"/>
                <w:szCs w:val="21"/>
              </w:rPr>
            </w:pPr>
            <w:r w:rsidRPr="006F0F96">
              <w:rPr>
                <w:rFonts w:ascii="宋体" w:hAnsi="宋体" w:cs="宋体" w:hint="eastAsia"/>
                <w:kern w:val="0"/>
                <w:szCs w:val="21"/>
              </w:rPr>
              <w:t>Home / End</w:t>
            </w:r>
          </w:p>
        </w:tc>
        <w:tc>
          <w:tcPr>
            <w:tcW w:w="2149" w:type="dxa"/>
            <w:tcBorders>
              <w:top w:val="single" w:sz="4" w:space="0" w:color="auto"/>
              <w:left w:val="single" w:sz="4" w:space="0" w:color="auto"/>
              <w:bottom w:val="single" w:sz="4" w:space="0" w:color="auto"/>
              <w:right w:val="single" w:sz="4" w:space="0" w:color="auto"/>
            </w:tcBorders>
          </w:tcPr>
          <w:p w:rsidR="001E2E62" w:rsidRPr="006F0F96" w:rsidRDefault="001E2E62" w:rsidP="001E2E62">
            <w:pPr>
              <w:rPr>
                <w:rFonts w:ascii="宋体" w:hAnsi="宋体" w:cs="Arial"/>
                <w:kern w:val="0"/>
                <w:szCs w:val="21"/>
              </w:rPr>
            </w:pPr>
            <w:r w:rsidRPr="006F0F96">
              <w:rPr>
                <w:rFonts w:ascii="宋体" w:hAnsi="宋体" w:cs="Arial" w:hint="eastAsia"/>
                <w:kern w:val="0"/>
                <w:szCs w:val="21"/>
              </w:rPr>
              <w:t>可选</w:t>
            </w:r>
            <w:r w:rsidR="006E4A33">
              <w:rPr>
                <w:rFonts w:ascii="宋体" w:hAnsi="宋体" w:cs="Arial" w:hint="eastAsia"/>
                <w:kern w:val="0"/>
                <w:szCs w:val="21"/>
              </w:rPr>
              <w:t>配置</w:t>
            </w:r>
          </w:p>
        </w:tc>
      </w:tr>
    </w:tbl>
    <w:p w:rsidR="00512F09" w:rsidRPr="00512F09" w:rsidRDefault="00512F09" w:rsidP="00512F09"/>
    <w:p w:rsidR="00FE0F26" w:rsidRPr="007132E8" w:rsidRDefault="00FE0F26" w:rsidP="00FE0F26">
      <w:pPr>
        <w:pStyle w:val="21"/>
        <w:rPr>
          <w:b w:val="0"/>
          <w:sz w:val="21"/>
          <w:szCs w:val="21"/>
        </w:rPr>
      </w:pPr>
      <w:bookmarkStart w:id="51" w:name="_Toc454887381"/>
      <w:r w:rsidRPr="007132E8">
        <w:rPr>
          <w:rFonts w:hint="eastAsia"/>
          <w:b w:val="0"/>
          <w:sz w:val="21"/>
          <w:szCs w:val="21"/>
        </w:rPr>
        <w:t>接口要求</w:t>
      </w:r>
      <w:bookmarkEnd w:id="49"/>
      <w:bookmarkEnd w:id="51"/>
    </w:p>
    <w:p w:rsidR="00FE0F26" w:rsidRPr="001D31D2" w:rsidRDefault="00FE0F26" w:rsidP="000E5B05">
      <w:pPr>
        <w:widowControl/>
        <w:overflowPunct w:val="0"/>
        <w:autoSpaceDE w:val="0"/>
        <w:autoSpaceDN w:val="0"/>
        <w:adjustRightInd w:val="0"/>
        <w:spacing w:line="360" w:lineRule="auto"/>
        <w:ind w:firstLine="420"/>
        <w:jc w:val="left"/>
        <w:textAlignment w:val="baseline"/>
        <w:rPr>
          <w:rFonts w:ascii="宋体" w:hAnsi="宋体"/>
          <w:snapToGrid w:val="0"/>
          <w:color w:val="000000"/>
          <w:kern w:val="0"/>
        </w:rPr>
      </w:pPr>
      <w:r w:rsidRPr="001D31D2">
        <w:rPr>
          <w:rFonts w:ascii="宋体" w:hAnsi="宋体" w:hint="eastAsia"/>
          <w:snapToGrid w:val="0"/>
          <w:color w:val="000000"/>
          <w:kern w:val="0"/>
        </w:rPr>
        <w:t>外设驱动</w:t>
      </w:r>
      <w:r w:rsidRPr="001D31D2">
        <w:rPr>
          <w:rFonts w:ascii="宋体" w:hAnsi="宋体"/>
          <w:snapToGrid w:val="0"/>
          <w:color w:val="000000"/>
          <w:kern w:val="0"/>
        </w:rPr>
        <w:t>接口类型</w:t>
      </w:r>
      <w:r w:rsidRPr="001D31D2">
        <w:rPr>
          <w:rFonts w:ascii="宋体" w:hAnsi="宋体" w:hint="eastAsia"/>
          <w:snapToGrid w:val="0"/>
          <w:color w:val="000000"/>
          <w:kern w:val="0"/>
        </w:rPr>
        <w:t>为</w:t>
      </w:r>
      <w:r w:rsidRPr="001D31D2">
        <w:rPr>
          <w:rFonts w:ascii="宋体" w:hAnsi="宋体"/>
          <w:snapToGrid w:val="0"/>
          <w:color w:val="000000"/>
          <w:kern w:val="0"/>
        </w:rPr>
        <w:t>Windows DLL,</w:t>
      </w:r>
      <w:r w:rsidRPr="001D31D2">
        <w:rPr>
          <w:rFonts w:ascii="宋体" w:hAnsi="宋体" w:hint="eastAsia"/>
          <w:snapToGrid w:val="0"/>
          <w:color w:val="000000"/>
          <w:kern w:val="0"/>
        </w:rPr>
        <w:t>接口</w:t>
      </w:r>
      <w:r w:rsidRPr="001D31D2">
        <w:rPr>
          <w:rFonts w:ascii="宋体" w:hAnsi="宋体"/>
          <w:snapToGrid w:val="0"/>
          <w:color w:val="000000"/>
          <w:kern w:val="0"/>
        </w:rPr>
        <w:t>调用方式</w:t>
      </w:r>
      <w:r w:rsidRPr="001D31D2">
        <w:rPr>
          <w:rFonts w:ascii="宋体" w:hAnsi="宋体" w:hint="eastAsia"/>
          <w:snapToGrid w:val="0"/>
          <w:color w:val="000000"/>
          <w:kern w:val="0"/>
        </w:rPr>
        <w:t>采用</w:t>
      </w:r>
      <w:r w:rsidRPr="001D31D2">
        <w:rPr>
          <w:rFonts w:ascii="宋体" w:hAnsi="宋体"/>
          <w:snapToGrid w:val="0"/>
          <w:color w:val="000000"/>
          <w:kern w:val="0"/>
        </w:rPr>
        <w:t>stdcall标准调用</w:t>
      </w:r>
      <w:r w:rsidRPr="001D31D2">
        <w:rPr>
          <w:rFonts w:ascii="宋体" w:hAnsi="宋体" w:hint="eastAsia"/>
          <w:snapToGrid w:val="0"/>
          <w:color w:val="000000"/>
          <w:kern w:val="0"/>
        </w:rPr>
        <w:t>，</w:t>
      </w:r>
      <w:r w:rsidRPr="001D31D2">
        <w:rPr>
          <w:rFonts w:ascii="宋体" w:hAnsi="宋体"/>
          <w:snapToGrid w:val="0"/>
          <w:color w:val="000000"/>
          <w:kern w:val="0"/>
        </w:rPr>
        <w:t>每个设备</w:t>
      </w:r>
      <w:r w:rsidRPr="001D31D2">
        <w:rPr>
          <w:rFonts w:ascii="宋体" w:hAnsi="宋体" w:hint="eastAsia"/>
          <w:snapToGrid w:val="0"/>
          <w:color w:val="000000"/>
          <w:kern w:val="0"/>
        </w:rPr>
        <w:t>提供</w:t>
      </w:r>
      <w:r w:rsidRPr="001D31D2">
        <w:rPr>
          <w:rFonts w:ascii="宋体" w:hAnsi="宋体"/>
          <w:snapToGrid w:val="0"/>
          <w:color w:val="000000"/>
          <w:kern w:val="0"/>
        </w:rPr>
        <w:t>一个DLL</w:t>
      </w:r>
      <w:r w:rsidRPr="001D31D2">
        <w:rPr>
          <w:rFonts w:ascii="宋体" w:hAnsi="宋体" w:hint="eastAsia"/>
          <w:snapToGrid w:val="0"/>
          <w:color w:val="000000"/>
          <w:kern w:val="0"/>
        </w:rPr>
        <w:t>文件</w:t>
      </w:r>
      <w:r w:rsidRPr="001D31D2">
        <w:rPr>
          <w:rFonts w:ascii="宋体" w:hAnsi="宋体"/>
          <w:snapToGrid w:val="0"/>
          <w:color w:val="000000"/>
          <w:kern w:val="0"/>
        </w:rPr>
        <w:t>。</w:t>
      </w:r>
      <w:r w:rsidRPr="001D31D2">
        <w:rPr>
          <w:rFonts w:ascii="宋体" w:hAnsi="宋体" w:hint="eastAsia"/>
          <w:snapToGrid w:val="0"/>
          <w:color w:val="000000"/>
          <w:kern w:val="0"/>
        </w:rPr>
        <w:t>设备命名为设备类型.dll。</w:t>
      </w:r>
    </w:p>
    <w:p w:rsidR="00FE0F26" w:rsidRPr="001D31D2" w:rsidRDefault="00FE0F26" w:rsidP="007C596F">
      <w:pPr>
        <w:widowControl/>
        <w:overflowPunct w:val="0"/>
        <w:autoSpaceDE w:val="0"/>
        <w:autoSpaceDN w:val="0"/>
        <w:adjustRightInd w:val="0"/>
        <w:spacing w:line="360" w:lineRule="auto"/>
        <w:ind w:firstLine="420"/>
        <w:jc w:val="left"/>
        <w:textAlignment w:val="baseline"/>
        <w:rPr>
          <w:rFonts w:ascii="宋体" w:hAnsi="宋体"/>
          <w:snapToGrid w:val="0"/>
          <w:color w:val="000000"/>
          <w:kern w:val="0"/>
        </w:rPr>
      </w:pPr>
      <w:r w:rsidRPr="001D31D2">
        <w:rPr>
          <w:rFonts w:ascii="宋体" w:hAnsi="宋体" w:hint="eastAsia"/>
          <w:snapToGrid w:val="0"/>
          <w:color w:val="000000"/>
          <w:kern w:val="0"/>
        </w:rPr>
        <w:t>驱动文件存放地址对于windows系统，为安装操作系统所在盘的WINDOWS\</w:t>
      </w:r>
      <w:r w:rsidRPr="001D31D2">
        <w:rPr>
          <w:rFonts w:ascii="宋体" w:hAnsi="宋体"/>
          <w:snapToGrid w:val="0"/>
          <w:color w:val="000000"/>
          <w:kern w:val="0"/>
        </w:rPr>
        <w:t>system3</w:t>
      </w:r>
      <w:r w:rsidRPr="001D31D2">
        <w:rPr>
          <w:rFonts w:ascii="宋体" w:hAnsi="宋体" w:hint="eastAsia"/>
          <w:snapToGrid w:val="0"/>
          <w:color w:val="000000"/>
          <w:kern w:val="0"/>
        </w:rPr>
        <w:t>2</w:t>
      </w:r>
      <w:r w:rsidR="006A0784" w:rsidRPr="001D31D2">
        <w:rPr>
          <w:rFonts w:ascii="宋体" w:hAnsi="宋体" w:hint="eastAsia"/>
          <w:snapToGrid w:val="0"/>
          <w:color w:val="000000"/>
          <w:kern w:val="0"/>
        </w:rPr>
        <w:t>目录下</w:t>
      </w:r>
      <w:r w:rsidRPr="001D31D2">
        <w:rPr>
          <w:rFonts w:ascii="宋体" w:hAnsi="宋体" w:hint="eastAsia"/>
          <w:snapToGrid w:val="0"/>
          <w:color w:val="000000"/>
          <w:kern w:val="0"/>
        </w:rPr>
        <w:t>。在打开相关设备时，当输入参数端口号为-1时，驱动文件按照本地配置文件中设备对应的端口号调用相关设备，其它数值按照输入参数调用相应端口设备。</w:t>
      </w:r>
    </w:p>
    <w:p w:rsidR="00FE0F26" w:rsidRDefault="00FE0F26" w:rsidP="006F51CF">
      <w:pPr>
        <w:pStyle w:val="QB0"/>
        <w:numPr>
          <w:ilvl w:val="0"/>
          <w:numId w:val="0"/>
        </w:numPr>
        <w:ind w:left="1440" w:hanging="1440"/>
        <w:rPr>
          <w:snapToGrid w:val="0"/>
          <w:color w:val="000000"/>
        </w:rPr>
      </w:pPr>
    </w:p>
    <w:tbl>
      <w:tblPr>
        <w:tblW w:w="7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4"/>
        <w:gridCol w:w="4686"/>
      </w:tblGrid>
      <w:tr w:rsidR="00FE0F26" w:rsidRPr="00F545FD" w:rsidTr="00214CBB">
        <w:trPr>
          <w:trHeight w:val="435"/>
          <w:jc w:val="center"/>
        </w:trPr>
        <w:tc>
          <w:tcPr>
            <w:tcW w:w="2334" w:type="dxa"/>
            <w:shd w:val="pct20" w:color="auto" w:fill="auto"/>
          </w:tcPr>
          <w:p w:rsidR="00FE0F26" w:rsidRPr="006B0BC6" w:rsidRDefault="00FE0F26" w:rsidP="00214CBB">
            <w:pPr>
              <w:pStyle w:val="Char4"/>
              <w:rPr>
                <w:rFonts w:ascii="Times New Roman" w:hAnsi="Times New Roman"/>
                <w:b w:val="0"/>
                <w:color w:val="000000"/>
                <w:lang w:val="en-US" w:eastAsia="zh-CN"/>
              </w:rPr>
            </w:pPr>
            <w:r w:rsidRPr="006B0BC6">
              <w:rPr>
                <w:rFonts w:ascii="Times New Roman" w:hAnsi="Times New Roman"/>
                <w:b w:val="0"/>
                <w:color w:val="000000"/>
                <w:lang w:val="en-US" w:eastAsia="zh-CN"/>
              </w:rPr>
              <w:t>设备类型描述</w:t>
            </w:r>
          </w:p>
        </w:tc>
        <w:tc>
          <w:tcPr>
            <w:tcW w:w="4686" w:type="dxa"/>
            <w:shd w:val="pct20" w:color="auto" w:fill="auto"/>
          </w:tcPr>
          <w:p w:rsidR="00FE0F26" w:rsidRPr="006B0BC6" w:rsidRDefault="00FE0F26" w:rsidP="00214CBB">
            <w:pPr>
              <w:pStyle w:val="Char4"/>
              <w:rPr>
                <w:rFonts w:ascii="Times New Roman" w:hAnsi="Times New Roman"/>
                <w:b w:val="0"/>
                <w:color w:val="000000"/>
                <w:lang w:val="en-US" w:eastAsia="zh-CN"/>
              </w:rPr>
            </w:pPr>
            <w:r w:rsidRPr="006B0BC6">
              <w:rPr>
                <w:rFonts w:ascii="Times New Roman" w:hAnsi="Times New Roman" w:hint="eastAsia"/>
                <w:b w:val="0"/>
                <w:color w:val="000000"/>
                <w:lang w:val="en-US" w:eastAsia="zh-CN"/>
              </w:rPr>
              <w:t>设备命名</w:t>
            </w:r>
          </w:p>
        </w:tc>
      </w:tr>
      <w:tr w:rsidR="00FE0F26" w:rsidRPr="00713AE3" w:rsidTr="00214CBB">
        <w:trPr>
          <w:trHeight w:val="397"/>
          <w:jc w:val="center"/>
        </w:trPr>
        <w:tc>
          <w:tcPr>
            <w:tcW w:w="2334" w:type="dxa"/>
          </w:tcPr>
          <w:p w:rsidR="00FE0F26" w:rsidRPr="00713AE3" w:rsidRDefault="004A4A5F" w:rsidP="00214CBB">
            <w:pPr>
              <w:pStyle w:val="aff3"/>
              <w:spacing w:after="156"/>
              <w:ind w:left="0"/>
              <w:rPr>
                <w:bCs/>
                <w:color w:val="000000"/>
                <w:kern w:val="0"/>
                <w:szCs w:val="21"/>
              </w:rPr>
            </w:pPr>
            <w:r>
              <w:rPr>
                <w:rFonts w:hint="eastAsia"/>
                <w:bCs/>
                <w:color w:val="000000"/>
                <w:kern w:val="0"/>
                <w:szCs w:val="21"/>
              </w:rPr>
              <w:t>电子签名</w:t>
            </w:r>
            <w:r>
              <w:rPr>
                <w:bCs/>
                <w:color w:val="000000"/>
                <w:kern w:val="0"/>
                <w:szCs w:val="21"/>
              </w:rPr>
              <w:t>板</w:t>
            </w:r>
            <w:r w:rsidR="00FE0F26">
              <w:rPr>
                <w:rFonts w:hint="eastAsia"/>
                <w:bCs/>
                <w:color w:val="000000"/>
                <w:kern w:val="0"/>
                <w:szCs w:val="21"/>
              </w:rPr>
              <w:t>设备</w:t>
            </w:r>
          </w:p>
        </w:tc>
        <w:tc>
          <w:tcPr>
            <w:tcW w:w="4686" w:type="dxa"/>
          </w:tcPr>
          <w:p w:rsidR="00FE0F26" w:rsidRPr="00713AE3" w:rsidRDefault="00627DC5" w:rsidP="00214CBB">
            <w:pPr>
              <w:pStyle w:val="aff3"/>
              <w:spacing w:after="156"/>
              <w:ind w:left="0"/>
              <w:rPr>
                <w:color w:val="000000"/>
              </w:rPr>
            </w:pPr>
            <w:r w:rsidRPr="00627DC5">
              <w:rPr>
                <w:color w:val="000000"/>
              </w:rPr>
              <w:t>CMCC_SIGN.dl</w:t>
            </w:r>
            <w:r w:rsidR="00FE0F26">
              <w:rPr>
                <w:rFonts w:hint="eastAsia"/>
                <w:color w:val="000000"/>
              </w:rPr>
              <w:t>l</w:t>
            </w:r>
          </w:p>
        </w:tc>
      </w:tr>
    </w:tbl>
    <w:p w:rsidR="000D1CCD" w:rsidRPr="008B4212" w:rsidRDefault="000D1CCD" w:rsidP="008B4212">
      <w:pPr>
        <w:pStyle w:val="31"/>
        <w:rPr>
          <w:rFonts w:ascii="黑体" w:eastAsia="黑体" w:hAnsi="黑体"/>
          <w:b w:val="0"/>
          <w:sz w:val="21"/>
          <w:szCs w:val="21"/>
        </w:rPr>
      </w:pPr>
      <w:bookmarkStart w:id="52" w:name="_Toc298793876"/>
      <w:bookmarkStart w:id="53" w:name="_Toc454887382"/>
      <w:r w:rsidRPr="008B4212">
        <w:rPr>
          <w:rFonts w:ascii="黑体" w:eastAsia="黑体" w:hAnsi="黑体"/>
          <w:b w:val="0"/>
          <w:sz w:val="21"/>
          <w:szCs w:val="21"/>
        </w:rPr>
        <w:lastRenderedPageBreak/>
        <w:t>功能说明</w:t>
      </w:r>
      <w:bookmarkEnd w:id="52"/>
      <w:bookmarkEnd w:id="53"/>
    </w:p>
    <w:p w:rsidR="000D1CCD" w:rsidRDefault="0061221D" w:rsidP="000D1CCD">
      <w:pPr>
        <w:widowControl/>
        <w:overflowPunct w:val="0"/>
        <w:autoSpaceDE w:val="0"/>
        <w:autoSpaceDN w:val="0"/>
        <w:adjustRightInd w:val="0"/>
        <w:spacing w:after="120" w:line="360" w:lineRule="auto"/>
        <w:ind w:firstLineChars="200" w:firstLine="420"/>
        <w:jc w:val="left"/>
        <w:textAlignment w:val="baseline"/>
      </w:pPr>
      <w:r>
        <w:rPr>
          <w:noProof/>
        </w:rPr>
        <w:t>电子</w:t>
      </w:r>
      <w:r w:rsidR="00D93FE3">
        <w:rPr>
          <w:noProof/>
        </w:rPr>
        <w:t>签名</w:t>
      </w:r>
      <w:r w:rsidR="00D93FE3">
        <w:rPr>
          <w:rFonts w:hint="eastAsia"/>
          <w:noProof/>
        </w:rPr>
        <w:t>接口</w:t>
      </w:r>
      <w:r w:rsidR="00D93FE3" w:rsidRPr="00FA2DEF">
        <w:rPr>
          <w:noProof/>
        </w:rPr>
        <w:t>主要实现获取</w:t>
      </w:r>
      <w:r>
        <w:rPr>
          <w:noProof/>
        </w:rPr>
        <w:t>电子</w:t>
      </w:r>
      <w:r w:rsidR="00D93FE3">
        <w:rPr>
          <w:noProof/>
        </w:rPr>
        <w:t>签名设备</w:t>
      </w:r>
      <w:r w:rsidR="00D93FE3">
        <w:rPr>
          <w:rFonts w:hint="eastAsia"/>
          <w:noProof/>
        </w:rPr>
        <w:t>（如</w:t>
      </w:r>
      <w:r w:rsidR="004A4A5F">
        <w:rPr>
          <w:rFonts w:hint="eastAsia"/>
          <w:noProof/>
        </w:rPr>
        <w:t>签名</w:t>
      </w:r>
      <w:r w:rsidR="00D93FE3" w:rsidRPr="00E42F92">
        <w:rPr>
          <w:rFonts w:hint="eastAsia"/>
          <w:noProof/>
        </w:rPr>
        <w:t>板</w:t>
      </w:r>
      <w:r w:rsidR="00D93FE3">
        <w:rPr>
          <w:rFonts w:hint="eastAsia"/>
          <w:noProof/>
        </w:rPr>
        <w:t>、</w:t>
      </w:r>
      <w:r w:rsidR="004A4A5F">
        <w:rPr>
          <w:rFonts w:hint="eastAsia"/>
          <w:noProof/>
        </w:rPr>
        <w:t>签名</w:t>
      </w:r>
      <w:r w:rsidR="00D93FE3" w:rsidRPr="00E42F92">
        <w:rPr>
          <w:rFonts w:hint="eastAsia"/>
          <w:noProof/>
        </w:rPr>
        <w:t>屏</w:t>
      </w:r>
      <w:r w:rsidR="00D93FE3">
        <w:rPr>
          <w:rFonts w:hint="eastAsia"/>
          <w:noProof/>
        </w:rPr>
        <w:t>等）的设备</w:t>
      </w:r>
      <w:r w:rsidR="00D93FE3" w:rsidRPr="00FA2DEF">
        <w:rPr>
          <w:noProof/>
        </w:rPr>
        <w:t>状态、获取签名</w:t>
      </w:r>
      <w:r w:rsidR="00D93FE3">
        <w:rPr>
          <w:noProof/>
        </w:rPr>
        <w:t>信息等功能，该动态链接库提供给系统，用以访问、控制</w:t>
      </w:r>
      <w:r>
        <w:rPr>
          <w:noProof/>
        </w:rPr>
        <w:t>电子</w:t>
      </w:r>
      <w:r w:rsidR="00D93FE3">
        <w:rPr>
          <w:noProof/>
        </w:rPr>
        <w:t>签名设备</w:t>
      </w:r>
      <w:r w:rsidR="00D93FE3">
        <w:rPr>
          <w:rFonts w:hint="eastAsia"/>
          <w:noProof/>
        </w:rPr>
        <w:t>、捕获用户签名轨迹，</w:t>
      </w:r>
      <w:r w:rsidR="00D93FE3" w:rsidRPr="00DC3797">
        <w:rPr>
          <w:noProof/>
        </w:rPr>
        <w:t>签名</w:t>
      </w:r>
      <w:r w:rsidR="00D93FE3" w:rsidRPr="00DC3797">
        <w:rPr>
          <w:rFonts w:hint="eastAsia"/>
          <w:noProof/>
        </w:rPr>
        <w:t>轨迹</w:t>
      </w:r>
      <w:r w:rsidR="00D93FE3" w:rsidRPr="00DC3797">
        <w:rPr>
          <w:noProof/>
        </w:rPr>
        <w:t>数据经过压缩编码处理后</w:t>
      </w:r>
      <w:r w:rsidR="00D93FE3" w:rsidRPr="00DC3797">
        <w:rPr>
          <w:rFonts w:hint="eastAsia"/>
          <w:noProof/>
        </w:rPr>
        <w:t>，传送至</w:t>
      </w:r>
      <w:r w:rsidR="00D93FE3" w:rsidRPr="00FD23DE">
        <w:rPr>
          <w:rFonts w:hint="eastAsia"/>
          <w:noProof/>
        </w:rPr>
        <w:t>新型营业厅全程无纸化</w:t>
      </w:r>
      <w:r w:rsidR="00D93FE3" w:rsidRPr="00DC3797">
        <w:rPr>
          <w:rFonts w:hint="eastAsia"/>
          <w:noProof/>
        </w:rPr>
        <w:t>预生成</w:t>
      </w:r>
      <w:r w:rsidR="00D93FE3">
        <w:rPr>
          <w:rFonts w:hint="eastAsia"/>
          <w:noProof/>
        </w:rPr>
        <w:t>功能域</w:t>
      </w:r>
      <w:r w:rsidR="00D93FE3" w:rsidRPr="00DC3797">
        <w:rPr>
          <w:rFonts w:hint="eastAsia"/>
          <w:noProof/>
        </w:rPr>
        <w:t>合成带用户签名的业务受理单，</w:t>
      </w:r>
      <w:r w:rsidR="00D93FE3" w:rsidRPr="00FA2DEF">
        <w:rPr>
          <w:noProof/>
        </w:rPr>
        <w:t>实现</w:t>
      </w:r>
      <w:r w:rsidR="00D93FE3">
        <w:rPr>
          <w:rFonts w:hint="eastAsia"/>
          <w:noProof/>
        </w:rPr>
        <w:t>与纸质签名类似的</w:t>
      </w:r>
      <w:r w:rsidR="00D93FE3" w:rsidRPr="00FA2DEF">
        <w:rPr>
          <w:noProof/>
        </w:rPr>
        <w:t>用户签名功能</w:t>
      </w:r>
      <w:r w:rsidR="000D1CCD" w:rsidRPr="005C58D4">
        <w:t>。</w:t>
      </w:r>
    </w:p>
    <w:p w:rsidR="000D1CCD" w:rsidRDefault="000D1CCD" w:rsidP="00FF4DE0">
      <w:pPr>
        <w:pStyle w:val="41"/>
        <w:rPr>
          <w:b w:val="0"/>
          <w:sz w:val="21"/>
          <w:szCs w:val="21"/>
        </w:rPr>
      </w:pPr>
      <w:bookmarkStart w:id="54" w:name="_Toc297894031"/>
      <w:bookmarkStart w:id="55" w:name="_Toc298793877"/>
      <w:r w:rsidRPr="007132E8">
        <w:rPr>
          <w:rFonts w:hint="eastAsia"/>
          <w:b w:val="0"/>
          <w:sz w:val="21"/>
          <w:szCs w:val="21"/>
        </w:rPr>
        <w:t>调用过程</w:t>
      </w:r>
      <w:bookmarkEnd w:id="54"/>
      <w:bookmarkEnd w:id="55"/>
    </w:p>
    <w:p w:rsidR="008B4212" w:rsidRPr="00FA2DEF" w:rsidRDefault="008B4212" w:rsidP="008B4212">
      <w:pPr>
        <w:pStyle w:val="QB6"/>
        <w:ind w:leftChars="236" w:left="496" w:firstLineChars="0" w:firstLine="0"/>
        <w:jc w:val="left"/>
        <w:rPr>
          <w:rFonts w:ascii="Times New Roman"/>
          <w:szCs w:val="21"/>
        </w:rPr>
      </w:pPr>
      <w:r w:rsidRPr="00FA2DEF">
        <w:rPr>
          <w:rFonts w:ascii="Times New Roman"/>
          <w:szCs w:val="21"/>
        </w:rPr>
        <w:object w:dxaOrig="8295" w:dyaOrig="7095">
          <v:shape id="_x0000_i1025" type="#_x0000_t75" style="width:368.5pt;height:322pt" o:ole="">
            <v:imagedata r:id="rId11" o:title=""/>
          </v:shape>
          <o:OLEObject Type="Embed" ProgID="Visio.Drawing.11" ShapeID="_x0000_i1025" DrawAspect="Content" ObjectID="_1528636721" r:id="rId12"/>
        </w:object>
      </w:r>
    </w:p>
    <w:p w:rsidR="008B4212" w:rsidRPr="00FA2DEF" w:rsidRDefault="0061221D" w:rsidP="00BA7F77">
      <w:pPr>
        <w:pStyle w:val="QB"/>
        <w:numPr>
          <w:ilvl w:val="0"/>
          <w:numId w:val="21"/>
        </w:numPr>
        <w:tabs>
          <w:tab w:val="clear" w:pos="1276"/>
        </w:tabs>
        <w:spacing w:line="360" w:lineRule="auto"/>
        <w:jc w:val="both"/>
      </w:pPr>
      <w:bookmarkStart w:id="56" w:name="_Toc325850440"/>
      <w:bookmarkStart w:id="57" w:name="_Toc325851634"/>
      <w:bookmarkStart w:id="58" w:name="_Toc327275249"/>
      <w:r>
        <w:t>电子</w:t>
      </w:r>
      <w:r w:rsidR="008B4212" w:rsidRPr="00FA2DEF">
        <w:t>签名设备调用过程</w:t>
      </w:r>
      <w:bookmarkEnd w:id="56"/>
      <w:bookmarkEnd w:id="57"/>
      <w:bookmarkEnd w:id="58"/>
    </w:p>
    <w:p w:rsidR="008B4212" w:rsidRPr="00217DAE" w:rsidRDefault="008B4212" w:rsidP="008B4212"/>
    <w:p w:rsidR="008B4212" w:rsidRPr="00217DAE" w:rsidRDefault="008B4212" w:rsidP="008B4212">
      <w:r w:rsidRPr="00217DAE">
        <w:t>Int nret = OpenDevice();</w:t>
      </w:r>
      <w:r w:rsidRPr="00217DAE">
        <w:tab/>
      </w:r>
      <w:r w:rsidRPr="00217DAE">
        <w:tab/>
      </w:r>
      <w:r w:rsidRPr="00217DAE">
        <w:tab/>
        <w:t xml:space="preserve">  //</w:t>
      </w:r>
      <w:r w:rsidRPr="00217DAE">
        <w:t>打开设备</w:t>
      </w:r>
    </w:p>
    <w:p w:rsidR="008B4212" w:rsidRPr="00217DAE" w:rsidRDefault="008B4212" w:rsidP="008B4212">
      <w:r w:rsidRPr="00217DAE">
        <w:t>If(nret != SUCCESS)</w:t>
      </w:r>
    </w:p>
    <w:p w:rsidR="008B4212" w:rsidRPr="00217DAE" w:rsidRDefault="008B4212" w:rsidP="008B4212">
      <w:r w:rsidRPr="00217DAE">
        <w:t>{</w:t>
      </w:r>
    </w:p>
    <w:p w:rsidR="008B4212" w:rsidRPr="00217DAE" w:rsidRDefault="008B4212" w:rsidP="008B4212">
      <w:r w:rsidRPr="00217DAE">
        <w:t>…                        //</w:t>
      </w:r>
      <w:r w:rsidRPr="00217DAE">
        <w:t>打开设备失败，提示用户非正常状态后退出操</w:t>
      </w:r>
      <w:r w:rsidRPr="00217DAE">
        <w:t>//</w:t>
      </w:r>
      <w:r w:rsidRPr="00217DAE">
        <w:t>作流程</w:t>
      </w:r>
    </w:p>
    <w:p w:rsidR="008B4212" w:rsidRPr="00217DAE" w:rsidRDefault="008B4212" w:rsidP="008B4212">
      <w:r w:rsidRPr="00217DAE">
        <w:t>}</w:t>
      </w:r>
    </w:p>
    <w:p w:rsidR="008B4212" w:rsidRPr="00217DAE" w:rsidRDefault="008B4212" w:rsidP="008B4212">
      <w:r w:rsidRPr="00217DAE">
        <w:rPr>
          <w:rFonts w:hint="eastAsia"/>
        </w:rPr>
        <w:t>e</w:t>
      </w:r>
      <w:r w:rsidRPr="00217DAE">
        <w:t>lse</w:t>
      </w:r>
    </w:p>
    <w:p w:rsidR="008B4212" w:rsidRPr="00217DAE" w:rsidRDefault="008B4212" w:rsidP="008B4212">
      <w:r w:rsidRPr="00217DAE">
        <w:t>{</w:t>
      </w:r>
    </w:p>
    <w:p w:rsidR="008B4212" w:rsidRPr="00217DAE" w:rsidRDefault="008B4212" w:rsidP="008B4212">
      <w:r w:rsidRPr="00217DAE">
        <w:t xml:space="preserve">  …                                  //</w:t>
      </w:r>
      <w:r w:rsidRPr="00217DAE">
        <w:t>调用</w:t>
      </w:r>
      <w:r w:rsidRPr="00217DAE">
        <w:t>getDeviceInfo</w:t>
      </w:r>
      <w:r w:rsidRPr="00217DAE">
        <w:t>获得相关设备信息</w:t>
      </w:r>
    </w:p>
    <w:p w:rsidR="008B4212" w:rsidRPr="00217DAE" w:rsidRDefault="008B4212" w:rsidP="008B4212">
      <w:r w:rsidRPr="00217DAE">
        <w:t xml:space="preserve">  …                                  //</w:t>
      </w:r>
      <w:r w:rsidRPr="00217DAE">
        <w:t>用类似下面的方法读数据</w:t>
      </w:r>
    </w:p>
    <w:p w:rsidR="008B4212" w:rsidRPr="00217DAE" w:rsidRDefault="008B4212" w:rsidP="008B4212">
      <w:r w:rsidRPr="00217DAE">
        <w:lastRenderedPageBreak/>
        <w:t xml:space="preserve">  while(KEEPREAD)                     //KEEPREAD</w:t>
      </w:r>
      <w:r w:rsidRPr="00217DAE">
        <w:t>初始化为</w:t>
      </w:r>
      <w:r w:rsidRPr="00217DAE">
        <w:t>TRUE</w:t>
      </w:r>
    </w:p>
    <w:p w:rsidR="008B4212" w:rsidRPr="00217DAE" w:rsidRDefault="008B4212" w:rsidP="008B4212">
      <w:r w:rsidRPr="00217DAE">
        <w:t>{</w:t>
      </w:r>
    </w:p>
    <w:p w:rsidR="008B4212" w:rsidRPr="00217DAE" w:rsidRDefault="008B4212" w:rsidP="008B4212">
      <w:r w:rsidRPr="00217DAE">
        <w:tab/>
        <w:t>if((getPackets( MyPackets)==-1)   //</w:t>
      </w:r>
      <w:r w:rsidRPr="00217DAE">
        <w:t>设备可能被拔除</w:t>
      </w:r>
    </w:p>
    <w:p w:rsidR="008B4212" w:rsidRPr="00217DAE" w:rsidRDefault="008B4212" w:rsidP="008B4212">
      <w:r w:rsidRPr="00217DAE">
        <w:t xml:space="preserve">        KEEPREAD=FALSE;               //</w:t>
      </w:r>
      <w:r w:rsidRPr="00217DAE">
        <w:t>退出读</w:t>
      </w:r>
    </w:p>
    <w:p w:rsidR="008B4212" w:rsidRPr="00217DAE" w:rsidRDefault="008B4212" w:rsidP="008B4212">
      <w:r w:rsidRPr="00217DAE">
        <w:t>else…                                 //</w:t>
      </w:r>
      <w:r w:rsidRPr="00217DAE">
        <w:t>取得数据进行相应处理</w:t>
      </w:r>
    </w:p>
    <w:p w:rsidR="008B4212" w:rsidRPr="00217DAE" w:rsidRDefault="008B4212" w:rsidP="008B4212">
      <w:r w:rsidRPr="00217DAE">
        <w:t>}</w:t>
      </w:r>
    </w:p>
    <w:p w:rsidR="008B4212" w:rsidRPr="00217DAE" w:rsidRDefault="008B4212" w:rsidP="008B4212">
      <w:r w:rsidRPr="00217DAE">
        <w:t>}</w:t>
      </w:r>
    </w:p>
    <w:p w:rsidR="008B4212" w:rsidRPr="00217DAE" w:rsidRDefault="008B4212" w:rsidP="008B4212">
      <w:r w:rsidRPr="00217DAE">
        <w:t>…                                    //</w:t>
      </w:r>
      <w:r w:rsidRPr="00217DAE">
        <w:t>调用</w:t>
      </w:r>
      <w:r w:rsidRPr="00217DAE">
        <w:t>getDeviceInfo</w:t>
      </w:r>
      <w:r w:rsidRPr="00217DAE">
        <w:t>关闭设备</w:t>
      </w:r>
    </w:p>
    <w:p w:rsidR="008B4212" w:rsidRPr="008B4212" w:rsidRDefault="008B4212" w:rsidP="008B4212">
      <w:pPr>
        <w:pStyle w:val="31"/>
        <w:rPr>
          <w:rFonts w:ascii="黑体" w:eastAsia="黑体" w:hAnsi="黑体"/>
          <w:b w:val="0"/>
          <w:sz w:val="21"/>
          <w:szCs w:val="21"/>
        </w:rPr>
      </w:pPr>
      <w:bookmarkStart w:id="59" w:name="_Toc454887383"/>
      <w:r w:rsidRPr="008B4212">
        <w:rPr>
          <w:rFonts w:ascii="黑体" w:eastAsia="黑体" w:hAnsi="黑体"/>
          <w:b w:val="0"/>
          <w:sz w:val="21"/>
          <w:szCs w:val="21"/>
        </w:rPr>
        <w:t>函数说明</w:t>
      </w:r>
      <w:bookmarkEnd w:id="59"/>
    </w:p>
    <w:p w:rsidR="008B4212" w:rsidRPr="008B4212" w:rsidRDefault="008B4212" w:rsidP="008B4212">
      <w:pPr>
        <w:pStyle w:val="41"/>
      </w:pPr>
      <w:r w:rsidRPr="008B4212">
        <w:rPr>
          <w:b w:val="0"/>
          <w:sz w:val="21"/>
          <w:szCs w:val="21"/>
        </w:rPr>
        <w:t>相关数据结构</w:t>
      </w:r>
    </w:p>
    <w:p w:rsidR="008B4212" w:rsidRPr="00FA2DEF" w:rsidRDefault="008B4212" w:rsidP="00512BD5">
      <w:pPr>
        <w:pStyle w:val="QB6"/>
        <w:spacing w:line="360" w:lineRule="auto"/>
        <w:ind w:firstLine="420"/>
        <w:rPr>
          <w:rFonts w:ascii="Times New Roman"/>
        </w:rPr>
      </w:pPr>
      <w:r w:rsidRPr="00FA2DEF">
        <w:rPr>
          <w:rFonts w:ascii="Times New Roman"/>
        </w:rPr>
        <w:t>坐标范围：表示</w:t>
      </w:r>
      <w:r w:rsidR="0061221D">
        <w:rPr>
          <w:rFonts w:ascii="Times New Roman" w:hint="eastAsia"/>
        </w:rPr>
        <w:t>电子签名板</w:t>
      </w:r>
      <w:r w:rsidRPr="00FA2DEF">
        <w:rPr>
          <w:rFonts w:ascii="Times New Roman"/>
        </w:rPr>
        <w:t>的</w:t>
      </w:r>
      <w:r w:rsidRPr="00FA2DEF">
        <w:rPr>
          <w:rFonts w:ascii="Times New Roman"/>
        </w:rPr>
        <w:t>X</w:t>
      </w:r>
      <w:r w:rsidRPr="00FA2DEF">
        <w:rPr>
          <w:rFonts w:ascii="Times New Roman"/>
        </w:rPr>
        <w:t>坐标轴或</w:t>
      </w:r>
      <w:r w:rsidRPr="00FA2DEF">
        <w:rPr>
          <w:rFonts w:ascii="Times New Roman"/>
        </w:rPr>
        <w:t>Y</w:t>
      </w:r>
      <w:r w:rsidRPr="00FA2DEF">
        <w:rPr>
          <w:rFonts w:ascii="Times New Roman"/>
        </w:rPr>
        <w:t>坐标轴的范围值。</w:t>
      </w:r>
    </w:p>
    <w:p w:rsidR="008B4212" w:rsidRPr="00FA2DEF" w:rsidRDefault="008B4212" w:rsidP="00512BD5">
      <w:pPr>
        <w:pStyle w:val="QB6"/>
        <w:ind w:firstLine="420"/>
        <w:rPr>
          <w:rFonts w:ascii="Times New Roman"/>
        </w:rPr>
      </w:pPr>
      <w:r w:rsidRPr="00FA2DEF">
        <w:rPr>
          <w:rFonts w:ascii="Times New Roman"/>
        </w:rPr>
        <w:t>typedef struct tagAXIS {</w:t>
      </w:r>
    </w:p>
    <w:p w:rsidR="008B4212" w:rsidRPr="00FA2DEF" w:rsidRDefault="006950A0" w:rsidP="00512BD5">
      <w:pPr>
        <w:pStyle w:val="QB6"/>
        <w:ind w:firstLine="420"/>
        <w:rPr>
          <w:rFonts w:ascii="Times New Roman"/>
        </w:rPr>
      </w:pPr>
      <w:r>
        <w:rPr>
          <w:rFonts w:ascii="Times New Roman"/>
        </w:rPr>
        <w:tab/>
      </w:r>
      <w:r w:rsidR="008B4212" w:rsidRPr="00FA2DEF">
        <w:rPr>
          <w:rFonts w:ascii="Times New Roman"/>
        </w:rPr>
        <w:t>LONG</w:t>
      </w:r>
      <w:r w:rsidR="008B4212" w:rsidRPr="00FA2DEF">
        <w:rPr>
          <w:rFonts w:ascii="Times New Roman"/>
        </w:rPr>
        <w:tab/>
        <w:t xml:space="preserve">axMin; </w:t>
      </w:r>
    </w:p>
    <w:p w:rsidR="008B4212" w:rsidRPr="00FA2DEF" w:rsidRDefault="008B4212" w:rsidP="006950A0">
      <w:pPr>
        <w:pStyle w:val="QB6"/>
        <w:ind w:left="399" w:firstLineChars="210" w:firstLine="441"/>
        <w:rPr>
          <w:rFonts w:ascii="Times New Roman"/>
        </w:rPr>
      </w:pPr>
      <w:r w:rsidRPr="00FA2DEF">
        <w:rPr>
          <w:rFonts w:ascii="Times New Roman"/>
        </w:rPr>
        <w:t>LONG</w:t>
      </w:r>
      <w:r w:rsidRPr="00FA2DEF">
        <w:rPr>
          <w:rFonts w:ascii="Times New Roman"/>
        </w:rPr>
        <w:tab/>
        <w:t>axMax;</w:t>
      </w:r>
    </w:p>
    <w:p w:rsidR="008B4212" w:rsidRPr="00FA2DEF" w:rsidRDefault="008B4212" w:rsidP="00512BD5">
      <w:pPr>
        <w:pStyle w:val="QB6"/>
        <w:ind w:firstLineChars="210" w:firstLine="441"/>
        <w:rPr>
          <w:rFonts w:ascii="Times New Roman"/>
        </w:rPr>
      </w:pPr>
      <w:r w:rsidRPr="00FA2DEF">
        <w:rPr>
          <w:rFonts w:ascii="Times New Roman"/>
        </w:rPr>
        <w:t>} AXIS, *PAXIS;</w:t>
      </w:r>
    </w:p>
    <w:p w:rsidR="008B4212" w:rsidRPr="00FA2DEF" w:rsidRDefault="008B4212" w:rsidP="00512BD5">
      <w:pPr>
        <w:pStyle w:val="QB6"/>
        <w:spacing w:line="360" w:lineRule="auto"/>
        <w:ind w:left="2880" w:firstLineChars="210" w:firstLine="441"/>
        <w:rPr>
          <w:rFonts w:ascii="Times New Roman"/>
        </w:rPr>
      </w:pPr>
    </w:p>
    <w:p w:rsidR="008B4212" w:rsidRPr="00FA2DEF" w:rsidRDefault="008B4212" w:rsidP="00512BD5">
      <w:pPr>
        <w:pStyle w:val="53"/>
        <w:spacing w:line="360" w:lineRule="auto"/>
        <w:ind w:left="420" w:firstLineChars="0" w:firstLine="0"/>
        <w:rPr>
          <w:szCs w:val="21"/>
        </w:rPr>
      </w:pPr>
      <w:r w:rsidRPr="00FA2DEF">
        <w:rPr>
          <w:szCs w:val="21"/>
        </w:rPr>
        <w:t>数据包结构：驱动送出的每一个数据包结构的内容。</w:t>
      </w:r>
    </w:p>
    <w:p w:rsidR="008B4212" w:rsidRPr="00FA2DEF" w:rsidRDefault="008B4212" w:rsidP="00512BD5">
      <w:pPr>
        <w:autoSpaceDE w:val="0"/>
        <w:autoSpaceDN w:val="0"/>
        <w:adjustRightInd w:val="0"/>
        <w:ind w:firstLine="420"/>
        <w:rPr>
          <w:noProof/>
          <w:kern w:val="0"/>
          <w:szCs w:val="21"/>
        </w:rPr>
      </w:pPr>
      <w:r w:rsidRPr="00FA2DEF">
        <w:rPr>
          <w:noProof/>
          <w:kern w:val="0"/>
          <w:szCs w:val="21"/>
        </w:rPr>
        <w:t>typedef struct tagPACKETS {</w:t>
      </w:r>
    </w:p>
    <w:p w:rsidR="008B4212" w:rsidRPr="00FA2DEF" w:rsidRDefault="008B4212" w:rsidP="00512BD5">
      <w:pPr>
        <w:autoSpaceDE w:val="0"/>
        <w:autoSpaceDN w:val="0"/>
        <w:adjustRightInd w:val="0"/>
        <w:rPr>
          <w:noProof/>
          <w:kern w:val="0"/>
          <w:szCs w:val="21"/>
        </w:rPr>
      </w:pPr>
      <w:r w:rsidRPr="00FA2DEF">
        <w:rPr>
          <w:noProof/>
          <w:kern w:val="0"/>
          <w:szCs w:val="21"/>
        </w:rPr>
        <w:tab/>
      </w:r>
      <w:r w:rsidRPr="00FA2DEF">
        <w:rPr>
          <w:noProof/>
          <w:kern w:val="0"/>
          <w:szCs w:val="21"/>
        </w:rPr>
        <w:tab/>
        <w:t>int</w:t>
      </w:r>
      <w:r w:rsidRPr="00FA2DEF">
        <w:rPr>
          <w:noProof/>
          <w:kern w:val="0"/>
          <w:szCs w:val="21"/>
        </w:rPr>
        <w:tab/>
        <w:t>btn;</w:t>
      </w:r>
    </w:p>
    <w:p w:rsidR="008B4212" w:rsidRPr="00FA2DEF" w:rsidRDefault="008B4212" w:rsidP="00512BD5">
      <w:pPr>
        <w:autoSpaceDE w:val="0"/>
        <w:autoSpaceDN w:val="0"/>
        <w:adjustRightInd w:val="0"/>
        <w:rPr>
          <w:noProof/>
          <w:kern w:val="0"/>
          <w:szCs w:val="21"/>
        </w:rPr>
      </w:pPr>
      <w:r w:rsidRPr="00FA2DEF">
        <w:rPr>
          <w:noProof/>
          <w:kern w:val="0"/>
          <w:szCs w:val="21"/>
        </w:rPr>
        <w:tab/>
      </w:r>
      <w:r w:rsidRPr="00FA2DEF">
        <w:rPr>
          <w:noProof/>
          <w:kern w:val="0"/>
          <w:szCs w:val="21"/>
        </w:rPr>
        <w:tab/>
        <w:t>LONG</w:t>
      </w:r>
      <w:r w:rsidRPr="00FA2DEF">
        <w:rPr>
          <w:noProof/>
          <w:kern w:val="0"/>
          <w:szCs w:val="21"/>
        </w:rPr>
        <w:tab/>
        <w:t>X;</w:t>
      </w:r>
    </w:p>
    <w:p w:rsidR="008B4212" w:rsidRPr="00FA2DEF" w:rsidRDefault="008B4212" w:rsidP="00512BD5">
      <w:pPr>
        <w:autoSpaceDE w:val="0"/>
        <w:autoSpaceDN w:val="0"/>
        <w:adjustRightInd w:val="0"/>
        <w:ind w:left="420" w:firstLine="420"/>
        <w:rPr>
          <w:noProof/>
          <w:kern w:val="0"/>
          <w:szCs w:val="21"/>
        </w:rPr>
      </w:pPr>
      <w:r w:rsidRPr="00FA2DEF">
        <w:rPr>
          <w:noProof/>
          <w:kern w:val="0"/>
          <w:szCs w:val="21"/>
        </w:rPr>
        <w:t>LONG</w:t>
      </w:r>
      <w:r w:rsidRPr="00FA2DEF">
        <w:rPr>
          <w:noProof/>
          <w:kern w:val="0"/>
          <w:szCs w:val="21"/>
        </w:rPr>
        <w:tab/>
        <w:t>Y;</w:t>
      </w:r>
    </w:p>
    <w:p w:rsidR="008B4212" w:rsidRPr="00FA2DEF" w:rsidRDefault="008B4212" w:rsidP="00512BD5">
      <w:pPr>
        <w:autoSpaceDE w:val="0"/>
        <w:autoSpaceDN w:val="0"/>
        <w:adjustRightInd w:val="0"/>
        <w:ind w:left="420" w:firstLine="420"/>
        <w:rPr>
          <w:noProof/>
          <w:kern w:val="0"/>
          <w:szCs w:val="21"/>
        </w:rPr>
      </w:pPr>
      <w:r w:rsidRPr="00FA2DEF">
        <w:rPr>
          <w:noProof/>
          <w:kern w:val="0"/>
          <w:szCs w:val="21"/>
        </w:rPr>
        <w:t>LONG</w:t>
      </w:r>
      <w:r w:rsidRPr="00FA2DEF">
        <w:rPr>
          <w:noProof/>
          <w:kern w:val="0"/>
          <w:szCs w:val="21"/>
        </w:rPr>
        <w:tab/>
        <w:t>Press;</w:t>
      </w:r>
    </w:p>
    <w:p w:rsidR="008B4212" w:rsidRPr="00FA2DEF" w:rsidRDefault="008B4212" w:rsidP="00512BD5">
      <w:pPr>
        <w:autoSpaceDE w:val="0"/>
        <w:autoSpaceDN w:val="0"/>
        <w:adjustRightInd w:val="0"/>
        <w:ind w:left="420" w:firstLine="420"/>
        <w:rPr>
          <w:noProof/>
          <w:kern w:val="0"/>
          <w:szCs w:val="21"/>
        </w:rPr>
      </w:pPr>
      <w:r w:rsidRPr="00FA2DEF">
        <w:rPr>
          <w:noProof/>
          <w:kern w:val="0"/>
          <w:szCs w:val="21"/>
        </w:rPr>
        <w:t>} PACKETS, *PPACKETS</w:t>
      </w:r>
    </w:p>
    <w:p w:rsidR="008B4212" w:rsidRPr="00FA2DEF" w:rsidRDefault="008B4212" w:rsidP="00512BD5">
      <w:pPr>
        <w:pStyle w:val="QB6"/>
        <w:spacing w:line="360" w:lineRule="auto"/>
        <w:ind w:left="2880" w:firstLine="420"/>
        <w:rPr>
          <w:rFonts w:ascii="Times New Roman"/>
        </w:rPr>
      </w:pPr>
    </w:p>
    <w:p w:rsidR="008B4212" w:rsidRPr="008B4212" w:rsidRDefault="008B4212" w:rsidP="008B4212">
      <w:pPr>
        <w:pStyle w:val="41"/>
      </w:pPr>
      <w:r w:rsidRPr="008B4212">
        <w:rPr>
          <w:b w:val="0"/>
          <w:sz w:val="21"/>
          <w:szCs w:val="21"/>
        </w:rPr>
        <w:t>获取设备或驱动的相关信息的宏定义</w:t>
      </w:r>
    </w:p>
    <w:p w:rsidR="008B4212" w:rsidRDefault="008B4212" w:rsidP="008B4212">
      <w:pPr>
        <w:autoSpaceDE w:val="0"/>
        <w:autoSpaceDN w:val="0"/>
        <w:adjustRightInd w:val="0"/>
        <w:spacing w:line="360" w:lineRule="auto"/>
        <w:ind w:firstLine="420"/>
        <w:rPr>
          <w:szCs w:val="21"/>
        </w:rPr>
      </w:pPr>
      <w:r w:rsidRPr="00FA2DEF">
        <w:rPr>
          <w:szCs w:val="21"/>
        </w:rPr>
        <w:t>签名软件调用</w:t>
      </w:r>
      <w:r w:rsidRPr="00FA2DEF">
        <w:rPr>
          <w:szCs w:val="21"/>
        </w:rPr>
        <w:t>getDeviceInfo</w:t>
      </w:r>
      <w:r w:rsidRPr="00FA2DEF">
        <w:rPr>
          <w:szCs w:val="21"/>
        </w:rPr>
        <w:t>时，传入的</w:t>
      </w:r>
      <w:r w:rsidRPr="00FA2DEF">
        <w:rPr>
          <w:szCs w:val="21"/>
        </w:rPr>
        <w:t>nIndex</w:t>
      </w:r>
      <w:r w:rsidRPr="00FA2DEF">
        <w:rPr>
          <w:szCs w:val="21"/>
        </w:rPr>
        <w:t>值：</w:t>
      </w:r>
    </w:p>
    <w:p w:rsidR="00F429E3" w:rsidRPr="00FA2DEF" w:rsidRDefault="00F429E3" w:rsidP="008B4212">
      <w:pPr>
        <w:autoSpaceDE w:val="0"/>
        <w:autoSpaceDN w:val="0"/>
        <w:adjustRightInd w:val="0"/>
        <w:spacing w:line="360" w:lineRule="auto"/>
        <w:ind w:firstLine="420"/>
        <w:rPr>
          <w:szCs w:val="21"/>
        </w:rPr>
      </w:pPr>
    </w:p>
    <w:p w:rsidR="008B4212" w:rsidRPr="00FA2DEF" w:rsidRDefault="008B4212" w:rsidP="008B4212">
      <w:pPr>
        <w:ind w:firstLine="420"/>
        <w:rPr>
          <w:noProof/>
          <w:kern w:val="0"/>
          <w:szCs w:val="21"/>
        </w:rPr>
      </w:pPr>
      <w:r w:rsidRPr="00FA2DEF">
        <w:rPr>
          <w:noProof/>
          <w:kern w:val="0"/>
          <w:szCs w:val="21"/>
        </w:rPr>
        <w:t>#define HW_GET_STATUS 1</w:t>
      </w:r>
      <w:r w:rsidRPr="00FA2DEF">
        <w:rPr>
          <w:noProof/>
          <w:kern w:val="0"/>
          <w:szCs w:val="21"/>
        </w:rPr>
        <w:tab/>
      </w:r>
      <w:r w:rsidRPr="00FA2DEF">
        <w:rPr>
          <w:noProof/>
          <w:kern w:val="0"/>
          <w:szCs w:val="21"/>
        </w:rPr>
        <w:tab/>
      </w:r>
      <w:r w:rsidRPr="00FA2DEF">
        <w:rPr>
          <w:noProof/>
          <w:kern w:val="0"/>
          <w:szCs w:val="21"/>
        </w:rPr>
        <w:t>获取设备当前状态</w:t>
      </w:r>
    </w:p>
    <w:p w:rsidR="008B4212" w:rsidRPr="00FA2DEF" w:rsidRDefault="008B4212" w:rsidP="008B4212">
      <w:pPr>
        <w:rPr>
          <w:noProof/>
          <w:kern w:val="0"/>
          <w:szCs w:val="21"/>
        </w:rPr>
      </w:pPr>
      <w:r w:rsidRPr="00FA2DEF">
        <w:rPr>
          <w:noProof/>
          <w:kern w:val="0"/>
          <w:szCs w:val="21"/>
        </w:rPr>
        <w:tab/>
      </w:r>
      <w:r w:rsidRPr="00FA2DEF">
        <w:rPr>
          <w:noProof/>
          <w:kern w:val="0"/>
          <w:szCs w:val="21"/>
        </w:rPr>
        <w:tab/>
      </w:r>
      <w:r w:rsidRPr="00FA2DEF">
        <w:rPr>
          <w:noProof/>
          <w:kern w:val="0"/>
          <w:szCs w:val="21"/>
        </w:rPr>
        <w:t>返回值类型：</w:t>
      </w:r>
      <w:r w:rsidRPr="00FA2DEF">
        <w:rPr>
          <w:noProof/>
          <w:kern w:val="0"/>
          <w:szCs w:val="21"/>
        </w:rPr>
        <w:t xml:space="preserve"> UINT </w:t>
      </w:r>
      <w:r w:rsidRPr="00FA2DEF">
        <w:rPr>
          <w:noProof/>
          <w:kern w:val="0"/>
          <w:szCs w:val="21"/>
        </w:rPr>
        <w:tab/>
      </w:r>
    </w:p>
    <w:p w:rsidR="008B4212" w:rsidRPr="00FA2DEF" w:rsidRDefault="008B4212" w:rsidP="008B4212">
      <w:pPr>
        <w:ind w:left="420" w:firstLine="420"/>
        <w:rPr>
          <w:noProof/>
          <w:kern w:val="0"/>
          <w:szCs w:val="21"/>
        </w:rPr>
      </w:pPr>
      <w:r w:rsidRPr="00FA2DEF">
        <w:rPr>
          <w:noProof/>
          <w:kern w:val="0"/>
          <w:szCs w:val="21"/>
        </w:rPr>
        <w:t>0</w:t>
      </w:r>
      <w:r w:rsidRPr="00FA2DEF">
        <w:rPr>
          <w:noProof/>
          <w:kern w:val="0"/>
          <w:szCs w:val="21"/>
        </w:rPr>
        <w:t>：正常工作</w:t>
      </w:r>
    </w:p>
    <w:p w:rsidR="008B4212" w:rsidRPr="00FA2DEF" w:rsidRDefault="008B4212" w:rsidP="008B4212">
      <w:pPr>
        <w:ind w:left="420" w:firstLine="420"/>
        <w:rPr>
          <w:noProof/>
          <w:kern w:val="0"/>
          <w:szCs w:val="21"/>
        </w:rPr>
      </w:pPr>
      <w:r w:rsidRPr="00FA2DEF">
        <w:rPr>
          <w:noProof/>
          <w:kern w:val="0"/>
          <w:szCs w:val="21"/>
        </w:rPr>
        <w:t>1</w:t>
      </w:r>
      <w:r w:rsidRPr="00FA2DEF">
        <w:rPr>
          <w:noProof/>
          <w:kern w:val="0"/>
          <w:szCs w:val="21"/>
        </w:rPr>
        <w:t>：设备未连接</w:t>
      </w:r>
    </w:p>
    <w:p w:rsidR="008B4212" w:rsidRPr="00FA2DEF" w:rsidRDefault="008B4212" w:rsidP="008B4212">
      <w:pPr>
        <w:ind w:left="420" w:firstLine="420"/>
        <w:rPr>
          <w:noProof/>
          <w:kern w:val="0"/>
          <w:szCs w:val="21"/>
        </w:rPr>
      </w:pPr>
    </w:p>
    <w:p w:rsidR="008B4212" w:rsidRPr="00FA2DEF" w:rsidRDefault="008B4212" w:rsidP="008B4212">
      <w:pPr>
        <w:rPr>
          <w:noProof/>
          <w:kern w:val="0"/>
          <w:szCs w:val="21"/>
        </w:rPr>
      </w:pPr>
      <w:r w:rsidRPr="00FA2DEF">
        <w:rPr>
          <w:szCs w:val="21"/>
        </w:rPr>
        <w:tab/>
      </w:r>
      <w:r w:rsidRPr="00FA2DEF">
        <w:rPr>
          <w:noProof/>
          <w:kern w:val="0"/>
          <w:szCs w:val="21"/>
        </w:rPr>
        <w:t>#define HW_GET_AXIS_X 2</w:t>
      </w:r>
      <w:r w:rsidRPr="00FA2DEF">
        <w:rPr>
          <w:noProof/>
          <w:kern w:val="0"/>
          <w:szCs w:val="21"/>
        </w:rPr>
        <w:tab/>
      </w:r>
      <w:r w:rsidRPr="00FA2DEF">
        <w:rPr>
          <w:noProof/>
          <w:kern w:val="0"/>
          <w:szCs w:val="21"/>
        </w:rPr>
        <w:tab/>
      </w:r>
      <w:r w:rsidRPr="00FA2DEF">
        <w:rPr>
          <w:noProof/>
          <w:kern w:val="0"/>
          <w:szCs w:val="21"/>
        </w:rPr>
        <w:t>获取</w:t>
      </w:r>
      <w:r w:rsidR="0061221D">
        <w:rPr>
          <w:noProof/>
          <w:kern w:val="0"/>
          <w:szCs w:val="21"/>
        </w:rPr>
        <w:t>电子</w:t>
      </w:r>
      <w:r w:rsidRPr="00FA2DEF">
        <w:rPr>
          <w:noProof/>
          <w:kern w:val="0"/>
          <w:szCs w:val="21"/>
        </w:rPr>
        <w:t>签名设备的</w:t>
      </w:r>
      <w:r w:rsidRPr="00FA2DEF">
        <w:rPr>
          <w:noProof/>
          <w:kern w:val="0"/>
          <w:szCs w:val="21"/>
        </w:rPr>
        <w:t>X</w:t>
      </w:r>
      <w:r w:rsidRPr="00FA2DEF">
        <w:rPr>
          <w:noProof/>
          <w:kern w:val="0"/>
          <w:szCs w:val="21"/>
        </w:rPr>
        <w:t>的范围值</w:t>
      </w:r>
    </w:p>
    <w:p w:rsidR="008B4212" w:rsidRPr="00FA2DEF" w:rsidRDefault="008B4212" w:rsidP="008B4212">
      <w:pPr>
        <w:rPr>
          <w:noProof/>
          <w:kern w:val="0"/>
          <w:szCs w:val="21"/>
        </w:rPr>
      </w:pPr>
      <w:r w:rsidRPr="00FA2DEF">
        <w:rPr>
          <w:noProof/>
          <w:kern w:val="0"/>
          <w:szCs w:val="21"/>
        </w:rPr>
        <w:tab/>
      </w:r>
      <w:r w:rsidRPr="00FA2DEF">
        <w:rPr>
          <w:noProof/>
          <w:kern w:val="0"/>
          <w:szCs w:val="21"/>
        </w:rPr>
        <w:tab/>
      </w:r>
      <w:r w:rsidRPr="00FA2DEF">
        <w:rPr>
          <w:noProof/>
          <w:kern w:val="0"/>
          <w:szCs w:val="21"/>
        </w:rPr>
        <w:t>返回值：</w:t>
      </w:r>
      <w:r w:rsidRPr="00FA2DEF">
        <w:rPr>
          <w:noProof/>
          <w:kern w:val="0"/>
          <w:szCs w:val="21"/>
        </w:rPr>
        <w:t xml:space="preserve"> AXIS</w:t>
      </w:r>
    </w:p>
    <w:p w:rsidR="008B4212" w:rsidRPr="00FA2DEF" w:rsidRDefault="008B4212" w:rsidP="008B4212">
      <w:pPr>
        <w:rPr>
          <w:noProof/>
          <w:kern w:val="0"/>
          <w:szCs w:val="21"/>
        </w:rPr>
      </w:pPr>
      <w:r w:rsidRPr="00FA2DEF">
        <w:rPr>
          <w:szCs w:val="21"/>
        </w:rPr>
        <w:tab/>
      </w:r>
      <w:r w:rsidRPr="00FA2DEF">
        <w:rPr>
          <w:noProof/>
          <w:kern w:val="0"/>
          <w:szCs w:val="21"/>
        </w:rPr>
        <w:t>#define HW_GET_AXIS_Y 3</w:t>
      </w:r>
      <w:r w:rsidRPr="00FA2DEF">
        <w:rPr>
          <w:noProof/>
          <w:kern w:val="0"/>
          <w:szCs w:val="21"/>
        </w:rPr>
        <w:tab/>
      </w:r>
      <w:r w:rsidRPr="00FA2DEF">
        <w:rPr>
          <w:noProof/>
          <w:kern w:val="0"/>
          <w:szCs w:val="21"/>
        </w:rPr>
        <w:tab/>
      </w:r>
      <w:r w:rsidRPr="00FA2DEF">
        <w:rPr>
          <w:noProof/>
          <w:kern w:val="0"/>
          <w:szCs w:val="21"/>
        </w:rPr>
        <w:t>获取</w:t>
      </w:r>
      <w:r w:rsidR="0061221D">
        <w:rPr>
          <w:noProof/>
          <w:kern w:val="0"/>
          <w:szCs w:val="21"/>
        </w:rPr>
        <w:t>电子</w:t>
      </w:r>
      <w:r w:rsidRPr="00FA2DEF">
        <w:rPr>
          <w:noProof/>
          <w:kern w:val="0"/>
          <w:szCs w:val="21"/>
        </w:rPr>
        <w:t>签名设备的</w:t>
      </w:r>
      <w:r w:rsidRPr="00FA2DEF">
        <w:rPr>
          <w:noProof/>
          <w:kern w:val="0"/>
          <w:szCs w:val="21"/>
        </w:rPr>
        <w:t>Y</w:t>
      </w:r>
      <w:r w:rsidRPr="00FA2DEF">
        <w:rPr>
          <w:noProof/>
          <w:kern w:val="0"/>
          <w:szCs w:val="21"/>
        </w:rPr>
        <w:t>的范围值</w:t>
      </w:r>
    </w:p>
    <w:p w:rsidR="008B4212" w:rsidRPr="00FA2DEF" w:rsidRDefault="008B4212" w:rsidP="008B4212">
      <w:pPr>
        <w:rPr>
          <w:noProof/>
          <w:kern w:val="0"/>
          <w:szCs w:val="21"/>
        </w:rPr>
      </w:pPr>
      <w:r w:rsidRPr="00FA2DEF">
        <w:rPr>
          <w:noProof/>
          <w:kern w:val="0"/>
          <w:szCs w:val="21"/>
        </w:rPr>
        <w:lastRenderedPageBreak/>
        <w:tab/>
      </w:r>
      <w:r w:rsidRPr="00FA2DEF">
        <w:rPr>
          <w:noProof/>
          <w:kern w:val="0"/>
          <w:szCs w:val="21"/>
        </w:rPr>
        <w:tab/>
      </w:r>
      <w:r w:rsidRPr="00FA2DEF">
        <w:rPr>
          <w:noProof/>
          <w:kern w:val="0"/>
          <w:szCs w:val="21"/>
        </w:rPr>
        <w:t>返回值：</w:t>
      </w:r>
      <w:r w:rsidRPr="00FA2DEF">
        <w:rPr>
          <w:noProof/>
          <w:kern w:val="0"/>
          <w:szCs w:val="21"/>
        </w:rPr>
        <w:t xml:space="preserve"> AXIS</w:t>
      </w:r>
    </w:p>
    <w:p w:rsidR="008B4212" w:rsidRPr="00FA2DEF" w:rsidRDefault="008B4212" w:rsidP="008B4212">
      <w:pPr>
        <w:rPr>
          <w:szCs w:val="21"/>
        </w:rPr>
      </w:pPr>
    </w:p>
    <w:p w:rsidR="008B4212" w:rsidRPr="00FA2DEF" w:rsidRDefault="008B4212" w:rsidP="008B4212">
      <w:pPr>
        <w:rPr>
          <w:noProof/>
          <w:kern w:val="0"/>
          <w:szCs w:val="21"/>
        </w:rPr>
      </w:pPr>
      <w:r w:rsidRPr="00FA2DEF">
        <w:rPr>
          <w:szCs w:val="21"/>
        </w:rPr>
        <w:tab/>
      </w:r>
      <w:r w:rsidRPr="00FA2DEF">
        <w:rPr>
          <w:noProof/>
          <w:kern w:val="0"/>
          <w:szCs w:val="21"/>
        </w:rPr>
        <w:t xml:space="preserve">#define HW_GET_PRESSURE 4 </w:t>
      </w:r>
      <w:r w:rsidRPr="00FA2DEF">
        <w:rPr>
          <w:noProof/>
          <w:kern w:val="0"/>
          <w:szCs w:val="21"/>
        </w:rPr>
        <w:tab/>
      </w:r>
      <w:r w:rsidRPr="00FA2DEF">
        <w:rPr>
          <w:noProof/>
          <w:kern w:val="0"/>
          <w:szCs w:val="21"/>
        </w:rPr>
        <w:t>获取</w:t>
      </w:r>
      <w:r w:rsidR="0061221D">
        <w:rPr>
          <w:noProof/>
          <w:kern w:val="0"/>
          <w:szCs w:val="21"/>
        </w:rPr>
        <w:t>电子</w:t>
      </w:r>
      <w:r w:rsidRPr="00FA2DEF">
        <w:rPr>
          <w:noProof/>
          <w:kern w:val="0"/>
          <w:szCs w:val="21"/>
        </w:rPr>
        <w:t>签名设备的压感级别</w:t>
      </w:r>
    </w:p>
    <w:p w:rsidR="008B4212" w:rsidRPr="00FA2DEF" w:rsidRDefault="008B4212" w:rsidP="008B4212">
      <w:pPr>
        <w:rPr>
          <w:noProof/>
          <w:kern w:val="0"/>
          <w:szCs w:val="21"/>
        </w:rPr>
      </w:pPr>
      <w:r w:rsidRPr="00FA2DEF">
        <w:rPr>
          <w:noProof/>
          <w:kern w:val="0"/>
          <w:szCs w:val="21"/>
        </w:rPr>
        <w:tab/>
      </w:r>
      <w:r w:rsidRPr="00FA2DEF">
        <w:rPr>
          <w:noProof/>
          <w:kern w:val="0"/>
          <w:szCs w:val="21"/>
        </w:rPr>
        <w:tab/>
      </w:r>
      <w:r w:rsidRPr="00FA2DEF">
        <w:rPr>
          <w:noProof/>
          <w:kern w:val="0"/>
          <w:szCs w:val="21"/>
        </w:rPr>
        <w:t>返回值：</w:t>
      </w:r>
      <w:r w:rsidRPr="00FA2DEF">
        <w:rPr>
          <w:noProof/>
          <w:kern w:val="0"/>
          <w:szCs w:val="21"/>
        </w:rPr>
        <w:t xml:space="preserve"> LONG</w:t>
      </w:r>
    </w:p>
    <w:p w:rsidR="008B4212" w:rsidRPr="00FA2DEF" w:rsidRDefault="008B4212" w:rsidP="008B4212">
      <w:pPr>
        <w:rPr>
          <w:szCs w:val="21"/>
        </w:rPr>
      </w:pPr>
      <w:r w:rsidRPr="00FA2DEF">
        <w:rPr>
          <w:szCs w:val="21"/>
        </w:rPr>
        <w:tab/>
      </w:r>
      <w:r w:rsidRPr="00FA2DEF">
        <w:rPr>
          <w:szCs w:val="21"/>
        </w:rPr>
        <w:tab/>
        <w:t>512:</w:t>
      </w:r>
      <w:r w:rsidRPr="00FA2DEF">
        <w:rPr>
          <w:szCs w:val="21"/>
        </w:rPr>
        <w:tab/>
      </w:r>
      <w:r w:rsidR="00512BD5">
        <w:rPr>
          <w:szCs w:val="21"/>
        </w:rPr>
        <w:tab/>
      </w:r>
      <w:r w:rsidRPr="00FA2DEF">
        <w:rPr>
          <w:szCs w:val="21"/>
        </w:rPr>
        <w:t>512</w:t>
      </w:r>
      <w:r w:rsidRPr="00FA2DEF">
        <w:rPr>
          <w:szCs w:val="21"/>
        </w:rPr>
        <w:t>级压感</w:t>
      </w:r>
    </w:p>
    <w:p w:rsidR="008B4212" w:rsidRPr="00FA2DEF" w:rsidRDefault="008B4212" w:rsidP="008B4212">
      <w:pPr>
        <w:rPr>
          <w:szCs w:val="21"/>
        </w:rPr>
      </w:pPr>
      <w:r w:rsidRPr="00FA2DEF">
        <w:rPr>
          <w:szCs w:val="21"/>
        </w:rPr>
        <w:tab/>
      </w:r>
      <w:r w:rsidRPr="00FA2DEF">
        <w:rPr>
          <w:szCs w:val="21"/>
        </w:rPr>
        <w:tab/>
        <w:t>1024:</w:t>
      </w:r>
      <w:r w:rsidRPr="00FA2DEF">
        <w:rPr>
          <w:szCs w:val="21"/>
        </w:rPr>
        <w:tab/>
        <w:t>1024</w:t>
      </w:r>
      <w:r w:rsidRPr="00FA2DEF">
        <w:rPr>
          <w:szCs w:val="21"/>
        </w:rPr>
        <w:t>级压感</w:t>
      </w:r>
    </w:p>
    <w:p w:rsidR="008B4212" w:rsidRPr="00FA2DEF" w:rsidRDefault="008B4212" w:rsidP="008B4212">
      <w:pPr>
        <w:rPr>
          <w:szCs w:val="21"/>
        </w:rPr>
      </w:pPr>
      <w:r w:rsidRPr="00FA2DEF">
        <w:rPr>
          <w:szCs w:val="21"/>
        </w:rPr>
        <w:tab/>
      </w:r>
      <w:r w:rsidRPr="00FA2DEF">
        <w:rPr>
          <w:szCs w:val="21"/>
        </w:rPr>
        <w:tab/>
        <w:t>2048:</w:t>
      </w:r>
      <w:r w:rsidRPr="00FA2DEF">
        <w:rPr>
          <w:szCs w:val="21"/>
        </w:rPr>
        <w:tab/>
        <w:t>2048</w:t>
      </w:r>
      <w:r w:rsidRPr="00FA2DEF">
        <w:rPr>
          <w:szCs w:val="21"/>
        </w:rPr>
        <w:t>级压感</w:t>
      </w:r>
    </w:p>
    <w:p w:rsidR="008B4212" w:rsidRPr="00FA2DEF" w:rsidRDefault="008B4212" w:rsidP="008B4212">
      <w:pPr>
        <w:rPr>
          <w:szCs w:val="21"/>
        </w:rPr>
      </w:pPr>
    </w:p>
    <w:p w:rsidR="008B4212" w:rsidRPr="00FA2DEF" w:rsidRDefault="008B4212" w:rsidP="008B4212">
      <w:pPr>
        <w:rPr>
          <w:noProof/>
          <w:kern w:val="0"/>
          <w:szCs w:val="21"/>
        </w:rPr>
      </w:pPr>
      <w:r w:rsidRPr="00FA2DEF">
        <w:rPr>
          <w:szCs w:val="21"/>
        </w:rPr>
        <w:tab/>
      </w:r>
      <w:r w:rsidRPr="00FA2DEF">
        <w:rPr>
          <w:noProof/>
          <w:kern w:val="0"/>
          <w:szCs w:val="21"/>
        </w:rPr>
        <w:t>#define HW_GET_VENDOR 5</w:t>
      </w:r>
      <w:r w:rsidRPr="00FA2DEF">
        <w:rPr>
          <w:noProof/>
          <w:kern w:val="0"/>
          <w:szCs w:val="21"/>
        </w:rPr>
        <w:tab/>
      </w:r>
      <w:r w:rsidRPr="00FA2DEF">
        <w:rPr>
          <w:noProof/>
          <w:kern w:val="0"/>
          <w:szCs w:val="21"/>
        </w:rPr>
        <w:tab/>
      </w:r>
      <w:r w:rsidRPr="00FA2DEF">
        <w:rPr>
          <w:noProof/>
          <w:kern w:val="0"/>
          <w:szCs w:val="21"/>
        </w:rPr>
        <w:t>获取</w:t>
      </w:r>
      <w:r w:rsidR="0061221D">
        <w:rPr>
          <w:noProof/>
          <w:kern w:val="0"/>
          <w:szCs w:val="21"/>
        </w:rPr>
        <w:t>电子</w:t>
      </w:r>
      <w:r w:rsidRPr="00FA2DEF">
        <w:rPr>
          <w:noProof/>
          <w:kern w:val="0"/>
          <w:szCs w:val="21"/>
        </w:rPr>
        <w:t>签名设备的厂商名字</w:t>
      </w:r>
    </w:p>
    <w:p w:rsidR="008B4212" w:rsidRPr="00FA2DEF" w:rsidRDefault="008B4212" w:rsidP="008B4212">
      <w:pPr>
        <w:rPr>
          <w:szCs w:val="21"/>
        </w:rPr>
      </w:pPr>
      <w:r w:rsidRPr="00FA2DEF">
        <w:rPr>
          <w:szCs w:val="21"/>
        </w:rPr>
        <w:tab/>
      </w:r>
      <w:r w:rsidRPr="00FA2DEF">
        <w:rPr>
          <w:szCs w:val="21"/>
        </w:rPr>
        <w:tab/>
      </w:r>
      <w:r w:rsidRPr="00FA2DEF">
        <w:rPr>
          <w:szCs w:val="21"/>
        </w:rPr>
        <w:t>返回值：</w:t>
      </w:r>
      <w:r w:rsidRPr="00FA2DEF">
        <w:rPr>
          <w:szCs w:val="21"/>
        </w:rPr>
        <w:t>char *</w:t>
      </w:r>
    </w:p>
    <w:p w:rsidR="008B4212" w:rsidRPr="00FA2DEF" w:rsidRDefault="008B4212" w:rsidP="008B4212">
      <w:pPr>
        <w:rPr>
          <w:szCs w:val="21"/>
        </w:rPr>
      </w:pPr>
    </w:p>
    <w:p w:rsidR="008B4212" w:rsidRPr="00FA2DEF" w:rsidRDefault="008B4212" w:rsidP="008B4212">
      <w:pPr>
        <w:rPr>
          <w:noProof/>
          <w:kern w:val="0"/>
          <w:szCs w:val="21"/>
        </w:rPr>
      </w:pPr>
      <w:r w:rsidRPr="00FA2DEF">
        <w:rPr>
          <w:szCs w:val="21"/>
        </w:rPr>
        <w:tab/>
      </w:r>
      <w:r w:rsidRPr="00FA2DEF">
        <w:rPr>
          <w:noProof/>
          <w:kern w:val="0"/>
          <w:szCs w:val="21"/>
        </w:rPr>
        <w:t>#define HW_GET_PRODUCT 6</w:t>
      </w:r>
      <w:r w:rsidRPr="00FA2DEF">
        <w:rPr>
          <w:noProof/>
          <w:kern w:val="0"/>
          <w:szCs w:val="21"/>
        </w:rPr>
        <w:tab/>
      </w:r>
      <w:r w:rsidRPr="00FA2DEF">
        <w:rPr>
          <w:noProof/>
          <w:kern w:val="0"/>
          <w:szCs w:val="21"/>
        </w:rPr>
        <w:t>获取</w:t>
      </w:r>
      <w:r w:rsidR="0061221D">
        <w:rPr>
          <w:noProof/>
          <w:kern w:val="0"/>
          <w:szCs w:val="21"/>
        </w:rPr>
        <w:t>电子</w:t>
      </w:r>
      <w:r w:rsidRPr="00FA2DEF">
        <w:rPr>
          <w:noProof/>
          <w:kern w:val="0"/>
          <w:szCs w:val="21"/>
        </w:rPr>
        <w:t>签名设备的设备名字</w:t>
      </w:r>
    </w:p>
    <w:p w:rsidR="008B4212" w:rsidRPr="00FA2DEF" w:rsidRDefault="008B4212" w:rsidP="008B4212">
      <w:pPr>
        <w:rPr>
          <w:szCs w:val="21"/>
        </w:rPr>
      </w:pPr>
      <w:r w:rsidRPr="00FA2DEF">
        <w:rPr>
          <w:szCs w:val="21"/>
        </w:rPr>
        <w:tab/>
      </w:r>
      <w:r w:rsidRPr="00FA2DEF">
        <w:rPr>
          <w:szCs w:val="21"/>
        </w:rPr>
        <w:tab/>
      </w:r>
      <w:r w:rsidRPr="00FA2DEF">
        <w:rPr>
          <w:szCs w:val="21"/>
        </w:rPr>
        <w:t>返回值：</w:t>
      </w:r>
      <w:r w:rsidRPr="00FA2DEF">
        <w:rPr>
          <w:szCs w:val="21"/>
        </w:rPr>
        <w:t>char *</w:t>
      </w:r>
    </w:p>
    <w:p w:rsidR="008B4212" w:rsidRPr="00FA2DEF" w:rsidRDefault="008B4212" w:rsidP="008B4212">
      <w:pPr>
        <w:rPr>
          <w:szCs w:val="21"/>
        </w:rPr>
      </w:pPr>
    </w:p>
    <w:p w:rsidR="008B4212" w:rsidRPr="00FA2DEF" w:rsidRDefault="008B4212" w:rsidP="008B4212">
      <w:pPr>
        <w:rPr>
          <w:szCs w:val="21"/>
        </w:rPr>
      </w:pPr>
      <w:r w:rsidRPr="00FA2DEF">
        <w:rPr>
          <w:szCs w:val="21"/>
        </w:rPr>
        <w:tab/>
      </w:r>
      <w:r w:rsidRPr="00FA2DEF">
        <w:rPr>
          <w:noProof/>
          <w:kern w:val="0"/>
          <w:szCs w:val="21"/>
        </w:rPr>
        <w:t>#define HW_GET_DRV_VER 7</w:t>
      </w:r>
      <w:r w:rsidRPr="00FA2DEF">
        <w:rPr>
          <w:noProof/>
          <w:kern w:val="0"/>
          <w:szCs w:val="21"/>
        </w:rPr>
        <w:tab/>
      </w:r>
      <w:r w:rsidRPr="00FA2DEF">
        <w:rPr>
          <w:noProof/>
          <w:kern w:val="0"/>
          <w:szCs w:val="21"/>
        </w:rPr>
        <w:t>获取</w:t>
      </w:r>
      <w:r w:rsidR="0061221D">
        <w:rPr>
          <w:noProof/>
          <w:kern w:val="0"/>
          <w:szCs w:val="21"/>
        </w:rPr>
        <w:t>电子</w:t>
      </w:r>
      <w:r w:rsidRPr="00FA2DEF">
        <w:rPr>
          <w:noProof/>
          <w:kern w:val="0"/>
          <w:szCs w:val="21"/>
        </w:rPr>
        <w:t>签名设备的接口版本，即</w:t>
      </w:r>
      <w:r w:rsidRPr="00FA2DEF">
        <w:rPr>
          <w:szCs w:val="21"/>
        </w:rPr>
        <w:t>HWSignTab.dll</w:t>
      </w:r>
      <w:r w:rsidRPr="00FA2DEF">
        <w:rPr>
          <w:szCs w:val="21"/>
        </w:rPr>
        <w:t>版本</w:t>
      </w:r>
    </w:p>
    <w:p w:rsidR="008B4212" w:rsidRPr="00FA2DEF" w:rsidRDefault="008B4212" w:rsidP="008B4212">
      <w:pPr>
        <w:rPr>
          <w:noProof/>
          <w:kern w:val="0"/>
          <w:szCs w:val="21"/>
        </w:rPr>
      </w:pPr>
      <w:r w:rsidRPr="00FA2DEF">
        <w:rPr>
          <w:noProof/>
          <w:kern w:val="0"/>
          <w:szCs w:val="21"/>
        </w:rPr>
        <w:tab/>
      </w:r>
      <w:r w:rsidRPr="00FA2DEF">
        <w:rPr>
          <w:noProof/>
          <w:kern w:val="0"/>
          <w:szCs w:val="21"/>
        </w:rPr>
        <w:tab/>
      </w:r>
      <w:r w:rsidRPr="00FA2DEF">
        <w:rPr>
          <w:noProof/>
          <w:kern w:val="0"/>
          <w:szCs w:val="21"/>
        </w:rPr>
        <w:t>返回值：</w:t>
      </w:r>
      <w:r w:rsidRPr="00FA2DEF">
        <w:rPr>
          <w:noProof/>
          <w:kern w:val="0"/>
          <w:szCs w:val="21"/>
        </w:rPr>
        <w:t xml:space="preserve"> DWORD</w:t>
      </w:r>
      <w:r w:rsidRPr="00FA2DEF">
        <w:rPr>
          <w:noProof/>
          <w:kern w:val="0"/>
          <w:szCs w:val="21"/>
        </w:rPr>
        <w:tab/>
      </w:r>
    </w:p>
    <w:p w:rsidR="008B4212" w:rsidRPr="00FA2DEF" w:rsidRDefault="008B4212" w:rsidP="008B4212">
      <w:pPr>
        <w:rPr>
          <w:noProof/>
          <w:kern w:val="0"/>
          <w:szCs w:val="21"/>
        </w:rPr>
      </w:pPr>
      <w:r w:rsidRPr="00FA2DEF">
        <w:rPr>
          <w:noProof/>
          <w:kern w:val="0"/>
          <w:szCs w:val="21"/>
        </w:rPr>
        <w:tab/>
      </w:r>
      <w:r w:rsidRPr="00FA2DEF">
        <w:rPr>
          <w:noProof/>
          <w:kern w:val="0"/>
          <w:szCs w:val="21"/>
        </w:rPr>
        <w:tab/>
        <w:t>HIWORD</w:t>
      </w:r>
      <w:r w:rsidRPr="00FA2DEF">
        <w:rPr>
          <w:noProof/>
          <w:kern w:val="0"/>
          <w:szCs w:val="21"/>
        </w:rPr>
        <w:t>：大版本号</w:t>
      </w:r>
    </w:p>
    <w:p w:rsidR="008B4212" w:rsidRPr="00FA2DEF" w:rsidRDefault="008B4212" w:rsidP="008B4212">
      <w:pPr>
        <w:rPr>
          <w:noProof/>
          <w:kern w:val="0"/>
          <w:szCs w:val="21"/>
        </w:rPr>
      </w:pPr>
      <w:r w:rsidRPr="00FA2DEF">
        <w:rPr>
          <w:noProof/>
          <w:kern w:val="0"/>
          <w:szCs w:val="21"/>
        </w:rPr>
        <w:tab/>
      </w:r>
      <w:r w:rsidRPr="00FA2DEF">
        <w:rPr>
          <w:noProof/>
          <w:kern w:val="0"/>
          <w:szCs w:val="21"/>
        </w:rPr>
        <w:tab/>
        <w:t>LOWORD</w:t>
      </w:r>
      <w:r w:rsidRPr="00FA2DEF">
        <w:rPr>
          <w:noProof/>
          <w:kern w:val="0"/>
          <w:szCs w:val="21"/>
        </w:rPr>
        <w:t>：小版本号</w:t>
      </w:r>
    </w:p>
    <w:p w:rsidR="008B4212" w:rsidRPr="00FA2DEF" w:rsidRDefault="008B4212" w:rsidP="008B4212">
      <w:pPr>
        <w:rPr>
          <w:noProof/>
          <w:kern w:val="0"/>
          <w:szCs w:val="21"/>
        </w:rPr>
      </w:pPr>
    </w:p>
    <w:p w:rsidR="008B4212" w:rsidRPr="00FA2DEF" w:rsidRDefault="008B4212" w:rsidP="008B4212">
      <w:pPr>
        <w:ind w:firstLine="420"/>
        <w:rPr>
          <w:noProof/>
          <w:kern w:val="0"/>
          <w:szCs w:val="21"/>
        </w:rPr>
      </w:pPr>
      <w:r w:rsidRPr="00FA2DEF">
        <w:rPr>
          <w:noProof/>
          <w:kern w:val="0"/>
          <w:szCs w:val="21"/>
        </w:rPr>
        <w:t xml:space="preserve">#define HW_CLOSE   0xffffffff   </w:t>
      </w:r>
      <w:r w:rsidRPr="00FA2DEF">
        <w:rPr>
          <w:noProof/>
          <w:kern w:val="0"/>
          <w:szCs w:val="21"/>
        </w:rPr>
        <w:t>通知</w:t>
      </w:r>
      <w:r w:rsidRPr="00FA2DEF">
        <w:rPr>
          <w:noProof/>
          <w:kern w:val="0"/>
          <w:szCs w:val="21"/>
        </w:rPr>
        <w:t>DLL</w:t>
      </w:r>
      <w:r w:rsidRPr="00FA2DEF">
        <w:rPr>
          <w:noProof/>
          <w:kern w:val="0"/>
          <w:szCs w:val="21"/>
        </w:rPr>
        <w:t>关闭设备</w:t>
      </w:r>
    </w:p>
    <w:p w:rsidR="008B4212" w:rsidRPr="00FA2DEF" w:rsidRDefault="008B4212" w:rsidP="008B4212">
      <w:pPr>
        <w:tabs>
          <w:tab w:val="left" w:pos="851"/>
        </w:tabs>
        <w:ind w:firstLine="420"/>
        <w:rPr>
          <w:noProof/>
          <w:kern w:val="0"/>
          <w:szCs w:val="21"/>
        </w:rPr>
      </w:pPr>
      <w:r w:rsidRPr="00FA2DEF">
        <w:rPr>
          <w:noProof/>
          <w:kern w:val="0"/>
          <w:szCs w:val="21"/>
        </w:rPr>
        <w:t>返回值：</w:t>
      </w:r>
      <w:r w:rsidRPr="00FA2DEF">
        <w:rPr>
          <w:noProof/>
          <w:kern w:val="0"/>
          <w:szCs w:val="21"/>
        </w:rPr>
        <w:t>bool</w:t>
      </w:r>
    </w:p>
    <w:p w:rsidR="008B4212" w:rsidRPr="00FA2DEF" w:rsidRDefault="008B4212" w:rsidP="008B4212">
      <w:pPr>
        <w:tabs>
          <w:tab w:val="left" w:pos="851"/>
        </w:tabs>
        <w:ind w:firstLine="420"/>
        <w:rPr>
          <w:noProof/>
          <w:kern w:val="0"/>
          <w:szCs w:val="21"/>
        </w:rPr>
      </w:pPr>
      <w:r w:rsidRPr="00FA2DEF">
        <w:rPr>
          <w:noProof/>
          <w:kern w:val="0"/>
          <w:szCs w:val="21"/>
        </w:rPr>
        <w:t xml:space="preserve">    0:</w:t>
      </w:r>
      <w:r w:rsidRPr="00FA2DEF">
        <w:rPr>
          <w:noProof/>
          <w:kern w:val="0"/>
          <w:szCs w:val="21"/>
        </w:rPr>
        <w:t>不成功</w:t>
      </w:r>
    </w:p>
    <w:p w:rsidR="008B4212" w:rsidRPr="00FA2DEF" w:rsidRDefault="008B4212" w:rsidP="008B4212">
      <w:pPr>
        <w:tabs>
          <w:tab w:val="left" w:pos="851"/>
        </w:tabs>
        <w:ind w:firstLineChars="300" w:firstLine="630"/>
        <w:rPr>
          <w:noProof/>
          <w:kern w:val="0"/>
          <w:szCs w:val="21"/>
        </w:rPr>
      </w:pPr>
      <w:r w:rsidRPr="00FA2DEF">
        <w:rPr>
          <w:noProof/>
          <w:kern w:val="0"/>
          <w:szCs w:val="21"/>
        </w:rPr>
        <w:t xml:space="preserve">  1</w:t>
      </w:r>
      <w:r w:rsidRPr="00FA2DEF">
        <w:rPr>
          <w:noProof/>
          <w:kern w:val="0"/>
          <w:szCs w:val="21"/>
        </w:rPr>
        <w:t>：成功</w:t>
      </w:r>
    </w:p>
    <w:p w:rsidR="008B4212" w:rsidRPr="00FA2DEF" w:rsidRDefault="008B4212" w:rsidP="008B4212">
      <w:pPr>
        <w:autoSpaceDE w:val="0"/>
        <w:autoSpaceDN w:val="0"/>
        <w:adjustRightInd w:val="0"/>
        <w:spacing w:line="360" w:lineRule="auto"/>
        <w:ind w:firstLine="420"/>
      </w:pPr>
    </w:p>
    <w:p w:rsidR="008B4212" w:rsidRPr="008B4212" w:rsidRDefault="008B4212" w:rsidP="008B4212">
      <w:pPr>
        <w:pStyle w:val="41"/>
      </w:pPr>
      <w:r w:rsidRPr="008B4212">
        <w:rPr>
          <w:b w:val="0"/>
          <w:sz w:val="21"/>
          <w:szCs w:val="21"/>
        </w:rPr>
        <w:t>获取硬件设备信息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417"/>
        <w:gridCol w:w="1416"/>
        <w:gridCol w:w="1558"/>
        <w:gridCol w:w="2413"/>
      </w:tblGrid>
      <w:tr w:rsidR="008B4212" w:rsidRPr="00FA2DEF" w:rsidTr="00BA7F77">
        <w:tc>
          <w:tcPr>
            <w:tcW w:w="1384"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bidi="ar-SA"/>
              </w:rPr>
            </w:pPr>
            <w:r w:rsidRPr="00FA2DEF">
              <w:rPr>
                <w:rFonts w:ascii="Times New Roman" w:hAnsi="Times New Roman"/>
                <w:sz w:val="21"/>
                <w:szCs w:val="21"/>
                <w:lang w:bidi="ar-SA"/>
              </w:rPr>
              <w:t>函数描述</w:t>
            </w:r>
          </w:p>
        </w:tc>
        <w:tc>
          <w:tcPr>
            <w:tcW w:w="6804" w:type="dxa"/>
            <w:gridSpan w:val="4"/>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kern w:val="44"/>
                <w:sz w:val="21"/>
                <w:szCs w:val="21"/>
                <w:lang w:eastAsia="zh-CN"/>
              </w:rPr>
            </w:pPr>
            <w:r w:rsidRPr="00FA2DEF">
              <w:rPr>
                <w:rFonts w:ascii="Times New Roman" w:hAnsi="Times New Roman"/>
                <w:sz w:val="21"/>
                <w:szCs w:val="21"/>
                <w:lang w:eastAsia="zh-CN"/>
              </w:rPr>
              <w:t>该函数主要用于签名程序打开</w:t>
            </w:r>
            <w:r w:rsidR="0061221D">
              <w:rPr>
                <w:rFonts w:ascii="Times New Roman" w:hAnsi="Times New Roman"/>
                <w:sz w:val="21"/>
                <w:szCs w:val="21"/>
                <w:lang w:eastAsia="zh-CN"/>
              </w:rPr>
              <w:t>电子</w:t>
            </w:r>
            <w:r w:rsidRPr="00FA2DEF">
              <w:rPr>
                <w:rFonts w:ascii="Times New Roman" w:hAnsi="Times New Roman"/>
                <w:sz w:val="21"/>
                <w:szCs w:val="21"/>
                <w:lang w:eastAsia="zh-CN"/>
              </w:rPr>
              <w:t>签名设备之前调用，用于获取设备和驱动相关信息</w:t>
            </w:r>
            <w:r w:rsidRPr="00FA2DEF">
              <w:rPr>
                <w:rFonts w:ascii="Times New Roman" w:hAnsi="Times New Roman"/>
                <w:sz w:val="21"/>
                <w:szCs w:val="21"/>
                <w:lang w:eastAsia="zh-CN"/>
              </w:rPr>
              <w:t xml:space="preserve">: </w:t>
            </w:r>
            <w:r w:rsidRPr="00FA2DEF">
              <w:rPr>
                <w:rFonts w:ascii="Times New Roman" w:hAnsi="Times New Roman"/>
                <w:sz w:val="21"/>
                <w:szCs w:val="21"/>
                <w:lang w:eastAsia="zh-CN"/>
              </w:rPr>
              <w:t>状态、设备厂商、产品名字、坐标范围、压感级别、驱动版本、按键数量等相关信息。</w:t>
            </w:r>
          </w:p>
        </w:tc>
      </w:tr>
      <w:tr w:rsidR="008B4212" w:rsidRPr="00FA2DEF" w:rsidTr="00BA7F77">
        <w:tc>
          <w:tcPr>
            <w:tcW w:w="1384"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bidi="ar-SA"/>
              </w:rPr>
            </w:pPr>
            <w:r w:rsidRPr="00FA2DEF">
              <w:rPr>
                <w:rFonts w:ascii="Times New Roman" w:hAnsi="Times New Roman"/>
                <w:sz w:val="21"/>
                <w:szCs w:val="21"/>
                <w:lang w:bidi="ar-SA"/>
              </w:rPr>
              <w:t>函数名</w:t>
            </w:r>
          </w:p>
        </w:tc>
        <w:tc>
          <w:tcPr>
            <w:tcW w:w="6804" w:type="dxa"/>
            <w:gridSpan w:val="4"/>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bidi="ar-SA"/>
              </w:rPr>
            </w:pPr>
            <w:r w:rsidRPr="00FA2DEF">
              <w:rPr>
                <w:rFonts w:ascii="Times New Roman" w:hAnsi="Times New Roman"/>
                <w:sz w:val="21"/>
                <w:szCs w:val="21"/>
              </w:rPr>
              <w:t xml:space="preserve">int getDeviceInfo(int nIndex, LPVOID </w:t>
            </w:r>
            <w:r w:rsidRPr="00FA2DEF">
              <w:rPr>
                <w:rFonts w:ascii="Times New Roman" w:hAnsi="Times New Roman"/>
                <w:noProof/>
                <w:sz w:val="21"/>
                <w:szCs w:val="21"/>
              </w:rPr>
              <w:t>lpOutput</w:t>
            </w:r>
            <w:r w:rsidRPr="00FA2DEF">
              <w:rPr>
                <w:rFonts w:ascii="Times New Roman" w:hAnsi="Times New Roman"/>
                <w:sz w:val="21"/>
                <w:szCs w:val="21"/>
              </w:rPr>
              <w:t>)</w:t>
            </w:r>
          </w:p>
        </w:tc>
      </w:tr>
      <w:tr w:rsidR="008B4212" w:rsidRPr="00FA2DEF" w:rsidTr="00BA7F77">
        <w:tc>
          <w:tcPr>
            <w:tcW w:w="1384"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bidi="ar-SA"/>
              </w:rPr>
            </w:pPr>
            <w:r w:rsidRPr="00FA2DEF">
              <w:rPr>
                <w:rFonts w:ascii="Times New Roman" w:hAnsi="Times New Roman"/>
                <w:sz w:val="21"/>
                <w:szCs w:val="21"/>
                <w:lang w:bidi="ar-SA"/>
              </w:rPr>
              <w:t>属性</w:t>
            </w:r>
          </w:p>
        </w:tc>
        <w:tc>
          <w:tcPr>
            <w:tcW w:w="1417"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bidi="ar-SA"/>
              </w:rPr>
            </w:pPr>
            <w:r w:rsidRPr="00FA2DEF">
              <w:rPr>
                <w:rFonts w:ascii="Times New Roman" w:hAnsi="Times New Roman"/>
                <w:sz w:val="21"/>
                <w:szCs w:val="21"/>
                <w:lang w:bidi="ar-SA"/>
              </w:rPr>
              <w:t>变量名称</w:t>
            </w:r>
          </w:p>
        </w:tc>
        <w:tc>
          <w:tcPr>
            <w:tcW w:w="1416"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bidi="ar-SA"/>
              </w:rPr>
            </w:pPr>
            <w:r w:rsidRPr="00FA2DEF">
              <w:rPr>
                <w:rFonts w:ascii="Times New Roman" w:hAnsi="Times New Roman"/>
                <w:sz w:val="21"/>
                <w:szCs w:val="21"/>
                <w:lang w:bidi="ar-SA"/>
              </w:rPr>
              <w:t>类型</w:t>
            </w:r>
          </w:p>
        </w:tc>
        <w:tc>
          <w:tcPr>
            <w:tcW w:w="1558"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bidi="ar-SA"/>
              </w:rPr>
            </w:pPr>
            <w:r w:rsidRPr="00FA2DEF">
              <w:rPr>
                <w:rFonts w:ascii="Times New Roman" w:hAnsi="Times New Roman"/>
                <w:sz w:val="21"/>
                <w:szCs w:val="21"/>
                <w:lang w:bidi="ar-SA"/>
              </w:rPr>
              <w:t>变量含义</w:t>
            </w:r>
          </w:p>
        </w:tc>
        <w:tc>
          <w:tcPr>
            <w:tcW w:w="2413"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bidi="ar-SA"/>
              </w:rPr>
            </w:pPr>
            <w:r w:rsidRPr="00FA2DEF">
              <w:rPr>
                <w:rFonts w:ascii="Times New Roman" w:hAnsi="Times New Roman"/>
                <w:sz w:val="21"/>
                <w:szCs w:val="21"/>
                <w:lang w:bidi="ar-SA"/>
              </w:rPr>
              <w:t>备注</w:t>
            </w:r>
          </w:p>
        </w:tc>
      </w:tr>
      <w:tr w:rsidR="008B4212" w:rsidRPr="00FA2DEF" w:rsidTr="00BA7F77">
        <w:tc>
          <w:tcPr>
            <w:tcW w:w="1384"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bidi="ar-SA"/>
              </w:rPr>
            </w:pPr>
            <w:r w:rsidRPr="00FA2DEF">
              <w:rPr>
                <w:rFonts w:ascii="Times New Roman" w:hAnsi="Times New Roman"/>
                <w:sz w:val="21"/>
                <w:szCs w:val="21"/>
                <w:lang w:eastAsia="zh-CN" w:bidi="ar-SA"/>
              </w:rPr>
              <w:t>返回值</w:t>
            </w:r>
          </w:p>
        </w:tc>
        <w:tc>
          <w:tcPr>
            <w:tcW w:w="1417"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eastAsia="zh-CN"/>
              </w:rPr>
            </w:pPr>
            <w:r w:rsidRPr="00FA2DEF">
              <w:rPr>
                <w:rFonts w:ascii="Times New Roman" w:hAnsi="Times New Roman"/>
                <w:sz w:val="21"/>
                <w:szCs w:val="21"/>
                <w:lang w:eastAsia="zh-CN" w:bidi="ar-SA"/>
              </w:rPr>
              <w:t>retCode</w:t>
            </w:r>
          </w:p>
        </w:tc>
        <w:tc>
          <w:tcPr>
            <w:tcW w:w="1416"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eastAsia="zh-CN" w:bidi="ar-SA"/>
              </w:rPr>
            </w:pPr>
            <w:r w:rsidRPr="00FA2DEF">
              <w:rPr>
                <w:rFonts w:ascii="Times New Roman" w:hAnsi="Times New Roman"/>
                <w:sz w:val="21"/>
                <w:szCs w:val="21"/>
                <w:lang w:eastAsia="zh-CN" w:bidi="ar-SA"/>
              </w:rPr>
              <w:t>Int</w:t>
            </w:r>
          </w:p>
        </w:tc>
        <w:tc>
          <w:tcPr>
            <w:tcW w:w="1558"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eastAsia="zh-CN" w:bidi="ar-SA"/>
              </w:rPr>
            </w:pPr>
            <w:r w:rsidRPr="00FA2DEF">
              <w:rPr>
                <w:rFonts w:ascii="Times New Roman" w:hAnsi="Times New Roman"/>
                <w:sz w:val="21"/>
                <w:szCs w:val="21"/>
                <w:lang w:eastAsia="zh-CN" w:bidi="ar-SA"/>
              </w:rPr>
              <w:t>执行结果状态码</w:t>
            </w:r>
          </w:p>
        </w:tc>
        <w:tc>
          <w:tcPr>
            <w:tcW w:w="2413"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noProof/>
                <w:sz w:val="21"/>
                <w:szCs w:val="21"/>
                <w:lang w:eastAsia="zh-CN"/>
              </w:rPr>
            </w:pPr>
            <w:r w:rsidRPr="00FA2DEF">
              <w:rPr>
                <w:rFonts w:ascii="Times New Roman" w:hAnsi="Times New Roman"/>
                <w:sz w:val="21"/>
                <w:szCs w:val="21"/>
                <w:lang w:eastAsia="zh-CN"/>
              </w:rPr>
              <w:t>返回值表示函数返回给</w:t>
            </w:r>
            <w:r w:rsidRPr="00FA2DEF">
              <w:rPr>
                <w:rFonts w:ascii="Times New Roman" w:hAnsi="Times New Roman"/>
                <w:noProof/>
                <w:sz w:val="21"/>
                <w:szCs w:val="21"/>
                <w:lang w:eastAsia="zh-CN"/>
              </w:rPr>
              <w:t>lpOutput</w:t>
            </w:r>
            <w:r w:rsidRPr="00FA2DEF">
              <w:rPr>
                <w:rFonts w:ascii="Times New Roman" w:hAnsi="Times New Roman"/>
                <w:noProof/>
                <w:sz w:val="21"/>
                <w:szCs w:val="21"/>
                <w:lang w:eastAsia="zh-CN"/>
              </w:rPr>
              <w:t>中的数据大小，若函数失败或传入了接口不支持的</w:t>
            </w:r>
            <w:r w:rsidRPr="00FA2DEF">
              <w:rPr>
                <w:rFonts w:ascii="Times New Roman" w:hAnsi="Times New Roman"/>
                <w:noProof/>
                <w:sz w:val="21"/>
                <w:szCs w:val="21"/>
                <w:lang w:eastAsia="zh-CN"/>
              </w:rPr>
              <w:t>nIndex</w:t>
            </w:r>
            <w:r w:rsidRPr="00FA2DEF">
              <w:rPr>
                <w:rFonts w:ascii="Times New Roman" w:hAnsi="Times New Roman"/>
                <w:noProof/>
                <w:sz w:val="21"/>
                <w:szCs w:val="21"/>
                <w:lang w:eastAsia="zh-CN"/>
              </w:rPr>
              <w:t>值，返回值为</w:t>
            </w:r>
            <w:r w:rsidRPr="00FA2DEF">
              <w:rPr>
                <w:rFonts w:ascii="Times New Roman" w:hAnsi="Times New Roman"/>
                <w:noProof/>
                <w:sz w:val="21"/>
                <w:szCs w:val="21"/>
                <w:lang w:eastAsia="zh-CN"/>
              </w:rPr>
              <w:t>0</w:t>
            </w:r>
            <w:r w:rsidRPr="00FA2DEF">
              <w:rPr>
                <w:rFonts w:ascii="Times New Roman" w:hAnsi="Times New Roman"/>
                <w:noProof/>
                <w:sz w:val="21"/>
                <w:szCs w:val="21"/>
                <w:lang w:eastAsia="zh-CN"/>
              </w:rPr>
              <w:t>。</w:t>
            </w:r>
          </w:p>
          <w:p w:rsidR="008B4212" w:rsidRPr="00FA2DEF" w:rsidRDefault="008B4212" w:rsidP="00BA7F77">
            <w:pPr>
              <w:pStyle w:val="aff9"/>
              <w:spacing w:before="0"/>
              <w:ind w:left="0"/>
              <w:jc w:val="both"/>
              <w:rPr>
                <w:rFonts w:ascii="Times New Roman" w:hAnsi="Times New Roman"/>
                <w:sz w:val="21"/>
                <w:szCs w:val="21"/>
                <w:lang w:eastAsia="zh-CN" w:bidi="ar-SA"/>
              </w:rPr>
            </w:pPr>
            <w:r w:rsidRPr="00FA2DEF">
              <w:rPr>
                <w:rFonts w:ascii="Times New Roman" w:hAnsi="Times New Roman"/>
                <w:sz w:val="21"/>
                <w:szCs w:val="21"/>
                <w:lang w:eastAsia="zh-CN" w:bidi="ar-SA"/>
              </w:rPr>
              <w:t>如果设备不存在，返回值为</w:t>
            </w:r>
            <w:r w:rsidRPr="00FA2DEF">
              <w:rPr>
                <w:rFonts w:ascii="Times New Roman" w:hAnsi="Times New Roman"/>
                <w:sz w:val="21"/>
                <w:szCs w:val="21"/>
                <w:lang w:eastAsia="zh-CN" w:bidi="ar-SA"/>
              </w:rPr>
              <w:t>-1</w:t>
            </w:r>
            <w:r w:rsidRPr="00FA2DEF">
              <w:rPr>
                <w:rFonts w:ascii="Times New Roman" w:hAnsi="Times New Roman"/>
                <w:sz w:val="21"/>
                <w:szCs w:val="21"/>
                <w:lang w:eastAsia="zh-CN" w:bidi="ar-SA"/>
              </w:rPr>
              <w:t>。</w:t>
            </w:r>
          </w:p>
        </w:tc>
      </w:tr>
      <w:tr w:rsidR="008B4212" w:rsidRPr="00FA2DEF" w:rsidTr="00BA7F77">
        <w:tc>
          <w:tcPr>
            <w:tcW w:w="1384"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bidi="ar-SA"/>
              </w:rPr>
            </w:pPr>
            <w:r w:rsidRPr="00FA2DEF">
              <w:rPr>
                <w:rFonts w:ascii="Times New Roman" w:hAnsi="Times New Roman"/>
                <w:sz w:val="21"/>
                <w:szCs w:val="21"/>
                <w:lang w:eastAsia="zh-CN" w:bidi="ar-SA"/>
              </w:rPr>
              <w:t>入口参数</w:t>
            </w:r>
          </w:p>
        </w:tc>
        <w:tc>
          <w:tcPr>
            <w:tcW w:w="1417"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eastAsia="zh-CN"/>
              </w:rPr>
            </w:pPr>
            <w:r w:rsidRPr="00FA2DEF">
              <w:rPr>
                <w:rFonts w:ascii="Times New Roman" w:hAnsi="Times New Roman"/>
                <w:sz w:val="21"/>
                <w:szCs w:val="21"/>
                <w:lang w:eastAsia="zh-CN"/>
              </w:rPr>
              <w:t>nIndex</w:t>
            </w:r>
          </w:p>
        </w:tc>
        <w:tc>
          <w:tcPr>
            <w:tcW w:w="1416"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eastAsia="zh-CN" w:bidi="ar-SA"/>
              </w:rPr>
            </w:pPr>
            <w:r w:rsidRPr="00FA2DEF">
              <w:rPr>
                <w:rFonts w:ascii="Times New Roman" w:hAnsi="Times New Roman"/>
                <w:sz w:val="21"/>
                <w:szCs w:val="21"/>
                <w:lang w:eastAsia="zh-CN"/>
              </w:rPr>
              <w:t>Int</w:t>
            </w:r>
          </w:p>
        </w:tc>
        <w:tc>
          <w:tcPr>
            <w:tcW w:w="1558" w:type="dxa"/>
            <w:tcBorders>
              <w:top w:val="single" w:sz="4" w:space="0" w:color="auto"/>
              <w:left w:val="single" w:sz="4" w:space="0" w:color="auto"/>
              <w:bottom w:val="single" w:sz="4" w:space="0" w:color="auto"/>
              <w:right w:val="single" w:sz="4" w:space="0" w:color="auto"/>
            </w:tcBorders>
            <w:hideMark/>
          </w:tcPr>
          <w:p w:rsidR="008B4212" w:rsidRPr="00512BD5" w:rsidRDefault="008B4212" w:rsidP="00512BD5">
            <w:pPr>
              <w:pStyle w:val="aff9"/>
              <w:spacing w:before="0"/>
              <w:ind w:left="0"/>
              <w:jc w:val="both"/>
              <w:rPr>
                <w:rFonts w:ascii="Times New Roman" w:hAnsi="Times New Roman"/>
                <w:sz w:val="21"/>
                <w:szCs w:val="21"/>
                <w:lang w:eastAsia="zh-CN" w:bidi="ar-SA"/>
              </w:rPr>
            </w:pPr>
            <w:r w:rsidRPr="00512BD5">
              <w:rPr>
                <w:rFonts w:ascii="Times New Roman" w:hAnsi="Times New Roman"/>
                <w:sz w:val="21"/>
                <w:szCs w:val="21"/>
                <w:lang w:eastAsia="zh-CN" w:bidi="ar-SA"/>
              </w:rPr>
              <w:t>指定要获取的信息内容</w:t>
            </w:r>
          </w:p>
        </w:tc>
        <w:tc>
          <w:tcPr>
            <w:tcW w:w="2413" w:type="dxa"/>
            <w:tcBorders>
              <w:top w:val="single" w:sz="4" w:space="0" w:color="auto"/>
              <w:left w:val="single" w:sz="4" w:space="0" w:color="auto"/>
              <w:bottom w:val="single" w:sz="4" w:space="0" w:color="auto"/>
              <w:right w:val="single" w:sz="4" w:space="0" w:color="auto"/>
            </w:tcBorders>
          </w:tcPr>
          <w:p w:rsidR="008B4212" w:rsidRPr="00FA2DEF" w:rsidRDefault="008B4212" w:rsidP="00BA7F77">
            <w:pPr>
              <w:pStyle w:val="aff9"/>
              <w:spacing w:before="0"/>
              <w:ind w:left="0"/>
              <w:jc w:val="both"/>
              <w:rPr>
                <w:rFonts w:ascii="Times New Roman" w:hAnsi="Times New Roman"/>
                <w:sz w:val="21"/>
                <w:szCs w:val="21"/>
                <w:lang w:eastAsia="zh-CN"/>
              </w:rPr>
            </w:pPr>
          </w:p>
        </w:tc>
      </w:tr>
      <w:tr w:rsidR="008B4212" w:rsidRPr="00FA2DEF" w:rsidTr="00BA7F77">
        <w:tc>
          <w:tcPr>
            <w:tcW w:w="1384"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bidi="ar-SA"/>
              </w:rPr>
            </w:pPr>
            <w:r w:rsidRPr="00FA2DEF">
              <w:rPr>
                <w:rFonts w:ascii="Times New Roman" w:hAnsi="Times New Roman"/>
                <w:sz w:val="21"/>
                <w:szCs w:val="21"/>
                <w:lang w:eastAsia="zh-CN" w:bidi="ar-SA"/>
              </w:rPr>
              <w:t>出口参数</w:t>
            </w:r>
          </w:p>
        </w:tc>
        <w:tc>
          <w:tcPr>
            <w:tcW w:w="1417"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eastAsia="zh-CN"/>
              </w:rPr>
            </w:pPr>
            <w:r w:rsidRPr="00FA2DEF">
              <w:rPr>
                <w:rFonts w:ascii="Times New Roman" w:hAnsi="Times New Roman"/>
                <w:sz w:val="21"/>
                <w:szCs w:val="21"/>
                <w:lang w:eastAsia="zh-CN"/>
              </w:rPr>
              <w:t>lpOutput</w:t>
            </w:r>
          </w:p>
        </w:tc>
        <w:tc>
          <w:tcPr>
            <w:tcW w:w="1416"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eastAsia="zh-CN"/>
              </w:rPr>
            </w:pPr>
            <w:r w:rsidRPr="00FA2DEF">
              <w:rPr>
                <w:rFonts w:ascii="Times New Roman" w:hAnsi="Times New Roman"/>
                <w:sz w:val="21"/>
                <w:szCs w:val="21"/>
              </w:rPr>
              <w:t>LPVOID</w:t>
            </w:r>
          </w:p>
        </w:tc>
        <w:tc>
          <w:tcPr>
            <w:tcW w:w="1558" w:type="dxa"/>
            <w:tcBorders>
              <w:top w:val="single" w:sz="4" w:space="0" w:color="auto"/>
              <w:left w:val="single" w:sz="4" w:space="0" w:color="auto"/>
              <w:bottom w:val="single" w:sz="4" w:space="0" w:color="auto"/>
              <w:right w:val="single" w:sz="4" w:space="0" w:color="auto"/>
            </w:tcBorders>
            <w:hideMark/>
          </w:tcPr>
          <w:p w:rsidR="008B4212" w:rsidRPr="00512BD5" w:rsidRDefault="008B4212" w:rsidP="00512BD5">
            <w:pPr>
              <w:pStyle w:val="aff9"/>
              <w:spacing w:before="0"/>
              <w:ind w:left="0"/>
              <w:jc w:val="both"/>
              <w:rPr>
                <w:rFonts w:ascii="Times New Roman" w:hAnsi="Times New Roman"/>
                <w:sz w:val="21"/>
                <w:szCs w:val="21"/>
                <w:lang w:eastAsia="zh-CN" w:bidi="ar-SA"/>
              </w:rPr>
            </w:pPr>
            <w:r w:rsidRPr="00512BD5">
              <w:rPr>
                <w:rFonts w:ascii="Times New Roman" w:hAnsi="Times New Roman"/>
                <w:sz w:val="21"/>
                <w:szCs w:val="21"/>
                <w:lang w:eastAsia="zh-CN" w:bidi="ar-SA"/>
              </w:rPr>
              <w:t>存储返回的信息内容</w:t>
            </w:r>
          </w:p>
        </w:tc>
        <w:tc>
          <w:tcPr>
            <w:tcW w:w="2413" w:type="dxa"/>
            <w:tcBorders>
              <w:top w:val="single" w:sz="4" w:space="0" w:color="auto"/>
              <w:left w:val="single" w:sz="4" w:space="0" w:color="auto"/>
              <w:bottom w:val="single" w:sz="4" w:space="0" w:color="auto"/>
              <w:right w:val="single" w:sz="4" w:space="0" w:color="auto"/>
            </w:tcBorders>
          </w:tcPr>
          <w:p w:rsidR="008B4212" w:rsidRPr="00FA2DEF" w:rsidRDefault="008B4212" w:rsidP="00BA7F77">
            <w:pPr>
              <w:pStyle w:val="aff9"/>
              <w:spacing w:before="0"/>
              <w:ind w:left="0"/>
              <w:jc w:val="both"/>
              <w:rPr>
                <w:rFonts w:ascii="Times New Roman" w:hAnsi="Times New Roman"/>
                <w:sz w:val="21"/>
                <w:szCs w:val="21"/>
                <w:lang w:eastAsia="zh-CN"/>
              </w:rPr>
            </w:pPr>
          </w:p>
        </w:tc>
      </w:tr>
      <w:tr w:rsidR="008B4212" w:rsidRPr="00FA2DEF" w:rsidTr="00BA7F77">
        <w:tc>
          <w:tcPr>
            <w:tcW w:w="1384"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eastAsia="zh-CN" w:bidi="ar-SA"/>
              </w:rPr>
            </w:pPr>
            <w:r w:rsidRPr="00FA2DEF">
              <w:rPr>
                <w:rFonts w:ascii="Times New Roman" w:hAnsi="Times New Roman"/>
                <w:sz w:val="21"/>
                <w:szCs w:val="21"/>
                <w:lang w:eastAsia="zh-CN" w:bidi="ar-SA"/>
              </w:rPr>
              <w:lastRenderedPageBreak/>
              <w:t>附加说明</w:t>
            </w:r>
          </w:p>
        </w:tc>
        <w:tc>
          <w:tcPr>
            <w:tcW w:w="6804" w:type="dxa"/>
            <w:gridSpan w:val="4"/>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eastAsia="zh-CN"/>
              </w:rPr>
            </w:pPr>
            <w:r w:rsidRPr="00FA2DEF">
              <w:rPr>
                <w:rFonts w:ascii="Times New Roman" w:hAnsi="Times New Roman"/>
                <w:sz w:val="21"/>
                <w:szCs w:val="21"/>
                <w:lang w:eastAsia="zh-CN"/>
              </w:rPr>
              <w:t>当</w:t>
            </w:r>
            <w:r w:rsidRPr="00FA2DEF">
              <w:rPr>
                <w:rFonts w:ascii="Times New Roman" w:hAnsi="Times New Roman"/>
                <w:sz w:val="21"/>
                <w:szCs w:val="21"/>
                <w:lang w:eastAsia="zh-CN"/>
              </w:rPr>
              <w:t>LPVOID</w:t>
            </w:r>
            <w:r w:rsidRPr="00FA2DEF">
              <w:rPr>
                <w:rFonts w:ascii="Times New Roman" w:hAnsi="Times New Roman"/>
                <w:sz w:val="21"/>
                <w:szCs w:val="21"/>
                <w:lang w:eastAsia="zh-CN"/>
              </w:rPr>
              <w:t>为空时，返回值的大小，代表要获取</w:t>
            </w:r>
            <w:r w:rsidRPr="00FA2DEF">
              <w:rPr>
                <w:rFonts w:ascii="Times New Roman" w:hAnsi="Times New Roman"/>
                <w:sz w:val="21"/>
                <w:szCs w:val="21"/>
                <w:lang w:eastAsia="zh-CN"/>
              </w:rPr>
              <w:t>nIndex</w:t>
            </w:r>
            <w:r w:rsidRPr="00FA2DEF">
              <w:rPr>
                <w:rFonts w:ascii="Times New Roman" w:hAnsi="Times New Roman"/>
                <w:sz w:val="21"/>
                <w:szCs w:val="21"/>
                <w:lang w:eastAsia="zh-CN"/>
              </w:rPr>
              <w:t>对应的信息内容大小。</w:t>
            </w:r>
          </w:p>
        </w:tc>
      </w:tr>
    </w:tbl>
    <w:p w:rsidR="00F429E3" w:rsidRPr="00F429E3" w:rsidRDefault="00F429E3" w:rsidP="00F429E3">
      <w:pPr>
        <w:autoSpaceDE w:val="0"/>
        <w:autoSpaceDN w:val="0"/>
        <w:adjustRightInd w:val="0"/>
        <w:spacing w:line="360" w:lineRule="auto"/>
        <w:ind w:firstLine="420"/>
        <w:rPr>
          <w:b/>
          <w:sz w:val="28"/>
        </w:rPr>
      </w:pPr>
    </w:p>
    <w:p w:rsidR="008B4212" w:rsidRPr="008B4212" w:rsidRDefault="008B4212" w:rsidP="008B4212">
      <w:pPr>
        <w:pStyle w:val="41"/>
      </w:pPr>
      <w:r w:rsidRPr="008B4212">
        <w:rPr>
          <w:b w:val="0"/>
          <w:sz w:val="21"/>
          <w:szCs w:val="21"/>
        </w:rPr>
        <w:t>获得签名数据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417"/>
        <w:gridCol w:w="1416"/>
        <w:gridCol w:w="1558"/>
        <w:gridCol w:w="2413"/>
      </w:tblGrid>
      <w:tr w:rsidR="008B4212" w:rsidRPr="00FA2DEF" w:rsidTr="00BA7F77">
        <w:tc>
          <w:tcPr>
            <w:tcW w:w="1384"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bidi="ar-SA"/>
              </w:rPr>
            </w:pPr>
            <w:r w:rsidRPr="00FA2DEF">
              <w:rPr>
                <w:rFonts w:ascii="Times New Roman" w:hAnsi="Times New Roman"/>
                <w:sz w:val="21"/>
                <w:szCs w:val="21"/>
                <w:lang w:bidi="ar-SA"/>
              </w:rPr>
              <w:t>函数描述</w:t>
            </w:r>
          </w:p>
        </w:tc>
        <w:tc>
          <w:tcPr>
            <w:tcW w:w="6804" w:type="dxa"/>
            <w:gridSpan w:val="4"/>
            <w:tcBorders>
              <w:top w:val="single" w:sz="4" w:space="0" w:color="auto"/>
              <w:left w:val="single" w:sz="4" w:space="0" w:color="auto"/>
              <w:bottom w:val="single" w:sz="4" w:space="0" w:color="auto"/>
              <w:right w:val="single" w:sz="4" w:space="0" w:color="auto"/>
            </w:tcBorders>
            <w:hideMark/>
          </w:tcPr>
          <w:p w:rsidR="008B4212" w:rsidRPr="00FA2DEF" w:rsidRDefault="00F429E3" w:rsidP="00BA7F77">
            <w:pPr>
              <w:pStyle w:val="aff9"/>
              <w:spacing w:before="0"/>
              <w:ind w:left="0"/>
              <w:jc w:val="both"/>
              <w:rPr>
                <w:rFonts w:ascii="Times New Roman" w:hAnsi="Times New Roman"/>
                <w:kern w:val="44"/>
                <w:sz w:val="21"/>
                <w:szCs w:val="21"/>
                <w:lang w:eastAsia="zh-CN"/>
              </w:rPr>
            </w:pPr>
            <w:r>
              <w:rPr>
                <w:rFonts w:ascii="Times New Roman" w:hAnsi="Times New Roman"/>
                <w:sz w:val="21"/>
                <w:szCs w:val="21"/>
                <w:lang w:eastAsia="zh-CN"/>
              </w:rPr>
              <w:t>该函数主要用于签名程序获取</w:t>
            </w:r>
            <w:r>
              <w:rPr>
                <w:rFonts w:ascii="Times New Roman" w:hAnsi="Times New Roman" w:hint="eastAsia"/>
                <w:sz w:val="21"/>
                <w:szCs w:val="21"/>
                <w:lang w:eastAsia="zh-CN"/>
              </w:rPr>
              <w:t>签名</w:t>
            </w:r>
            <w:r w:rsidR="008B4212" w:rsidRPr="00FA2DEF">
              <w:rPr>
                <w:rFonts w:ascii="Times New Roman" w:hAnsi="Times New Roman"/>
                <w:sz w:val="21"/>
                <w:szCs w:val="21"/>
                <w:lang w:eastAsia="zh-CN"/>
              </w:rPr>
              <w:t>数据</w:t>
            </w:r>
          </w:p>
        </w:tc>
      </w:tr>
      <w:tr w:rsidR="008B4212" w:rsidRPr="00FA2DEF" w:rsidTr="00BA7F77">
        <w:tc>
          <w:tcPr>
            <w:tcW w:w="1384"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bidi="ar-SA"/>
              </w:rPr>
            </w:pPr>
            <w:r w:rsidRPr="00FA2DEF">
              <w:rPr>
                <w:rFonts w:ascii="Times New Roman" w:hAnsi="Times New Roman"/>
                <w:sz w:val="21"/>
                <w:szCs w:val="21"/>
                <w:lang w:bidi="ar-SA"/>
              </w:rPr>
              <w:t>函数名</w:t>
            </w:r>
          </w:p>
        </w:tc>
        <w:tc>
          <w:tcPr>
            <w:tcW w:w="6804" w:type="dxa"/>
            <w:gridSpan w:val="4"/>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bidi="ar-SA"/>
              </w:rPr>
            </w:pPr>
            <w:r w:rsidRPr="00FA2DEF">
              <w:rPr>
                <w:rFonts w:ascii="Times New Roman" w:hAnsi="Times New Roman"/>
                <w:sz w:val="21"/>
                <w:szCs w:val="21"/>
              </w:rPr>
              <w:t>int  getPackets(</w:t>
            </w:r>
            <w:r w:rsidRPr="00FA2DEF">
              <w:rPr>
                <w:rFonts w:ascii="Times New Roman" w:hAnsi="Times New Roman"/>
                <w:noProof/>
                <w:szCs w:val="21"/>
              </w:rPr>
              <w:t>PACKETS</w:t>
            </w:r>
            <w:r w:rsidR="00F429E3">
              <w:rPr>
                <w:rFonts w:ascii="Times New Roman" w:hAnsi="Times New Roman"/>
                <w:noProof/>
                <w:szCs w:val="21"/>
              </w:rPr>
              <w:t xml:space="preserve"> </w:t>
            </w:r>
            <w:r w:rsidRPr="00FA2DEF">
              <w:rPr>
                <w:rFonts w:ascii="Times New Roman" w:hAnsi="Times New Roman"/>
                <w:sz w:val="21"/>
                <w:szCs w:val="21"/>
              </w:rPr>
              <w:t>InputReport</w:t>
            </w:r>
            <w:r w:rsidRPr="00FA2DEF">
              <w:rPr>
                <w:rFonts w:ascii="Times New Roman" w:hAnsi="Times New Roman"/>
                <w:noProof/>
                <w:sz w:val="21"/>
                <w:szCs w:val="21"/>
              </w:rPr>
              <w:t>)</w:t>
            </w:r>
          </w:p>
        </w:tc>
      </w:tr>
      <w:tr w:rsidR="008B4212" w:rsidRPr="00FA2DEF" w:rsidTr="00BA7F77">
        <w:tc>
          <w:tcPr>
            <w:tcW w:w="1384"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bidi="ar-SA"/>
              </w:rPr>
            </w:pPr>
            <w:r w:rsidRPr="00FA2DEF">
              <w:rPr>
                <w:rFonts w:ascii="Times New Roman" w:hAnsi="Times New Roman"/>
                <w:sz w:val="21"/>
                <w:szCs w:val="21"/>
                <w:lang w:bidi="ar-SA"/>
              </w:rPr>
              <w:t>属性</w:t>
            </w:r>
          </w:p>
        </w:tc>
        <w:tc>
          <w:tcPr>
            <w:tcW w:w="1417"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bidi="ar-SA"/>
              </w:rPr>
            </w:pPr>
            <w:r w:rsidRPr="00FA2DEF">
              <w:rPr>
                <w:rFonts w:ascii="Times New Roman" w:hAnsi="Times New Roman"/>
                <w:sz w:val="21"/>
                <w:szCs w:val="21"/>
                <w:lang w:bidi="ar-SA"/>
              </w:rPr>
              <w:t>变量名称</w:t>
            </w:r>
          </w:p>
        </w:tc>
        <w:tc>
          <w:tcPr>
            <w:tcW w:w="1416"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bidi="ar-SA"/>
              </w:rPr>
            </w:pPr>
            <w:r w:rsidRPr="00FA2DEF">
              <w:rPr>
                <w:rFonts w:ascii="Times New Roman" w:hAnsi="Times New Roman"/>
                <w:sz w:val="21"/>
                <w:szCs w:val="21"/>
                <w:lang w:bidi="ar-SA"/>
              </w:rPr>
              <w:t>类型</w:t>
            </w:r>
          </w:p>
        </w:tc>
        <w:tc>
          <w:tcPr>
            <w:tcW w:w="1558"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bidi="ar-SA"/>
              </w:rPr>
            </w:pPr>
            <w:r w:rsidRPr="00FA2DEF">
              <w:rPr>
                <w:rFonts w:ascii="Times New Roman" w:hAnsi="Times New Roman"/>
                <w:sz w:val="21"/>
                <w:szCs w:val="21"/>
                <w:lang w:bidi="ar-SA"/>
              </w:rPr>
              <w:t>变量含义</w:t>
            </w:r>
          </w:p>
        </w:tc>
        <w:tc>
          <w:tcPr>
            <w:tcW w:w="2413"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bidi="ar-SA"/>
              </w:rPr>
            </w:pPr>
            <w:r w:rsidRPr="00FA2DEF">
              <w:rPr>
                <w:rFonts w:ascii="Times New Roman" w:hAnsi="Times New Roman"/>
                <w:sz w:val="21"/>
                <w:szCs w:val="21"/>
                <w:lang w:bidi="ar-SA"/>
              </w:rPr>
              <w:t>备注</w:t>
            </w:r>
          </w:p>
        </w:tc>
      </w:tr>
      <w:tr w:rsidR="008B4212" w:rsidRPr="00FA2DEF" w:rsidTr="00BA7F77">
        <w:tc>
          <w:tcPr>
            <w:tcW w:w="1384"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bidi="ar-SA"/>
              </w:rPr>
            </w:pPr>
            <w:r w:rsidRPr="00FA2DEF">
              <w:rPr>
                <w:rFonts w:ascii="Times New Roman" w:hAnsi="Times New Roman"/>
                <w:sz w:val="21"/>
                <w:szCs w:val="21"/>
                <w:lang w:eastAsia="zh-CN" w:bidi="ar-SA"/>
              </w:rPr>
              <w:t>返回值</w:t>
            </w:r>
          </w:p>
        </w:tc>
        <w:tc>
          <w:tcPr>
            <w:tcW w:w="1417"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eastAsia="zh-CN"/>
              </w:rPr>
            </w:pPr>
            <w:r w:rsidRPr="00FA2DEF">
              <w:rPr>
                <w:rFonts w:ascii="Times New Roman" w:hAnsi="Times New Roman"/>
                <w:sz w:val="21"/>
                <w:szCs w:val="21"/>
                <w:lang w:eastAsia="zh-CN" w:bidi="ar-SA"/>
              </w:rPr>
              <w:t>retCode</w:t>
            </w:r>
          </w:p>
        </w:tc>
        <w:tc>
          <w:tcPr>
            <w:tcW w:w="1416"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eastAsia="zh-CN" w:bidi="ar-SA"/>
              </w:rPr>
            </w:pPr>
            <w:r w:rsidRPr="00FA2DEF">
              <w:rPr>
                <w:rFonts w:ascii="Times New Roman" w:hAnsi="Times New Roman"/>
                <w:sz w:val="21"/>
                <w:szCs w:val="21"/>
                <w:lang w:eastAsia="zh-CN" w:bidi="ar-SA"/>
              </w:rPr>
              <w:t>Int</w:t>
            </w:r>
          </w:p>
        </w:tc>
        <w:tc>
          <w:tcPr>
            <w:tcW w:w="1558"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eastAsia="zh-CN" w:bidi="ar-SA"/>
              </w:rPr>
            </w:pPr>
            <w:r w:rsidRPr="00FA2DEF">
              <w:rPr>
                <w:rFonts w:ascii="Times New Roman" w:hAnsi="Times New Roman"/>
                <w:sz w:val="21"/>
                <w:szCs w:val="21"/>
                <w:lang w:eastAsia="zh-CN" w:bidi="ar-SA"/>
              </w:rPr>
              <w:t>执行结果状态码</w:t>
            </w:r>
          </w:p>
        </w:tc>
        <w:tc>
          <w:tcPr>
            <w:tcW w:w="2413"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eastAsia="zh-CN" w:bidi="ar-SA"/>
              </w:rPr>
            </w:pPr>
            <w:r w:rsidRPr="00FA2DEF">
              <w:rPr>
                <w:rFonts w:ascii="Times New Roman" w:hAnsi="Times New Roman"/>
                <w:sz w:val="21"/>
                <w:szCs w:val="21"/>
                <w:lang w:eastAsia="zh-CN"/>
              </w:rPr>
              <w:t>-1:</w:t>
            </w:r>
            <w:r w:rsidRPr="00FA2DEF">
              <w:rPr>
                <w:rFonts w:ascii="Times New Roman" w:hAnsi="Times New Roman"/>
                <w:sz w:val="21"/>
                <w:szCs w:val="21"/>
                <w:lang w:eastAsia="zh-CN"/>
              </w:rPr>
              <w:t>表示设备被拔除</w:t>
            </w:r>
          </w:p>
        </w:tc>
      </w:tr>
      <w:tr w:rsidR="008B4212" w:rsidRPr="00FA2DEF" w:rsidTr="00BA7F77">
        <w:tc>
          <w:tcPr>
            <w:tcW w:w="1384"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bidi="ar-SA"/>
              </w:rPr>
            </w:pPr>
            <w:r w:rsidRPr="00FA2DEF">
              <w:rPr>
                <w:rFonts w:ascii="Times New Roman" w:hAnsi="Times New Roman"/>
                <w:sz w:val="21"/>
                <w:szCs w:val="21"/>
                <w:lang w:eastAsia="zh-CN" w:bidi="ar-SA"/>
              </w:rPr>
              <w:t>入口参数</w:t>
            </w:r>
          </w:p>
        </w:tc>
        <w:tc>
          <w:tcPr>
            <w:tcW w:w="1417"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eastAsia="zh-CN"/>
              </w:rPr>
            </w:pPr>
            <w:r w:rsidRPr="00FA2DEF">
              <w:rPr>
                <w:rFonts w:ascii="Times New Roman" w:hAnsi="Times New Roman"/>
                <w:sz w:val="21"/>
                <w:szCs w:val="21"/>
              </w:rPr>
              <w:t>InputReport</w:t>
            </w:r>
          </w:p>
        </w:tc>
        <w:tc>
          <w:tcPr>
            <w:tcW w:w="1416"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eastAsia="zh-CN" w:bidi="ar-SA"/>
              </w:rPr>
            </w:pPr>
            <w:r w:rsidRPr="00FA2DEF">
              <w:rPr>
                <w:rFonts w:ascii="Times New Roman" w:hAnsi="Times New Roman"/>
                <w:noProof/>
                <w:szCs w:val="21"/>
              </w:rPr>
              <w:t>PACKETS</w:t>
            </w:r>
            <w:r w:rsidRPr="00FA2DEF">
              <w:rPr>
                <w:rFonts w:ascii="Times New Roman" w:hAnsi="Times New Roman"/>
                <w:sz w:val="21"/>
                <w:szCs w:val="21"/>
              </w:rPr>
              <w:tab/>
            </w:r>
          </w:p>
        </w:tc>
        <w:tc>
          <w:tcPr>
            <w:tcW w:w="1558" w:type="dxa"/>
            <w:tcBorders>
              <w:top w:val="single" w:sz="4" w:space="0" w:color="auto"/>
              <w:left w:val="single" w:sz="4" w:space="0" w:color="auto"/>
              <w:bottom w:val="single" w:sz="4" w:space="0" w:color="auto"/>
              <w:right w:val="single" w:sz="4" w:space="0" w:color="auto"/>
            </w:tcBorders>
            <w:hideMark/>
          </w:tcPr>
          <w:p w:rsidR="008B4212" w:rsidRPr="00512BD5" w:rsidRDefault="008B4212" w:rsidP="00512BD5">
            <w:pPr>
              <w:pStyle w:val="aff9"/>
              <w:spacing w:before="0"/>
              <w:ind w:left="0"/>
              <w:jc w:val="both"/>
              <w:rPr>
                <w:rFonts w:ascii="Times New Roman" w:hAnsi="Times New Roman"/>
                <w:sz w:val="21"/>
                <w:szCs w:val="21"/>
                <w:lang w:eastAsia="zh-CN" w:bidi="ar-SA"/>
              </w:rPr>
            </w:pPr>
            <w:r w:rsidRPr="00512BD5">
              <w:rPr>
                <w:rFonts w:ascii="Times New Roman" w:hAnsi="Times New Roman"/>
                <w:sz w:val="21"/>
                <w:szCs w:val="21"/>
                <w:lang w:eastAsia="zh-CN" w:bidi="ar-SA"/>
              </w:rPr>
              <w:t>数据存放的结构</w:t>
            </w:r>
          </w:p>
        </w:tc>
        <w:tc>
          <w:tcPr>
            <w:tcW w:w="2413" w:type="dxa"/>
            <w:tcBorders>
              <w:top w:val="single" w:sz="4" w:space="0" w:color="auto"/>
              <w:left w:val="single" w:sz="4" w:space="0" w:color="auto"/>
              <w:bottom w:val="single" w:sz="4" w:space="0" w:color="auto"/>
              <w:right w:val="single" w:sz="4" w:space="0" w:color="auto"/>
            </w:tcBorders>
          </w:tcPr>
          <w:p w:rsidR="008B4212" w:rsidRPr="00FA2DEF" w:rsidRDefault="008B4212" w:rsidP="00BA7F77">
            <w:pPr>
              <w:pStyle w:val="aff9"/>
              <w:spacing w:before="0"/>
              <w:ind w:left="0"/>
              <w:jc w:val="both"/>
              <w:rPr>
                <w:rFonts w:ascii="Times New Roman" w:hAnsi="Times New Roman"/>
                <w:sz w:val="21"/>
                <w:szCs w:val="21"/>
                <w:lang w:eastAsia="zh-CN"/>
              </w:rPr>
            </w:pPr>
          </w:p>
        </w:tc>
      </w:tr>
      <w:tr w:rsidR="008B4212" w:rsidRPr="00FA2DEF" w:rsidTr="00BA7F77">
        <w:tc>
          <w:tcPr>
            <w:tcW w:w="1384"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bidi="ar-SA"/>
              </w:rPr>
            </w:pPr>
            <w:r w:rsidRPr="00FA2DEF">
              <w:rPr>
                <w:rFonts w:ascii="Times New Roman" w:hAnsi="Times New Roman"/>
                <w:sz w:val="21"/>
                <w:szCs w:val="21"/>
                <w:lang w:eastAsia="zh-CN" w:bidi="ar-SA"/>
              </w:rPr>
              <w:t>出口参数</w:t>
            </w:r>
          </w:p>
        </w:tc>
        <w:tc>
          <w:tcPr>
            <w:tcW w:w="1417"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eastAsia="zh-CN"/>
              </w:rPr>
            </w:pPr>
            <w:r w:rsidRPr="00FA2DEF">
              <w:rPr>
                <w:rFonts w:ascii="Times New Roman" w:hAnsi="Times New Roman"/>
                <w:sz w:val="21"/>
                <w:szCs w:val="21"/>
              </w:rPr>
              <w:t>InputReport</w:t>
            </w:r>
          </w:p>
        </w:tc>
        <w:tc>
          <w:tcPr>
            <w:tcW w:w="1416"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eastAsia="zh-CN"/>
              </w:rPr>
            </w:pPr>
            <w:r w:rsidRPr="00FA2DEF">
              <w:rPr>
                <w:rFonts w:ascii="Times New Roman" w:hAnsi="Times New Roman"/>
                <w:noProof/>
                <w:szCs w:val="21"/>
              </w:rPr>
              <w:t>PACKETS</w:t>
            </w:r>
          </w:p>
        </w:tc>
        <w:tc>
          <w:tcPr>
            <w:tcW w:w="1558" w:type="dxa"/>
            <w:tcBorders>
              <w:top w:val="single" w:sz="4" w:space="0" w:color="auto"/>
              <w:left w:val="single" w:sz="4" w:space="0" w:color="auto"/>
              <w:bottom w:val="single" w:sz="4" w:space="0" w:color="auto"/>
              <w:right w:val="single" w:sz="4" w:space="0" w:color="auto"/>
            </w:tcBorders>
            <w:hideMark/>
          </w:tcPr>
          <w:p w:rsidR="008B4212" w:rsidRPr="00512BD5" w:rsidRDefault="008B4212" w:rsidP="00512BD5">
            <w:pPr>
              <w:pStyle w:val="aff9"/>
              <w:spacing w:before="0"/>
              <w:ind w:left="0"/>
              <w:jc w:val="both"/>
              <w:rPr>
                <w:rFonts w:ascii="Times New Roman" w:hAnsi="Times New Roman"/>
                <w:sz w:val="21"/>
                <w:szCs w:val="21"/>
                <w:lang w:eastAsia="zh-CN" w:bidi="ar-SA"/>
              </w:rPr>
            </w:pPr>
            <w:r w:rsidRPr="00512BD5">
              <w:rPr>
                <w:rFonts w:ascii="Times New Roman" w:hAnsi="Times New Roman"/>
                <w:sz w:val="21"/>
                <w:szCs w:val="21"/>
                <w:lang w:eastAsia="zh-CN" w:bidi="ar-SA"/>
              </w:rPr>
              <w:t>数据存放的结构</w:t>
            </w:r>
          </w:p>
        </w:tc>
        <w:tc>
          <w:tcPr>
            <w:tcW w:w="2413" w:type="dxa"/>
            <w:tcBorders>
              <w:top w:val="single" w:sz="4" w:space="0" w:color="auto"/>
              <w:left w:val="single" w:sz="4" w:space="0" w:color="auto"/>
              <w:bottom w:val="single" w:sz="4" w:space="0" w:color="auto"/>
              <w:right w:val="single" w:sz="4" w:space="0" w:color="auto"/>
            </w:tcBorders>
          </w:tcPr>
          <w:p w:rsidR="008B4212" w:rsidRPr="00FA2DEF" w:rsidRDefault="008B4212" w:rsidP="00BA7F77">
            <w:pPr>
              <w:pStyle w:val="aff9"/>
              <w:spacing w:before="0"/>
              <w:ind w:left="0"/>
              <w:jc w:val="both"/>
              <w:rPr>
                <w:rFonts w:ascii="Times New Roman" w:hAnsi="Times New Roman"/>
                <w:sz w:val="21"/>
                <w:szCs w:val="21"/>
                <w:lang w:eastAsia="zh-CN"/>
              </w:rPr>
            </w:pPr>
          </w:p>
        </w:tc>
      </w:tr>
    </w:tbl>
    <w:p w:rsidR="008B4212" w:rsidRDefault="008B4212" w:rsidP="008B4212">
      <w:pPr>
        <w:pStyle w:val="af2"/>
        <w:rPr>
          <w:rFonts w:ascii="Times New Roman" w:eastAsia="宋体" w:hAnsi="Times New Roman"/>
          <w:sz w:val="21"/>
          <w:szCs w:val="21"/>
        </w:rPr>
      </w:pPr>
    </w:p>
    <w:p w:rsidR="00C73357" w:rsidRPr="008B4212" w:rsidRDefault="00C73357" w:rsidP="00C73357">
      <w:pPr>
        <w:pStyle w:val="41"/>
      </w:pPr>
      <w:r>
        <w:rPr>
          <w:b w:val="0"/>
          <w:sz w:val="21"/>
          <w:szCs w:val="21"/>
        </w:rPr>
        <w:t>获得</w:t>
      </w:r>
      <w:r>
        <w:rPr>
          <w:rFonts w:hint="eastAsia"/>
          <w:b w:val="0"/>
          <w:sz w:val="21"/>
          <w:szCs w:val="21"/>
        </w:rPr>
        <w:t>手势</w:t>
      </w:r>
      <w:r w:rsidRPr="008B4212">
        <w:rPr>
          <w:b w:val="0"/>
          <w:sz w:val="21"/>
          <w:szCs w:val="21"/>
        </w:rPr>
        <w:t>数据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417"/>
        <w:gridCol w:w="1416"/>
        <w:gridCol w:w="1558"/>
        <w:gridCol w:w="2413"/>
      </w:tblGrid>
      <w:tr w:rsidR="008B4212" w:rsidRPr="00FA2DEF" w:rsidTr="00BA7F77">
        <w:tc>
          <w:tcPr>
            <w:tcW w:w="1384"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bidi="ar-SA"/>
              </w:rPr>
            </w:pPr>
            <w:r w:rsidRPr="00FA2DEF">
              <w:rPr>
                <w:rFonts w:ascii="Times New Roman" w:hAnsi="Times New Roman"/>
                <w:sz w:val="21"/>
                <w:szCs w:val="21"/>
                <w:lang w:bidi="ar-SA"/>
              </w:rPr>
              <w:t>函数描述</w:t>
            </w:r>
          </w:p>
        </w:tc>
        <w:tc>
          <w:tcPr>
            <w:tcW w:w="6804" w:type="dxa"/>
            <w:gridSpan w:val="4"/>
            <w:tcBorders>
              <w:top w:val="single" w:sz="4" w:space="0" w:color="auto"/>
              <w:left w:val="single" w:sz="4" w:space="0" w:color="auto"/>
              <w:bottom w:val="single" w:sz="4" w:space="0" w:color="auto"/>
              <w:right w:val="single" w:sz="4" w:space="0" w:color="auto"/>
            </w:tcBorders>
            <w:hideMark/>
          </w:tcPr>
          <w:p w:rsidR="008B4212" w:rsidRPr="00FA2DEF" w:rsidRDefault="008B4212" w:rsidP="00F429E3">
            <w:pPr>
              <w:pStyle w:val="aff9"/>
              <w:spacing w:before="0"/>
              <w:ind w:left="0"/>
              <w:jc w:val="both"/>
              <w:rPr>
                <w:rFonts w:ascii="Times New Roman" w:hAnsi="Times New Roman"/>
                <w:kern w:val="44"/>
                <w:sz w:val="21"/>
                <w:szCs w:val="21"/>
                <w:lang w:eastAsia="zh-CN"/>
              </w:rPr>
            </w:pPr>
            <w:r w:rsidRPr="00FA2DEF">
              <w:rPr>
                <w:rFonts w:ascii="Times New Roman" w:hAnsi="Times New Roman"/>
                <w:sz w:val="21"/>
                <w:szCs w:val="21"/>
                <w:lang w:eastAsia="zh-CN"/>
              </w:rPr>
              <w:t>该函数主要用于签名程序获取</w:t>
            </w:r>
            <w:r w:rsidR="00F429E3">
              <w:rPr>
                <w:rFonts w:ascii="Times New Roman" w:hAnsi="Times New Roman" w:hint="eastAsia"/>
                <w:sz w:val="21"/>
                <w:szCs w:val="21"/>
                <w:lang w:eastAsia="zh-CN"/>
              </w:rPr>
              <w:t>手势</w:t>
            </w:r>
            <w:r w:rsidRPr="00FA2DEF">
              <w:rPr>
                <w:rFonts w:ascii="Times New Roman" w:hAnsi="Times New Roman"/>
                <w:sz w:val="21"/>
                <w:szCs w:val="21"/>
                <w:lang w:eastAsia="zh-CN"/>
              </w:rPr>
              <w:t>数据</w:t>
            </w:r>
          </w:p>
        </w:tc>
      </w:tr>
      <w:tr w:rsidR="008B4212" w:rsidRPr="00FA2DEF" w:rsidTr="00BA7F77">
        <w:tc>
          <w:tcPr>
            <w:tcW w:w="1384"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bidi="ar-SA"/>
              </w:rPr>
            </w:pPr>
            <w:r w:rsidRPr="00FA2DEF">
              <w:rPr>
                <w:rFonts w:ascii="Times New Roman" w:hAnsi="Times New Roman"/>
                <w:sz w:val="21"/>
                <w:szCs w:val="21"/>
                <w:lang w:bidi="ar-SA"/>
              </w:rPr>
              <w:t>函数名</w:t>
            </w:r>
          </w:p>
        </w:tc>
        <w:tc>
          <w:tcPr>
            <w:tcW w:w="6804" w:type="dxa"/>
            <w:gridSpan w:val="4"/>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bidi="ar-SA"/>
              </w:rPr>
            </w:pPr>
            <w:r w:rsidRPr="00FA2DEF">
              <w:rPr>
                <w:rFonts w:ascii="Times New Roman" w:hAnsi="Times New Roman"/>
                <w:sz w:val="21"/>
                <w:szCs w:val="21"/>
              </w:rPr>
              <w:t>int  get</w:t>
            </w:r>
            <w:r w:rsidRPr="00FA2DEF">
              <w:rPr>
                <w:rFonts w:ascii="Times New Roman" w:hAnsi="Times New Roman"/>
                <w:sz w:val="21"/>
                <w:szCs w:val="21"/>
                <w:lang w:eastAsia="zh-CN"/>
              </w:rPr>
              <w:t>Gesture</w:t>
            </w:r>
            <w:r w:rsidRPr="00FA2DEF">
              <w:rPr>
                <w:rFonts w:ascii="Times New Roman" w:hAnsi="Times New Roman"/>
                <w:sz w:val="21"/>
                <w:szCs w:val="21"/>
              </w:rPr>
              <w:t>(HWND hWnd, UINT uMsg</w:t>
            </w:r>
            <w:r w:rsidRPr="00FA2DEF">
              <w:rPr>
                <w:rFonts w:ascii="Times New Roman" w:hAnsi="Times New Roman"/>
                <w:sz w:val="21"/>
                <w:szCs w:val="21"/>
                <w:lang w:eastAsia="zh-CN"/>
              </w:rPr>
              <w:t>, bool bGesture</w:t>
            </w:r>
            <w:r w:rsidRPr="00FA2DEF">
              <w:rPr>
                <w:rFonts w:ascii="Times New Roman" w:hAnsi="Times New Roman"/>
                <w:noProof/>
                <w:sz w:val="21"/>
                <w:szCs w:val="21"/>
              </w:rPr>
              <w:t>)</w:t>
            </w:r>
          </w:p>
        </w:tc>
      </w:tr>
      <w:tr w:rsidR="008B4212" w:rsidRPr="00FA2DEF" w:rsidTr="00BA7F77">
        <w:tc>
          <w:tcPr>
            <w:tcW w:w="1384"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bidi="ar-SA"/>
              </w:rPr>
            </w:pPr>
            <w:r w:rsidRPr="00FA2DEF">
              <w:rPr>
                <w:rFonts w:ascii="Times New Roman" w:hAnsi="Times New Roman"/>
                <w:sz w:val="21"/>
                <w:szCs w:val="21"/>
                <w:lang w:bidi="ar-SA"/>
              </w:rPr>
              <w:t>属性</w:t>
            </w:r>
          </w:p>
        </w:tc>
        <w:tc>
          <w:tcPr>
            <w:tcW w:w="1417"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bidi="ar-SA"/>
              </w:rPr>
            </w:pPr>
            <w:r w:rsidRPr="00FA2DEF">
              <w:rPr>
                <w:rFonts w:ascii="Times New Roman" w:hAnsi="Times New Roman"/>
                <w:sz w:val="21"/>
                <w:szCs w:val="21"/>
                <w:lang w:bidi="ar-SA"/>
              </w:rPr>
              <w:t>变量名称</w:t>
            </w:r>
          </w:p>
        </w:tc>
        <w:tc>
          <w:tcPr>
            <w:tcW w:w="1416"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bidi="ar-SA"/>
              </w:rPr>
            </w:pPr>
            <w:r w:rsidRPr="00FA2DEF">
              <w:rPr>
                <w:rFonts w:ascii="Times New Roman" w:hAnsi="Times New Roman"/>
                <w:sz w:val="21"/>
                <w:szCs w:val="21"/>
                <w:lang w:bidi="ar-SA"/>
              </w:rPr>
              <w:t>类型</w:t>
            </w:r>
          </w:p>
        </w:tc>
        <w:tc>
          <w:tcPr>
            <w:tcW w:w="1558"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bidi="ar-SA"/>
              </w:rPr>
            </w:pPr>
            <w:r w:rsidRPr="00FA2DEF">
              <w:rPr>
                <w:rFonts w:ascii="Times New Roman" w:hAnsi="Times New Roman"/>
                <w:sz w:val="21"/>
                <w:szCs w:val="21"/>
                <w:lang w:bidi="ar-SA"/>
              </w:rPr>
              <w:t>变量含义</w:t>
            </w:r>
          </w:p>
        </w:tc>
        <w:tc>
          <w:tcPr>
            <w:tcW w:w="2413"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bidi="ar-SA"/>
              </w:rPr>
            </w:pPr>
            <w:r w:rsidRPr="00FA2DEF">
              <w:rPr>
                <w:rFonts w:ascii="Times New Roman" w:hAnsi="Times New Roman"/>
                <w:sz w:val="21"/>
                <w:szCs w:val="21"/>
                <w:lang w:bidi="ar-SA"/>
              </w:rPr>
              <w:t>备注</w:t>
            </w:r>
          </w:p>
        </w:tc>
      </w:tr>
      <w:tr w:rsidR="008B4212" w:rsidRPr="00FA2DEF" w:rsidTr="00BA7F77">
        <w:tc>
          <w:tcPr>
            <w:tcW w:w="1384"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bidi="ar-SA"/>
              </w:rPr>
            </w:pPr>
            <w:r w:rsidRPr="00FA2DEF">
              <w:rPr>
                <w:rFonts w:ascii="Times New Roman" w:hAnsi="Times New Roman"/>
                <w:sz w:val="21"/>
                <w:szCs w:val="21"/>
                <w:lang w:eastAsia="zh-CN" w:bidi="ar-SA"/>
              </w:rPr>
              <w:t>返回值</w:t>
            </w:r>
          </w:p>
        </w:tc>
        <w:tc>
          <w:tcPr>
            <w:tcW w:w="1417"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eastAsia="zh-CN"/>
              </w:rPr>
            </w:pPr>
            <w:r w:rsidRPr="00FA2DEF">
              <w:rPr>
                <w:rFonts w:ascii="Times New Roman" w:hAnsi="Times New Roman"/>
                <w:sz w:val="21"/>
                <w:szCs w:val="21"/>
                <w:lang w:eastAsia="zh-CN" w:bidi="ar-SA"/>
              </w:rPr>
              <w:t>retCode</w:t>
            </w:r>
          </w:p>
        </w:tc>
        <w:tc>
          <w:tcPr>
            <w:tcW w:w="1416"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eastAsia="zh-CN" w:bidi="ar-SA"/>
              </w:rPr>
            </w:pPr>
            <w:r w:rsidRPr="00FA2DEF">
              <w:rPr>
                <w:rFonts w:ascii="Times New Roman" w:hAnsi="Times New Roman"/>
                <w:sz w:val="21"/>
                <w:szCs w:val="21"/>
                <w:lang w:eastAsia="zh-CN" w:bidi="ar-SA"/>
              </w:rPr>
              <w:t>Int</w:t>
            </w:r>
          </w:p>
        </w:tc>
        <w:tc>
          <w:tcPr>
            <w:tcW w:w="1558"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eastAsia="zh-CN" w:bidi="ar-SA"/>
              </w:rPr>
            </w:pPr>
            <w:r w:rsidRPr="00FA2DEF">
              <w:rPr>
                <w:rFonts w:ascii="Times New Roman" w:hAnsi="Times New Roman"/>
                <w:sz w:val="21"/>
                <w:szCs w:val="21"/>
                <w:lang w:eastAsia="zh-CN" w:bidi="ar-SA"/>
              </w:rPr>
              <w:t>执行结果状态码</w:t>
            </w:r>
          </w:p>
        </w:tc>
        <w:tc>
          <w:tcPr>
            <w:tcW w:w="2413"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eastAsia="zh-CN"/>
              </w:rPr>
            </w:pPr>
            <w:r w:rsidRPr="00FA2DEF">
              <w:rPr>
                <w:rFonts w:ascii="Times New Roman" w:hAnsi="Times New Roman"/>
                <w:sz w:val="21"/>
                <w:szCs w:val="21"/>
                <w:lang w:eastAsia="zh-CN"/>
              </w:rPr>
              <w:t>1:</w:t>
            </w:r>
            <w:r w:rsidRPr="00FA2DEF">
              <w:rPr>
                <w:rFonts w:ascii="Times New Roman" w:hAnsi="Times New Roman"/>
                <w:sz w:val="21"/>
                <w:szCs w:val="21"/>
                <w:lang w:eastAsia="zh-CN"/>
              </w:rPr>
              <w:t>表示手势初始化成功</w:t>
            </w:r>
          </w:p>
          <w:p w:rsidR="008B4212" w:rsidRPr="00FA2DEF" w:rsidRDefault="008B4212" w:rsidP="00BA7F77">
            <w:pPr>
              <w:pStyle w:val="aff9"/>
              <w:spacing w:before="0"/>
              <w:ind w:left="0"/>
              <w:jc w:val="both"/>
              <w:rPr>
                <w:rFonts w:ascii="Times New Roman" w:hAnsi="Times New Roman"/>
                <w:sz w:val="21"/>
                <w:szCs w:val="21"/>
                <w:lang w:eastAsia="zh-CN" w:bidi="ar-SA"/>
              </w:rPr>
            </w:pPr>
            <w:r w:rsidRPr="00FA2DEF">
              <w:rPr>
                <w:rFonts w:ascii="Times New Roman" w:hAnsi="Times New Roman"/>
                <w:sz w:val="21"/>
                <w:szCs w:val="21"/>
                <w:lang w:eastAsia="zh-CN"/>
              </w:rPr>
              <w:t>0</w:t>
            </w:r>
            <w:r w:rsidRPr="00FA2DEF">
              <w:rPr>
                <w:rFonts w:ascii="Times New Roman" w:hAnsi="Times New Roman"/>
                <w:sz w:val="21"/>
                <w:szCs w:val="21"/>
                <w:lang w:eastAsia="zh-CN"/>
              </w:rPr>
              <w:t>：表示手势初始化不成功</w:t>
            </w:r>
          </w:p>
        </w:tc>
      </w:tr>
      <w:tr w:rsidR="008B4212" w:rsidRPr="00FA2DEF" w:rsidTr="00BA7F77">
        <w:tc>
          <w:tcPr>
            <w:tcW w:w="1384"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bidi="ar-SA"/>
              </w:rPr>
            </w:pPr>
            <w:r w:rsidRPr="00FA2DEF">
              <w:rPr>
                <w:rFonts w:ascii="Times New Roman" w:hAnsi="Times New Roman"/>
                <w:sz w:val="21"/>
                <w:szCs w:val="21"/>
                <w:lang w:eastAsia="zh-CN" w:bidi="ar-SA"/>
              </w:rPr>
              <w:t>入口参数</w:t>
            </w:r>
          </w:p>
        </w:tc>
        <w:tc>
          <w:tcPr>
            <w:tcW w:w="1417"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eastAsia="zh-CN"/>
              </w:rPr>
            </w:pPr>
            <w:r w:rsidRPr="00FA2DEF">
              <w:rPr>
                <w:rFonts w:ascii="Times New Roman" w:hAnsi="Times New Roman"/>
                <w:sz w:val="21"/>
                <w:szCs w:val="21"/>
              </w:rPr>
              <w:t>hWnd</w:t>
            </w:r>
          </w:p>
        </w:tc>
        <w:tc>
          <w:tcPr>
            <w:tcW w:w="1416"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eastAsia="zh-CN" w:bidi="ar-SA"/>
              </w:rPr>
            </w:pPr>
            <w:r w:rsidRPr="00FA2DEF">
              <w:rPr>
                <w:rFonts w:ascii="Times New Roman" w:hAnsi="Times New Roman"/>
                <w:sz w:val="21"/>
                <w:szCs w:val="21"/>
              </w:rPr>
              <w:t>HWND</w:t>
            </w:r>
          </w:p>
        </w:tc>
        <w:tc>
          <w:tcPr>
            <w:tcW w:w="1558" w:type="dxa"/>
            <w:tcBorders>
              <w:top w:val="single" w:sz="4" w:space="0" w:color="auto"/>
              <w:left w:val="single" w:sz="4" w:space="0" w:color="auto"/>
              <w:bottom w:val="single" w:sz="4" w:space="0" w:color="auto"/>
              <w:right w:val="single" w:sz="4" w:space="0" w:color="auto"/>
            </w:tcBorders>
            <w:hideMark/>
          </w:tcPr>
          <w:p w:rsidR="008B4212" w:rsidRPr="00D60C22" w:rsidRDefault="008B4212" w:rsidP="00D60C22">
            <w:pPr>
              <w:pStyle w:val="aff9"/>
              <w:spacing w:before="0"/>
              <w:ind w:left="0"/>
              <w:jc w:val="both"/>
              <w:rPr>
                <w:rFonts w:ascii="Times New Roman" w:hAnsi="Times New Roman"/>
                <w:sz w:val="21"/>
                <w:szCs w:val="21"/>
                <w:lang w:eastAsia="zh-CN" w:bidi="ar-SA"/>
              </w:rPr>
            </w:pPr>
            <w:r w:rsidRPr="00D60C22">
              <w:rPr>
                <w:rFonts w:ascii="Times New Roman" w:hAnsi="Times New Roman"/>
                <w:sz w:val="21"/>
                <w:szCs w:val="21"/>
                <w:lang w:eastAsia="zh-CN" w:bidi="ar-SA"/>
              </w:rPr>
              <w:t>接收手势消息的窗口句柄</w:t>
            </w:r>
          </w:p>
        </w:tc>
        <w:tc>
          <w:tcPr>
            <w:tcW w:w="2413" w:type="dxa"/>
            <w:tcBorders>
              <w:top w:val="single" w:sz="4" w:space="0" w:color="auto"/>
              <w:left w:val="single" w:sz="4" w:space="0" w:color="auto"/>
              <w:bottom w:val="single" w:sz="4" w:space="0" w:color="auto"/>
              <w:right w:val="single" w:sz="4" w:space="0" w:color="auto"/>
            </w:tcBorders>
          </w:tcPr>
          <w:p w:rsidR="008B4212" w:rsidRPr="00FA2DEF" w:rsidRDefault="008B4212" w:rsidP="00BA7F77">
            <w:pPr>
              <w:pStyle w:val="aff9"/>
              <w:spacing w:before="0"/>
              <w:ind w:left="0"/>
              <w:jc w:val="both"/>
              <w:rPr>
                <w:rFonts w:ascii="Times New Roman" w:hAnsi="Times New Roman"/>
                <w:sz w:val="21"/>
                <w:szCs w:val="21"/>
                <w:lang w:eastAsia="zh-CN"/>
              </w:rPr>
            </w:pPr>
          </w:p>
        </w:tc>
      </w:tr>
      <w:tr w:rsidR="008B4212" w:rsidRPr="00FA2DEF" w:rsidTr="00BA7F77">
        <w:tc>
          <w:tcPr>
            <w:tcW w:w="1384"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bidi="ar-SA"/>
              </w:rPr>
            </w:pPr>
            <w:r w:rsidRPr="00FA2DEF">
              <w:rPr>
                <w:rFonts w:ascii="Times New Roman" w:hAnsi="Times New Roman"/>
                <w:sz w:val="21"/>
                <w:szCs w:val="21"/>
                <w:lang w:eastAsia="zh-CN" w:bidi="ar-SA"/>
              </w:rPr>
              <w:t>入口参数</w:t>
            </w:r>
          </w:p>
        </w:tc>
        <w:tc>
          <w:tcPr>
            <w:tcW w:w="1417"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eastAsia="zh-CN"/>
              </w:rPr>
            </w:pPr>
            <w:r w:rsidRPr="00FA2DEF">
              <w:rPr>
                <w:rFonts w:ascii="Times New Roman" w:hAnsi="Times New Roman"/>
                <w:sz w:val="21"/>
                <w:szCs w:val="21"/>
              </w:rPr>
              <w:t>uMsg</w:t>
            </w:r>
          </w:p>
        </w:tc>
        <w:tc>
          <w:tcPr>
            <w:tcW w:w="1416"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eastAsia="zh-CN"/>
              </w:rPr>
            </w:pPr>
            <w:r w:rsidRPr="00FA2DEF">
              <w:rPr>
                <w:rFonts w:ascii="Times New Roman" w:hAnsi="Times New Roman"/>
                <w:sz w:val="21"/>
                <w:szCs w:val="21"/>
              </w:rPr>
              <w:t>UINT</w:t>
            </w:r>
          </w:p>
        </w:tc>
        <w:tc>
          <w:tcPr>
            <w:tcW w:w="1558" w:type="dxa"/>
            <w:tcBorders>
              <w:top w:val="single" w:sz="4" w:space="0" w:color="auto"/>
              <w:left w:val="single" w:sz="4" w:space="0" w:color="auto"/>
              <w:bottom w:val="single" w:sz="4" w:space="0" w:color="auto"/>
              <w:right w:val="single" w:sz="4" w:space="0" w:color="auto"/>
            </w:tcBorders>
            <w:hideMark/>
          </w:tcPr>
          <w:p w:rsidR="008B4212" w:rsidRPr="00D60C22" w:rsidRDefault="008B4212" w:rsidP="00D60C22">
            <w:pPr>
              <w:pStyle w:val="aff9"/>
              <w:spacing w:before="0"/>
              <w:ind w:left="0"/>
              <w:jc w:val="both"/>
              <w:rPr>
                <w:rFonts w:ascii="Times New Roman" w:hAnsi="Times New Roman"/>
                <w:sz w:val="21"/>
                <w:szCs w:val="21"/>
                <w:lang w:eastAsia="zh-CN" w:bidi="ar-SA"/>
              </w:rPr>
            </w:pPr>
            <w:r w:rsidRPr="00D60C22">
              <w:rPr>
                <w:rFonts w:ascii="Times New Roman" w:hAnsi="Times New Roman"/>
                <w:sz w:val="21"/>
                <w:szCs w:val="21"/>
                <w:lang w:eastAsia="zh-CN" w:bidi="ar-SA"/>
              </w:rPr>
              <w:t>手势消息</w:t>
            </w:r>
          </w:p>
        </w:tc>
        <w:tc>
          <w:tcPr>
            <w:tcW w:w="2413" w:type="dxa"/>
            <w:tcBorders>
              <w:top w:val="single" w:sz="4" w:space="0" w:color="auto"/>
              <w:left w:val="single" w:sz="4" w:space="0" w:color="auto"/>
              <w:bottom w:val="single" w:sz="4" w:space="0" w:color="auto"/>
              <w:right w:val="single" w:sz="4" w:space="0" w:color="auto"/>
            </w:tcBorders>
          </w:tcPr>
          <w:p w:rsidR="008B4212" w:rsidRPr="00FA2DEF" w:rsidRDefault="008B4212" w:rsidP="00BA7F77">
            <w:pPr>
              <w:pStyle w:val="aff9"/>
              <w:spacing w:before="0"/>
              <w:ind w:left="0"/>
              <w:jc w:val="both"/>
              <w:rPr>
                <w:rFonts w:ascii="Times New Roman" w:hAnsi="Times New Roman"/>
                <w:sz w:val="21"/>
                <w:szCs w:val="21"/>
                <w:lang w:eastAsia="zh-CN"/>
              </w:rPr>
            </w:pPr>
          </w:p>
        </w:tc>
      </w:tr>
      <w:tr w:rsidR="008B4212" w:rsidRPr="00FA2DEF" w:rsidTr="00BA7F77">
        <w:tc>
          <w:tcPr>
            <w:tcW w:w="1384"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eastAsia="zh-CN" w:bidi="ar-SA"/>
              </w:rPr>
            </w:pPr>
            <w:r w:rsidRPr="00FA2DEF">
              <w:rPr>
                <w:rFonts w:ascii="Times New Roman" w:hAnsi="Times New Roman"/>
                <w:sz w:val="21"/>
                <w:szCs w:val="21"/>
                <w:lang w:eastAsia="zh-CN" w:bidi="ar-SA"/>
              </w:rPr>
              <w:t>入口参数</w:t>
            </w:r>
          </w:p>
        </w:tc>
        <w:tc>
          <w:tcPr>
            <w:tcW w:w="1417"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rPr>
            </w:pPr>
            <w:r w:rsidRPr="00FA2DEF">
              <w:rPr>
                <w:rFonts w:ascii="Times New Roman" w:hAnsi="Times New Roman"/>
                <w:sz w:val="21"/>
                <w:szCs w:val="21"/>
                <w:lang w:eastAsia="zh-CN"/>
              </w:rPr>
              <w:t>bGesture</w:t>
            </w:r>
          </w:p>
        </w:tc>
        <w:tc>
          <w:tcPr>
            <w:tcW w:w="1416"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rPr>
            </w:pPr>
            <w:r w:rsidRPr="00FA2DEF">
              <w:rPr>
                <w:rFonts w:ascii="Times New Roman" w:hAnsi="Times New Roman"/>
                <w:sz w:val="21"/>
                <w:szCs w:val="21"/>
                <w:lang w:eastAsia="zh-CN"/>
              </w:rPr>
              <w:t>bool</w:t>
            </w:r>
          </w:p>
        </w:tc>
        <w:tc>
          <w:tcPr>
            <w:tcW w:w="1558" w:type="dxa"/>
            <w:tcBorders>
              <w:top w:val="single" w:sz="4" w:space="0" w:color="auto"/>
              <w:left w:val="single" w:sz="4" w:space="0" w:color="auto"/>
              <w:bottom w:val="single" w:sz="4" w:space="0" w:color="auto"/>
              <w:right w:val="single" w:sz="4" w:space="0" w:color="auto"/>
            </w:tcBorders>
            <w:hideMark/>
          </w:tcPr>
          <w:p w:rsidR="008B4212" w:rsidRPr="00D60C22" w:rsidRDefault="008B4212" w:rsidP="00D60C22">
            <w:pPr>
              <w:pStyle w:val="aff9"/>
              <w:spacing w:before="0"/>
              <w:ind w:left="0"/>
              <w:jc w:val="both"/>
              <w:rPr>
                <w:rFonts w:ascii="Times New Roman" w:hAnsi="Times New Roman"/>
                <w:sz w:val="21"/>
                <w:szCs w:val="21"/>
                <w:lang w:eastAsia="zh-CN" w:bidi="ar-SA"/>
              </w:rPr>
            </w:pPr>
            <w:r w:rsidRPr="00D60C22">
              <w:rPr>
                <w:rFonts w:ascii="Times New Roman" w:hAnsi="Times New Roman"/>
                <w:sz w:val="21"/>
                <w:szCs w:val="21"/>
                <w:lang w:eastAsia="zh-CN" w:bidi="ar-SA"/>
              </w:rPr>
              <w:t>手势功能开关</w:t>
            </w:r>
          </w:p>
        </w:tc>
        <w:tc>
          <w:tcPr>
            <w:tcW w:w="2413" w:type="dxa"/>
            <w:tcBorders>
              <w:top w:val="single" w:sz="4" w:space="0" w:color="auto"/>
              <w:left w:val="single" w:sz="4" w:space="0" w:color="auto"/>
              <w:bottom w:val="single" w:sz="4" w:space="0" w:color="auto"/>
              <w:right w:val="single" w:sz="4" w:space="0" w:color="auto"/>
            </w:tcBorders>
            <w:hideMark/>
          </w:tcPr>
          <w:p w:rsidR="008B4212" w:rsidRPr="00FA2DEF" w:rsidRDefault="008B4212" w:rsidP="00BA7F77">
            <w:pPr>
              <w:pStyle w:val="aff9"/>
              <w:spacing w:before="0"/>
              <w:ind w:left="0"/>
              <w:jc w:val="both"/>
              <w:rPr>
                <w:rFonts w:ascii="Times New Roman" w:hAnsi="Times New Roman"/>
                <w:sz w:val="21"/>
                <w:szCs w:val="21"/>
                <w:lang w:eastAsia="zh-CN"/>
              </w:rPr>
            </w:pPr>
            <w:r w:rsidRPr="00FA2DEF">
              <w:rPr>
                <w:rFonts w:ascii="Times New Roman" w:hAnsi="Times New Roman"/>
                <w:sz w:val="21"/>
                <w:szCs w:val="21"/>
                <w:lang w:eastAsia="zh-CN"/>
              </w:rPr>
              <w:t>TRUE</w:t>
            </w:r>
            <w:r w:rsidRPr="00FA2DEF">
              <w:rPr>
                <w:rFonts w:ascii="Times New Roman" w:hAnsi="Times New Roman"/>
                <w:sz w:val="21"/>
                <w:szCs w:val="21"/>
                <w:lang w:eastAsia="zh-CN"/>
              </w:rPr>
              <w:t>：打开手势功能</w:t>
            </w:r>
          </w:p>
          <w:p w:rsidR="008B4212" w:rsidRPr="00FA2DEF" w:rsidRDefault="008B4212" w:rsidP="00BA7F77">
            <w:pPr>
              <w:pStyle w:val="aff9"/>
              <w:spacing w:before="0"/>
              <w:ind w:left="0"/>
              <w:jc w:val="both"/>
              <w:rPr>
                <w:rFonts w:ascii="Times New Roman" w:hAnsi="Times New Roman"/>
                <w:sz w:val="21"/>
                <w:szCs w:val="21"/>
                <w:lang w:eastAsia="zh-CN"/>
              </w:rPr>
            </w:pPr>
            <w:r w:rsidRPr="00FA2DEF">
              <w:rPr>
                <w:rFonts w:ascii="Times New Roman" w:hAnsi="Times New Roman"/>
                <w:sz w:val="21"/>
                <w:szCs w:val="21"/>
                <w:lang w:eastAsia="zh-CN"/>
              </w:rPr>
              <w:t>FALSE</w:t>
            </w:r>
            <w:r w:rsidRPr="00FA2DEF">
              <w:rPr>
                <w:rFonts w:ascii="Times New Roman" w:hAnsi="Times New Roman"/>
                <w:sz w:val="21"/>
                <w:szCs w:val="21"/>
                <w:lang w:eastAsia="zh-CN"/>
              </w:rPr>
              <w:t>：关闭手势功能</w:t>
            </w:r>
          </w:p>
        </w:tc>
      </w:tr>
    </w:tbl>
    <w:p w:rsidR="008B4212" w:rsidRPr="00DC1EB2" w:rsidRDefault="008B4212" w:rsidP="008B4212">
      <w:pPr>
        <w:pStyle w:val="QB6"/>
        <w:ind w:firstLine="420"/>
      </w:pPr>
    </w:p>
    <w:p w:rsidR="00407440" w:rsidRPr="002D4E22" w:rsidRDefault="00375302" w:rsidP="00D46FF9">
      <w:pPr>
        <w:pStyle w:val="10"/>
        <w:keepNext w:val="0"/>
        <w:keepLines w:val="0"/>
        <w:tabs>
          <w:tab w:val="clear" w:pos="432"/>
          <w:tab w:val="left" w:pos="284"/>
          <w:tab w:val="left" w:pos="1080"/>
        </w:tabs>
        <w:spacing w:line="240" w:lineRule="auto"/>
        <w:ind w:left="430" w:hangingChars="205" w:hanging="430"/>
        <w:rPr>
          <w:rFonts w:eastAsia="黑体"/>
          <w:b w:val="0"/>
          <w:color w:val="000000"/>
          <w:sz w:val="21"/>
        </w:rPr>
      </w:pPr>
      <w:bookmarkStart w:id="60" w:name="_Toc241826282"/>
      <w:bookmarkStart w:id="61" w:name="_Toc454887384"/>
      <w:bookmarkStart w:id="62" w:name="_Toc14747160"/>
      <w:bookmarkStart w:id="63" w:name="_Toc14857342"/>
      <w:bookmarkStart w:id="64" w:name="_Toc41278586"/>
      <w:bookmarkStart w:id="65" w:name="_Toc57010684"/>
      <w:bookmarkStart w:id="66" w:name="_Toc57458604"/>
      <w:bookmarkStart w:id="67" w:name="_Toc153965802"/>
      <w:bookmarkStart w:id="68" w:name="_Toc161196179"/>
      <w:r w:rsidRPr="00D52AD4">
        <w:rPr>
          <w:rFonts w:eastAsia="黑体"/>
          <w:b w:val="0"/>
          <w:color w:val="000000"/>
          <w:sz w:val="21"/>
        </w:rPr>
        <w:t>测试内容</w:t>
      </w:r>
      <w:bookmarkEnd w:id="60"/>
      <w:bookmarkEnd w:id="61"/>
    </w:p>
    <w:p w:rsidR="00A24CD4" w:rsidRPr="00D52AD4" w:rsidRDefault="0061221D" w:rsidP="00C57C1B">
      <w:pPr>
        <w:pStyle w:val="21"/>
        <w:tabs>
          <w:tab w:val="clear" w:pos="576"/>
          <w:tab w:val="left" w:pos="567"/>
          <w:tab w:val="left" w:pos="992"/>
        </w:tabs>
        <w:rPr>
          <w:rFonts w:ascii="黑体" w:hAnsi="Times New Roman"/>
          <w:b w:val="0"/>
          <w:color w:val="000000"/>
          <w:sz w:val="21"/>
        </w:rPr>
      </w:pPr>
      <w:bookmarkStart w:id="69" w:name="_Toc454887385"/>
      <w:bookmarkEnd w:id="62"/>
      <w:bookmarkEnd w:id="63"/>
      <w:bookmarkEnd w:id="64"/>
      <w:bookmarkEnd w:id="65"/>
      <w:bookmarkEnd w:id="66"/>
      <w:bookmarkEnd w:id="67"/>
      <w:bookmarkEnd w:id="68"/>
      <w:r>
        <w:rPr>
          <w:rFonts w:ascii="黑体" w:hAnsi="Times New Roman" w:hint="eastAsia"/>
          <w:b w:val="0"/>
          <w:color w:val="000000"/>
          <w:sz w:val="21"/>
        </w:rPr>
        <w:t>电子签名板</w:t>
      </w:r>
      <w:r w:rsidR="00C57C1B" w:rsidRPr="00D52AD4">
        <w:rPr>
          <w:rFonts w:ascii="黑体" w:hAnsi="Times New Roman" w:hint="eastAsia"/>
          <w:b w:val="0"/>
          <w:color w:val="000000"/>
          <w:sz w:val="21"/>
        </w:rPr>
        <w:t>设备测试</w:t>
      </w:r>
      <w:bookmarkEnd w:id="69"/>
    </w:p>
    <w:p w:rsidR="00C57C1B" w:rsidRDefault="00C57C1B" w:rsidP="00C57C1B">
      <w:pPr>
        <w:pStyle w:val="31"/>
        <w:tabs>
          <w:tab w:val="left" w:pos="720"/>
        </w:tabs>
        <w:spacing w:line="413" w:lineRule="auto"/>
        <w:rPr>
          <w:rFonts w:ascii="黑体" w:eastAsia="黑体"/>
          <w:b w:val="0"/>
          <w:sz w:val="21"/>
        </w:rPr>
      </w:pPr>
      <w:bookmarkStart w:id="70" w:name="_Toc454887386"/>
      <w:r w:rsidRPr="00D52AD4">
        <w:rPr>
          <w:rFonts w:ascii="黑体" w:eastAsia="黑体" w:hint="eastAsia"/>
          <w:b w:val="0"/>
          <w:sz w:val="21"/>
        </w:rPr>
        <w:t>硬件测试</w:t>
      </w:r>
      <w:bookmarkEnd w:id="70"/>
    </w:p>
    <w:tbl>
      <w:tblPr>
        <w:tblW w:w="5000" w:type="pct"/>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2"/>
        <w:gridCol w:w="3461"/>
        <w:gridCol w:w="1773"/>
      </w:tblGrid>
      <w:tr w:rsidR="00BD5367" w:rsidTr="00347071">
        <w:trPr>
          <w:trHeight w:val="20"/>
        </w:trPr>
        <w:tc>
          <w:tcPr>
            <w:tcW w:w="3062" w:type="dxa"/>
            <w:tcBorders>
              <w:top w:val="single" w:sz="4" w:space="0" w:color="auto"/>
              <w:left w:val="single" w:sz="4" w:space="0" w:color="auto"/>
              <w:bottom w:val="single" w:sz="4" w:space="0" w:color="auto"/>
              <w:right w:val="single" w:sz="4" w:space="0" w:color="auto"/>
            </w:tcBorders>
            <w:vAlign w:val="center"/>
          </w:tcPr>
          <w:p w:rsidR="00BD5367" w:rsidRPr="006F0F96" w:rsidRDefault="00BD5367" w:rsidP="00651046">
            <w:pPr>
              <w:jc w:val="center"/>
              <w:rPr>
                <w:rFonts w:ascii="宋体" w:hAnsi="宋体" w:cs="宋体"/>
                <w:bCs/>
                <w:kern w:val="0"/>
                <w:szCs w:val="21"/>
              </w:rPr>
            </w:pPr>
            <w:r w:rsidRPr="006F0F96">
              <w:rPr>
                <w:rFonts w:ascii="宋体" w:hAnsi="宋体" w:cs="宋体" w:hint="eastAsia"/>
                <w:bCs/>
                <w:kern w:val="0"/>
                <w:szCs w:val="21"/>
              </w:rPr>
              <w:t>项目</w:t>
            </w:r>
          </w:p>
        </w:tc>
        <w:tc>
          <w:tcPr>
            <w:tcW w:w="3461" w:type="dxa"/>
            <w:tcBorders>
              <w:top w:val="single" w:sz="4" w:space="0" w:color="auto"/>
              <w:left w:val="single" w:sz="4" w:space="0" w:color="auto"/>
              <w:bottom w:val="single" w:sz="4" w:space="0" w:color="auto"/>
              <w:right w:val="single" w:sz="4" w:space="0" w:color="auto"/>
            </w:tcBorders>
          </w:tcPr>
          <w:p w:rsidR="00BD5367" w:rsidRPr="006F0F96" w:rsidRDefault="00BD5367" w:rsidP="00C37A59">
            <w:pPr>
              <w:jc w:val="center"/>
              <w:rPr>
                <w:rFonts w:ascii="宋体" w:hAnsi="宋体" w:cs="宋体"/>
                <w:bCs/>
                <w:kern w:val="0"/>
                <w:szCs w:val="21"/>
              </w:rPr>
            </w:pPr>
            <w:r w:rsidRPr="006F0F96">
              <w:rPr>
                <w:rFonts w:ascii="宋体" w:hAnsi="宋体" w:cs="宋体" w:hint="eastAsia"/>
                <w:bCs/>
                <w:kern w:val="0"/>
                <w:szCs w:val="21"/>
              </w:rPr>
              <w:t>参数要求</w:t>
            </w:r>
          </w:p>
        </w:tc>
        <w:tc>
          <w:tcPr>
            <w:tcW w:w="1773" w:type="dxa"/>
            <w:tcBorders>
              <w:top w:val="single" w:sz="4" w:space="0" w:color="auto"/>
              <w:left w:val="single" w:sz="4" w:space="0" w:color="auto"/>
              <w:bottom w:val="single" w:sz="4" w:space="0" w:color="auto"/>
              <w:right w:val="single" w:sz="4" w:space="0" w:color="auto"/>
            </w:tcBorders>
          </w:tcPr>
          <w:p w:rsidR="00BD5367" w:rsidRPr="006F0F96" w:rsidRDefault="00BD5367" w:rsidP="001D31D2">
            <w:pPr>
              <w:jc w:val="center"/>
              <w:rPr>
                <w:rFonts w:ascii="宋体" w:hAnsi="宋体" w:cs="宋体"/>
                <w:bCs/>
                <w:kern w:val="0"/>
                <w:szCs w:val="21"/>
              </w:rPr>
            </w:pPr>
            <w:r w:rsidRPr="006F0F96">
              <w:rPr>
                <w:rFonts w:ascii="宋体" w:hAnsi="宋体" w:cs="宋体" w:hint="eastAsia"/>
                <w:bCs/>
                <w:kern w:val="0"/>
                <w:szCs w:val="21"/>
              </w:rPr>
              <w:t>测试</w:t>
            </w:r>
            <w:r w:rsidRPr="006F0F96">
              <w:rPr>
                <w:rFonts w:ascii="宋体" w:hAnsi="宋体" w:cs="宋体"/>
                <w:bCs/>
                <w:kern w:val="0"/>
                <w:szCs w:val="21"/>
              </w:rPr>
              <w:t>结果</w:t>
            </w:r>
          </w:p>
        </w:tc>
      </w:tr>
      <w:tr w:rsidR="00347071" w:rsidTr="00680CD0">
        <w:trPr>
          <w:trHeight w:val="20"/>
        </w:trPr>
        <w:tc>
          <w:tcPr>
            <w:tcW w:w="3062" w:type="dxa"/>
            <w:tcBorders>
              <w:top w:val="single" w:sz="4" w:space="0" w:color="auto"/>
              <w:left w:val="single" w:sz="4" w:space="0" w:color="auto"/>
              <w:bottom w:val="single" w:sz="4" w:space="0" w:color="auto"/>
              <w:right w:val="single" w:sz="4" w:space="0" w:color="auto"/>
            </w:tcBorders>
          </w:tcPr>
          <w:p w:rsidR="00347071" w:rsidRPr="006F0F96" w:rsidRDefault="00347071" w:rsidP="00651046">
            <w:pPr>
              <w:jc w:val="left"/>
              <w:rPr>
                <w:rFonts w:ascii="宋体" w:hAnsi="宋体" w:cs="Arial"/>
                <w:kern w:val="0"/>
                <w:szCs w:val="21"/>
              </w:rPr>
            </w:pPr>
            <w:r>
              <w:rPr>
                <w:rFonts w:hint="eastAsia"/>
              </w:rPr>
              <w:t>★</w:t>
            </w:r>
            <w:r w:rsidRPr="006F0F96">
              <w:rPr>
                <w:rFonts w:ascii="宋体" w:hAnsi="宋体" w:cs="Arial" w:hint="eastAsia"/>
                <w:kern w:val="0"/>
                <w:szCs w:val="21"/>
              </w:rPr>
              <w:t>Panel Ratio(面板比例)</w:t>
            </w:r>
          </w:p>
        </w:tc>
        <w:tc>
          <w:tcPr>
            <w:tcW w:w="3461" w:type="dxa"/>
            <w:tcBorders>
              <w:top w:val="single" w:sz="4" w:space="0" w:color="auto"/>
              <w:left w:val="single" w:sz="4" w:space="0" w:color="auto"/>
              <w:bottom w:val="single" w:sz="4" w:space="0" w:color="auto"/>
              <w:right w:val="single" w:sz="4" w:space="0" w:color="auto"/>
            </w:tcBorders>
            <w:vAlign w:val="center"/>
          </w:tcPr>
          <w:p w:rsidR="00347071" w:rsidRPr="006F0F96" w:rsidRDefault="00347071" w:rsidP="00347071">
            <w:pPr>
              <w:jc w:val="center"/>
              <w:rPr>
                <w:rFonts w:ascii="宋体" w:hAnsi="宋体"/>
                <w:color w:val="000000"/>
                <w:szCs w:val="21"/>
              </w:rPr>
            </w:pPr>
            <w:r w:rsidRPr="006F0F96">
              <w:rPr>
                <w:rFonts w:ascii="宋体" w:hAnsi="宋体" w:hint="eastAsia"/>
                <w:color w:val="000000"/>
                <w:szCs w:val="21"/>
              </w:rPr>
              <w:t>16:9或16:10</w:t>
            </w:r>
          </w:p>
        </w:tc>
        <w:tc>
          <w:tcPr>
            <w:tcW w:w="1773" w:type="dxa"/>
            <w:tcBorders>
              <w:top w:val="single" w:sz="4" w:space="0" w:color="auto"/>
              <w:left w:val="single" w:sz="4" w:space="0" w:color="auto"/>
              <w:bottom w:val="single" w:sz="4" w:space="0" w:color="auto"/>
              <w:right w:val="single" w:sz="4" w:space="0" w:color="auto"/>
            </w:tcBorders>
          </w:tcPr>
          <w:p w:rsidR="00347071" w:rsidRPr="006F0F96" w:rsidRDefault="00347071" w:rsidP="00347071">
            <w:pPr>
              <w:rPr>
                <w:rFonts w:ascii="宋体" w:hAnsi="宋体" w:cs="Arial"/>
                <w:kern w:val="0"/>
                <w:szCs w:val="21"/>
              </w:rPr>
            </w:pPr>
          </w:p>
        </w:tc>
      </w:tr>
      <w:tr w:rsidR="00347071" w:rsidTr="00680CD0">
        <w:trPr>
          <w:trHeight w:val="20"/>
        </w:trPr>
        <w:tc>
          <w:tcPr>
            <w:tcW w:w="3062" w:type="dxa"/>
            <w:tcBorders>
              <w:top w:val="single" w:sz="4" w:space="0" w:color="auto"/>
              <w:left w:val="single" w:sz="4" w:space="0" w:color="auto"/>
              <w:bottom w:val="single" w:sz="4" w:space="0" w:color="auto"/>
              <w:right w:val="single" w:sz="4" w:space="0" w:color="auto"/>
            </w:tcBorders>
          </w:tcPr>
          <w:p w:rsidR="00347071" w:rsidRPr="006F0F96" w:rsidRDefault="00347071" w:rsidP="00651046">
            <w:pPr>
              <w:jc w:val="left"/>
              <w:rPr>
                <w:rFonts w:ascii="宋体" w:hAnsi="宋体" w:cs="Arial"/>
                <w:kern w:val="0"/>
                <w:szCs w:val="21"/>
              </w:rPr>
            </w:pPr>
            <w:r>
              <w:rPr>
                <w:rFonts w:hint="eastAsia"/>
              </w:rPr>
              <w:t>★</w:t>
            </w:r>
            <w:r w:rsidRPr="006F0F96">
              <w:rPr>
                <w:rFonts w:ascii="宋体" w:hAnsi="宋体" w:cs="Arial" w:hint="eastAsia"/>
                <w:kern w:val="0"/>
                <w:szCs w:val="21"/>
              </w:rPr>
              <w:t>Display Technology(显示技</w:t>
            </w:r>
            <w:r w:rsidRPr="006F0F96">
              <w:rPr>
                <w:rFonts w:ascii="宋体" w:hAnsi="宋体" w:cs="Arial" w:hint="eastAsia"/>
                <w:kern w:val="0"/>
                <w:szCs w:val="21"/>
              </w:rPr>
              <w:lastRenderedPageBreak/>
              <w:t>术)</w:t>
            </w:r>
          </w:p>
        </w:tc>
        <w:tc>
          <w:tcPr>
            <w:tcW w:w="3461" w:type="dxa"/>
            <w:tcBorders>
              <w:top w:val="single" w:sz="4" w:space="0" w:color="auto"/>
              <w:left w:val="single" w:sz="4" w:space="0" w:color="auto"/>
              <w:bottom w:val="single" w:sz="4" w:space="0" w:color="auto"/>
              <w:right w:val="single" w:sz="4" w:space="0" w:color="auto"/>
            </w:tcBorders>
            <w:vAlign w:val="center"/>
          </w:tcPr>
          <w:p w:rsidR="00347071" w:rsidRPr="006F0F96" w:rsidRDefault="00347071" w:rsidP="00347071">
            <w:pPr>
              <w:jc w:val="center"/>
              <w:rPr>
                <w:rFonts w:ascii="宋体" w:hAnsi="宋体"/>
                <w:color w:val="000000"/>
                <w:szCs w:val="21"/>
              </w:rPr>
            </w:pPr>
            <w:r w:rsidRPr="006F0F96">
              <w:rPr>
                <w:rFonts w:ascii="宋体" w:hAnsi="宋体" w:hint="eastAsia"/>
                <w:color w:val="000000"/>
                <w:szCs w:val="21"/>
              </w:rPr>
              <w:lastRenderedPageBreak/>
              <w:t>TFT_LED</w:t>
            </w:r>
          </w:p>
        </w:tc>
        <w:tc>
          <w:tcPr>
            <w:tcW w:w="1773" w:type="dxa"/>
            <w:tcBorders>
              <w:top w:val="single" w:sz="4" w:space="0" w:color="auto"/>
              <w:left w:val="single" w:sz="4" w:space="0" w:color="auto"/>
              <w:bottom w:val="single" w:sz="4" w:space="0" w:color="auto"/>
              <w:right w:val="single" w:sz="4" w:space="0" w:color="auto"/>
            </w:tcBorders>
          </w:tcPr>
          <w:p w:rsidR="00347071" w:rsidRPr="006F0F96" w:rsidRDefault="00347071" w:rsidP="00347071">
            <w:pPr>
              <w:rPr>
                <w:rFonts w:ascii="宋体" w:hAnsi="宋体" w:cs="Arial"/>
                <w:kern w:val="0"/>
                <w:szCs w:val="21"/>
              </w:rPr>
            </w:pPr>
          </w:p>
        </w:tc>
      </w:tr>
      <w:tr w:rsidR="00347071" w:rsidTr="00680CD0">
        <w:trPr>
          <w:trHeight w:val="20"/>
        </w:trPr>
        <w:tc>
          <w:tcPr>
            <w:tcW w:w="3062" w:type="dxa"/>
            <w:tcBorders>
              <w:top w:val="single" w:sz="4" w:space="0" w:color="auto"/>
              <w:left w:val="single" w:sz="4" w:space="0" w:color="auto"/>
              <w:bottom w:val="single" w:sz="4" w:space="0" w:color="auto"/>
              <w:right w:val="single" w:sz="4" w:space="0" w:color="auto"/>
            </w:tcBorders>
          </w:tcPr>
          <w:p w:rsidR="00347071" w:rsidRPr="006F0F96" w:rsidRDefault="00347071" w:rsidP="00651046">
            <w:pPr>
              <w:jc w:val="left"/>
              <w:rPr>
                <w:rFonts w:ascii="宋体" w:hAnsi="宋体" w:cs="宋体"/>
                <w:kern w:val="0"/>
                <w:szCs w:val="21"/>
              </w:rPr>
            </w:pPr>
            <w:r w:rsidRPr="006F0F96">
              <w:rPr>
                <w:rFonts w:ascii="宋体" w:hAnsi="宋体" w:cs="宋体" w:hint="eastAsia"/>
                <w:kern w:val="0"/>
                <w:szCs w:val="21"/>
              </w:rPr>
              <w:lastRenderedPageBreak/>
              <w:t>外观尺寸</w:t>
            </w:r>
          </w:p>
        </w:tc>
        <w:tc>
          <w:tcPr>
            <w:tcW w:w="3461" w:type="dxa"/>
            <w:tcBorders>
              <w:top w:val="single" w:sz="4" w:space="0" w:color="auto"/>
              <w:left w:val="single" w:sz="4" w:space="0" w:color="auto"/>
              <w:bottom w:val="single" w:sz="4" w:space="0" w:color="auto"/>
              <w:right w:val="single" w:sz="4" w:space="0" w:color="auto"/>
            </w:tcBorders>
            <w:vAlign w:val="center"/>
          </w:tcPr>
          <w:p w:rsidR="00347071" w:rsidRPr="006F0F96" w:rsidRDefault="00347071" w:rsidP="00347071">
            <w:pPr>
              <w:jc w:val="center"/>
              <w:rPr>
                <w:rFonts w:ascii="宋体" w:hAnsi="宋体"/>
                <w:color w:val="000000"/>
                <w:szCs w:val="21"/>
              </w:rPr>
            </w:pPr>
            <w:r w:rsidRPr="006F0F96">
              <w:rPr>
                <w:rFonts w:ascii="宋体" w:hAnsi="宋体" w:hint="eastAsia"/>
                <w:color w:val="000000"/>
                <w:szCs w:val="21"/>
              </w:rPr>
              <w:t>260mmx190mmx20mm</w:t>
            </w:r>
            <w:r w:rsidRPr="00DF76E5">
              <w:rPr>
                <w:rFonts w:ascii="宋体" w:hAnsi="宋体" w:hint="eastAsia"/>
                <w:color w:val="000000"/>
                <w:szCs w:val="21"/>
              </w:rPr>
              <w:t>±</w:t>
            </w:r>
            <w:r>
              <w:rPr>
                <w:rFonts w:ascii="宋体" w:hAnsi="宋体" w:hint="eastAsia"/>
                <w:color w:val="000000"/>
                <w:szCs w:val="21"/>
              </w:rPr>
              <w:t>5%</w:t>
            </w:r>
          </w:p>
        </w:tc>
        <w:tc>
          <w:tcPr>
            <w:tcW w:w="1773" w:type="dxa"/>
            <w:tcBorders>
              <w:top w:val="single" w:sz="4" w:space="0" w:color="auto"/>
              <w:left w:val="single" w:sz="4" w:space="0" w:color="auto"/>
              <w:bottom w:val="single" w:sz="4" w:space="0" w:color="auto"/>
              <w:right w:val="single" w:sz="4" w:space="0" w:color="auto"/>
            </w:tcBorders>
          </w:tcPr>
          <w:p w:rsidR="00347071" w:rsidRPr="006F0F96" w:rsidRDefault="00347071" w:rsidP="00347071">
            <w:pPr>
              <w:rPr>
                <w:rFonts w:ascii="宋体" w:hAnsi="宋体" w:cs="Arial"/>
                <w:kern w:val="0"/>
                <w:szCs w:val="21"/>
              </w:rPr>
            </w:pPr>
          </w:p>
        </w:tc>
      </w:tr>
      <w:tr w:rsidR="00347071" w:rsidTr="00680CD0">
        <w:trPr>
          <w:trHeight w:val="20"/>
        </w:trPr>
        <w:tc>
          <w:tcPr>
            <w:tcW w:w="3062" w:type="dxa"/>
            <w:tcBorders>
              <w:top w:val="single" w:sz="4" w:space="0" w:color="auto"/>
              <w:left w:val="single" w:sz="4" w:space="0" w:color="auto"/>
              <w:bottom w:val="single" w:sz="4" w:space="0" w:color="auto"/>
              <w:right w:val="single" w:sz="4" w:space="0" w:color="auto"/>
            </w:tcBorders>
          </w:tcPr>
          <w:p w:rsidR="00347071" w:rsidRPr="006F0F96" w:rsidRDefault="00347071" w:rsidP="00651046">
            <w:pPr>
              <w:jc w:val="left"/>
              <w:rPr>
                <w:rFonts w:ascii="宋体" w:hAnsi="宋体" w:cs="宋体"/>
                <w:kern w:val="0"/>
                <w:szCs w:val="21"/>
              </w:rPr>
            </w:pPr>
            <w:r>
              <w:rPr>
                <w:rFonts w:hint="eastAsia"/>
              </w:rPr>
              <w:t>★</w:t>
            </w:r>
            <w:r w:rsidRPr="006F0F96">
              <w:rPr>
                <w:rFonts w:ascii="宋体" w:hAnsi="宋体" w:cs="宋体" w:hint="eastAsia"/>
                <w:kern w:val="0"/>
                <w:szCs w:val="21"/>
              </w:rPr>
              <w:t>屏幕保护</w:t>
            </w:r>
          </w:p>
        </w:tc>
        <w:tc>
          <w:tcPr>
            <w:tcW w:w="3461" w:type="dxa"/>
            <w:tcBorders>
              <w:top w:val="single" w:sz="4" w:space="0" w:color="auto"/>
              <w:left w:val="single" w:sz="4" w:space="0" w:color="auto"/>
              <w:bottom w:val="single" w:sz="4" w:space="0" w:color="auto"/>
              <w:right w:val="single" w:sz="4" w:space="0" w:color="auto"/>
            </w:tcBorders>
            <w:vAlign w:val="center"/>
          </w:tcPr>
          <w:p w:rsidR="00347071" w:rsidRPr="006F0F96" w:rsidRDefault="00347071" w:rsidP="00347071">
            <w:pPr>
              <w:jc w:val="center"/>
              <w:rPr>
                <w:rFonts w:ascii="宋体" w:hAnsi="宋体"/>
                <w:color w:val="000000"/>
                <w:szCs w:val="21"/>
              </w:rPr>
            </w:pPr>
            <w:r w:rsidRPr="006F0F96">
              <w:rPr>
                <w:rFonts w:ascii="宋体" w:hAnsi="宋体" w:hint="eastAsia"/>
                <w:color w:val="000000"/>
                <w:szCs w:val="21"/>
              </w:rPr>
              <w:t>8H钢化有机玻璃全面保护</w:t>
            </w:r>
          </w:p>
        </w:tc>
        <w:tc>
          <w:tcPr>
            <w:tcW w:w="1773" w:type="dxa"/>
            <w:tcBorders>
              <w:top w:val="single" w:sz="4" w:space="0" w:color="auto"/>
              <w:left w:val="single" w:sz="4" w:space="0" w:color="auto"/>
              <w:bottom w:val="single" w:sz="4" w:space="0" w:color="auto"/>
              <w:right w:val="single" w:sz="4" w:space="0" w:color="auto"/>
            </w:tcBorders>
          </w:tcPr>
          <w:p w:rsidR="00347071" w:rsidRPr="006F0F96" w:rsidRDefault="00347071" w:rsidP="00347071">
            <w:pPr>
              <w:jc w:val="left"/>
              <w:rPr>
                <w:rFonts w:ascii="宋体" w:hAnsi="宋体" w:cs="Arial"/>
                <w:kern w:val="0"/>
                <w:szCs w:val="21"/>
              </w:rPr>
            </w:pPr>
          </w:p>
        </w:tc>
      </w:tr>
      <w:tr w:rsidR="00347071" w:rsidTr="00680CD0">
        <w:trPr>
          <w:trHeight w:val="20"/>
        </w:trPr>
        <w:tc>
          <w:tcPr>
            <w:tcW w:w="3062" w:type="dxa"/>
            <w:tcBorders>
              <w:top w:val="single" w:sz="4" w:space="0" w:color="auto"/>
              <w:left w:val="single" w:sz="4" w:space="0" w:color="auto"/>
              <w:bottom w:val="single" w:sz="4" w:space="0" w:color="auto"/>
              <w:right w:val="single" w:sz="4" w:space="0" w:color="auto"/>
            </w:tcBorders>
          </w:tcPr>
          <w:p w:rsidR="00347071" w:rsidRPr="006F0F96" w:rsidRDefault="00347071" w:rsidP="00651046">
            <w:pPr>
              <w:jc w:val="left"/>
              <w:rPr>
                <w:rFonts w:ascii="宋体" w:hAnsi="宋体" w:cs="Arial"/>
                <w:kern w:val="0"/>
                <w:szCs w:val="21"/>
              </w:rPr>
            </w:pPr>
            <w:r>
              <w:rPr>
                <w:rFonts w:hint="eastAsia"/>
              </w:rPr>
              <w:t>★</w:t>
            </w:r>
            <w:r w:rsidRPr="006F0F96">
              <w:rPr>
                <w:rFonts w:ascii="宋体" w:hAnsi="宋体" w:cs="Arial" w:hint="eastAsia"/>
                <w:kern w:val="0"/>
                <w:szCs w:val="21"/>
              </w:rPr>
              <w:t>Screen Size(屏幕尺寸)</w:t>
            </w:r>
          </w:p>
        </w:tc>
        <w:tc>
          <w:tcPr>
            <w:tcW w:w="3461" w:type="dxa"/>
            <w:tcBorders>
              <w:top w:val="single" w:sz="4" w:space="0" w:color="auto"/>
              <w:left w:val="single" w:sz="4" w:space="0" w:color="auto"/>
              <w:bottom w:val="single" w:sz="4" w:space="0" w:color="auto"/>
              <w:right w:val="single" w:sz="4" w:space="0" w:color="auto"/>
            </w:tcBorders>
            <w:vAlign w:val="center"/>
          </w:tcPr>
          <w:p w:rsidR="00347071" w:rsidRPr="006F0F96" w:rsidRDefault="00347071" w:rsidP="00347071">
            <w:pPr>
              <w:jc w:val="center"/>
              <w:rPr>
                <w:rFonts w:ascii="宋体" w:hAnsi="宋体"/>
                <w:color w:val="000000"/>
                <w:szCs w:val="21"/>
              </w:rPr>
            </w:pPr>
            <w:r w:rsidRPr="006F0F96">
              <w:rPr>
                <w:rFonts w:ascii="宋体" w:hAnsi="宋体" w:hint="eastAsia"/>
                <w:color w:val="000000"/>
                <w:szCs w:val="21"/>
              </w:rPr>
              <w:t>≥10 Diagonal</w:t>
            </w:r>
          </w:p>
        </w:tc>
        <w:tc>
          <w:tcPr>
            <w:tcW w:w="1773" w:type="dxa"/>
            <w:tcBorders>
              <w:top w:val="single" w:sz="4" w:space="0" w:color="auto"/>
              <w:left w:val="single" w:sz="4" w:space="0" w:color="auto"/>
              <w:bottom w:val="single" w:sz="4" w:space="0" w:color="auto"/>
              <w:right w:val="single" w:sz="4" w:space="0" w:color="auto"/>
            </w:tcBorders>
          </w:tcPr>
          <w:p w:rsidR="00347071" w:rsidRPr="006F0F96" w:rsidRDefault="00347071" w:rsidP="00347071">
            <w:pPr>
              <w:rPr>
                <w:rFonts w:ascii="宋体" w:hAnsi="宋体" w:cs="Arial"/>
                <w:kern w:val="0"/>
                <w:szCs w:val="21"/>
              </w:rPr>
            </w:pPr>
          </w:p>
        </w:tc>
      </w:tr>
      <w:tr w:rsidR="00347071" w:rsidTr="00680CD0">
        <w:trPr>
          <w:trHeight w:val="20"/>
        </w:trPr>
        <w:tc>
          <w:tcPr>
            <w:tcW w:w="3062" w:type="dxa"/>
            <w:tcBorders>
              <w:top w:val="single" w:sz="4" w:space="0" w:color="auto"/>
              <w:left w:val="single" w:sz="4" w:space="0" w:color="auto"/>
              <w:bottom w:val="single" w:sz="4" w:space="0" w:color="auto"/>
              <w:right w:val="single" w:sz="4" w:space="0" w:color="auto"/>
            </w:tcBorders>
          </w:tcPr>
          <w:p w:rsidR="00347071" w:rsidRPr="006F0F96" w:rsidRDefault="00347071" w:rsidP="00651046">
            <w:pPr>
              <w:jc w:val="left"/>
              <w:rPr>
                <w:rFonts w:ascii="宋体" w:hAnsi="宋体" w:cs="Arial"/>
                <w:kern w:val="0"/>
                <w:szCs w:val="21"/>
              </w:rPr>
            </w:pPr>
            <w:r>
              <w:rPr>
                <w:rFonts w:hint="eastAsia"/>
              </w:rPr>
              <w:t>★</w:t>
            </w:r>
            <w:r w:rsidRPr="006F0F96">
              <w:rPr>
                <w:rFonts w:ascii="宋体" w:hAnsi="宋体" w:cs="Arial" w:hint="eastAsia"/>
                <w:kern w:val="0"/>
                <w:szCs w:val="21"/>
              </w:rPr>
              <w:t>Resolution(</w:t>
            </w:r>
            <w:r>
              <w:rPr>
                <w:rFonts w:ascii="宋体" w:hAnsi="宋体" w:cs="Arial" w:hint="eastAsia"/>
                <w:kern w:val="0"/>
                <w:szCs w:val="21"/>
              </w:rPr>
              <w:t>显示</w:t>
            </w:r>
            <w:r w:rsidRPr="006F0F96">
              <w:rPr>
                <w:rFonts w:ascii="宋体" w:hAnsi="宋体" w:cs="Arial" w:hint="eastAsia"/>
                <w:kern w:val="0"/>
                <w:szCs w:val="21"/>
              </w:rPr>
              <w:t>分辨率)</w:t>
            </w:r>
          </w:p>
        </w:tc>
        <w:tc>
          <w:tcPr>
            <w:tcW w:w="3461" w:type="dxa"/>
            <w:tcBorders>
              <w:top w:val="single" w:sz="4" w:space="0" w:color="auto"/>
              <w:left w:val="single" w:sz="4" w:space="0" w:color="auto"/>
              <w:bottom w:val="single" w:sz="4" w:space="0" w:color="auto"/>
              <w:right w:val="single" w:sz="4" w:space="0" w:color="auto"/>
            </w:tcBorders>
            <w:vAlign w:val="center"/>
          </w:tcPr>
          <w:p w:rsidR="00347071" w:rsidRPr="006F0F96" w:rsidRDefault="00347071" w:rsidP="00347071">
            <w:pPr>
              <w:jc w:val="center"/>
              <w:rPr>
                <w:rFonts w:ascii="宋体" w:hAnsi="宋体"/>
                <w:color w:val="000000"/>
                <w:szCs w:val="21"/>
              </w:rPr>
            </w:pPr>
            <w:r w:rsidRPr="006F0F96">
              <w:rPr>
                <w:rFonts w:ascii="宋体" w:hAnsi="宋体" w:hint="eastAsia"/>
                <w:color w:val="000000"/>
                <w:szCs w:val="21"/>
              </w:rPr>
              <w:t>≥1280X800</w:t>
            </w:r>
          </w:p>
        </w:tc>
        <w:tc>
          <w:tcPr>
            <w:tcW w:w="1773" w:type="dxa"/>
            <w:tcBorders>
              <w:top w:val="single" w:sz="4" w:space="0" w:color="auto"/>
              <w:left w:val="single" w:sz="4" w:space="0" w:color="auto"/>
              <w:bottom w:val="single" w:sz="4" w:space="0" w:color="auto"/>
              <w:right w:val="single" w:sz="4" w:space="0" w:color="auto"/>
            </w:tcBorders>
          </w:tcPr>
          <w:p w:rsidR="00347071" w:rsidRPr="006F0F96" w:rsidRDefault="00347071" w:rsidP="00347071">
            <w:pPr>
              <w:rPr>
                <w:rFonts w:ascii="宋体" w:hAnsi="宋体" w:cs="宋体"/>
                <w:kern w:val="0"/>
                <w:szCs w:val="21"/>
              </w:rPr>
            </w:pPr>
          </w:p>
        </w:tc>
      </w:tr>
      <w:tr w:rsidR="00651046" w:rsidTr="00347071">
        <w:trPr>
          <w:trHeight w:val="20"/>
        </w:trPr>
        <w:tc>
          <w:tcPr>
            <w:tcW w:w="3062" w:type="dxa"/>
            <w:tcBorders>
              <w:top w:val="single" w:sz="4" w:space="0" w:color="auto"/>
              <w:left w:val="single" w:sz="4" w:space="0" w:color="auto"/>
              <w:bottom w:val="single" w:sz="4" w:space="0" w:color="auto"/>
              <w:right w:val="single" w:sz="4" w:space="0" w:color="auto"/>
            </w:tcBorders>
            <w:vAlign w:val="center"/>
          </w:tcPr>
          <w:p w:rsidR="00651046" w:rsidRDefault="00651046" w:rsidP="00651046">
            <w:pPr>
              <w:jc w:val="left"/>
              <w:rPr>
                <w:rFonts w:ascii="宋体" w:hAnsi="宋体" w:cs="Arial"/>
                <w:kern w:val="0"/>
                <w:sz w:val="24"/>
                <w:szCs w:val="21"/>
              </w:rPr>
            </w:pPr>
            <w:r>
              <w:rPr>
                <w:rFonts w:hint="eastAsia"/>
              </w:rPr>
              <w:t>★</w:t>
            </w:r>
            <w:r>
              <w:rPr>
                <w:rFonts w:ascii="宋体" w:hAnsi="宋体" w:cs="Arial" w:hint="eastAsia"/>
                <w:kern w:val="0"/>
                <w:szCs w:val="21"/>
              </w:rPr>
              <w:t>Support colors(显示颜色)</w:t>
            </w:r>
          </w:p>
        </w:tc>
        <w:tc>
          <w:tcPr>
            <w:tcW w:w="3461" w:type="dxa"/>
            <w:tcBorders>
              <w:top w:val="single" w:sz="4" w:space="0" w:color="auto"/>
              <w:left w:val="single" w:sz="4" w:space="0" w:color="auto"/>
              <w:bottom w:val="single" w:sz="4" w:space="0" w:color="auto"/>
              <w:right w:val="single" w:sz="4" w:space="0" w:color="auto"/>
            </w:tcBorders>
            <w:vAlign w:val="center"/>
          </w:tcPr>
          <w:p w:rsidR="00651046" w:rsidRDefault="00680CD0" w:rsidP="00651046">
            <w:pPr>
              <w:jc w:val="center"/>
              <w:rPr>
                <w:rFonts w:ascii="宋体" w:hAnsi="宋体" w:cs="Arial"/>
                <w:kern w:val="0"/>
                <w:szCs w:val="21"/>
              </w:rPr>
            </w:pPr>
            <w:r w:rsidRPr="00680CD0">
              <w:rPr>
                <w:rFonts w:ascii="宋体" w:hAnsi="宋体" w:cs="Arial" w:hint="eastAsia"/>
                <w:kern w:val="0"/>
                <w:szCs w:val="21"/>
              </w:rPr>
              <w:t>≥</w:t>
            </w:r>
            <w:r w:rsidR="00651046">
              <w:rPr>
                <w:rFonts w:ascii="宋体" w:hAnsi="宋体" w:cs="Arial" w:hint="eastAsia"/>
                <w:kern w:val="0"/>
                <w:szCs w:val="21"/>
              </w:rPr>
              <w:t>262k</w:t>
            </w:r>
          </w:p>
        </w:tc>
        <w:tc>
          <w:tcPr>
            <w:tcW w:w="1773" w:type="dxa"/>
            <w:tcBorders>
              <w:top w:val="single" w:sz="4" w:space="0" w:color="auto"/>
              <w:left w:val="single" w:sz="4" w:space="0" w:color="auto"/>
              <w:bottom w:val="single" w:sz="4" w:space="0" w:color="auto"/>
              <w:right w:val="single" w:sz="4" w:space="0" w:color="auto"/>
            </w:tcBorders>
          </w:tcPr>
          <w:p w:rsidR="00651046" w:rsidRPr="006F0F96" w:rsidRDefault="00651046" w:rsidP="00651046">
            <w:pPr>
              <w:rPr>
                <w:rFonts w:ascii="宋体" w:hAnsi="宋体" w:cs="宋体"/>
                <w:kern w:val="0"/>
                <w:szCs w:val="21"/>
              </w:rPr>
            </w:pPr>
          </w:p>
        </w:tc>
      </w:tr>
      <w:tr w:rsidR="008E0F5B" w:rsidTr="00347071">
        <w:trPr>
          <w:trHeight w:val="20"/>
        </w:trPr>
        <w:tc>
          <w:tcPr>
            <w:tcW w:w="3062" w:type="dxa"/>
            <w:tcBorders>
              <w:top w:val="single" w:sz="4" w:space="0" w:color="auto"/>
              <w:left w:val="single" w:sz="4" w:space="0" w:color="auto"/>
              <w:bottom w:val="single" w:sz="4" w:space="0" w:color="auto"/>
              <w:right w:val="single" w:sz="4" w:space="0" w:color="auto"/>
            </w:tcBorders>
            <w:vAlign w:val="center"/>
          </w:tcPr>
          <w:p w:rsidR="008E0F5B" w:rsidRPr="006F0F96" w:rsidRDefault="00621DAC" w:rsidP="00651046">
            <w:pPr>
              <w:jc w:val="left"/>
              <w:rPr>
                <w:rFonts w:ascii="宋体" w:hAnsi="宋体"/>
                <w:color w:val="000000"/>
                <w:szCs w:val="21"/>
              </w:rPr>
            </w:pPr>
            <w:r>
              <w:rPr>
                <w:rFonts w:hint="eastAsia"/>
              </w:rPr>
              <w:t>★</w:t>
            </w:r>
            <w:r w:rsidR="008E0F5B" w:rsidRPr="006F0F96">
              <w:rPr>
                <w:rFonts w:ascii="宋体" w:hAnsi="宋体" w:hint="eastAsia"/>
                <w:color w:val="000000"/>
                <w:szCs w:val="21"/>
              </w:rPr>
              <w:t>Technology(工艺)</w:t>
            </w:r>
          </w:p>
        </w:tc>
        <w:tc>
          <w:tcPr>
            <w:tcW w:w="3461" w:type="dxa"/>
            <w:tcBorders>
              <w:top w:val="single" w:sz="4" w:space="0" w:color="auto"/>
              <w:left w:val="single" w:sz="4" w:space="0" w:color="auto"/>
              <w:bottom w:val="single" w:sz="4" w:space="0" w:color="auto"/>
              <w:right w:val="single" w:sz="4" w:space="0" w:color="auto"/>
            </w:tcBorders>
            <w:vAlign w:val="center"/>
          </w:tcPr>
          <w:p w:rsidR="008E0F5B" w:rsidRPr="006F0F96" w:rsidRDefault="008E0F5B" w:rsidP="008E0F5B">
            <w:pPr>
              <w:jc w:val="center"/>
              <w:rPr>
                <w:rFonts w:ascii="宋体" w:hAnsi="宋体"/>
                <w:color w:val="000000"/>
                <w:szCs w:val="21"/>
              </w:rPr>
            </w:pPr>
            <w:r w:rsidRPr="006F0F96">
              <w:rPr>
                <w:rFonts w:ascii="宋体" w:hAnsi="宋体" w:hint="eastAsia"/>
                <w:color w:val="000000"/>
                <w:szCs w:val="21"/>
              </w:rPr>
              <w:t>Electromagnetic Resonance(电磁共振)</w:t>
            </w:r>
          </w:p>
        </w:tc>
        <w:tc>
          <w:tcPr>
            <w:tcW w:w="1773" w:type="dxa"/>
            <w:tcBorders>
              <w:top w:val="single" w:sz="4" w:space="0" w:color="auto"/>
              <w:left w:val="single" w:sz="4" w:space="0" w:color="auto"/>
              <w:bottom w:val="single" w:sz="4" w:space="0" w:color="auto"/>
              <w:right w:val="single" w:sz="4" w:space="0" w:color="auto"/>
            </w:tcBorders>
          </w:tcPr>
          <w:p w:rsidR="008E0F5B" w:rsidRPr="006F0F96" w:rsidRDefault="008E0F5B" w:rsidP="008E0F5B">
            <w:pPr>
              <w:rPr>
                <w:rFonts w:ascii="宋体" w:hAnsi="宋体" w:cs="宋体"/>
                <w:kern w:val="0"/>
                <w:szCs w:val="21"/>
              </w:rPr>
            </w:pPr>
          </w:p>
        </w:tc>
      </w:tr>
      <w:tr w:rsidR="00651046" w:rsidTr="00347071">
        <w:trPr>
          <w:trHeight w:val="20"/>
        </w:trPr>
        <w:tc>
          <w:tcPr>
            <w:tcW w:w="3062" w:type="dxa"/>
            <w:tcBorders>
              <w:top w:val="single" w:sz="4" w:space="0" w:color="auto"/>
              <w:left w:val="single" w:sz="4" w:space="0" w:color="auto"/>
              <w:bottom w:val="single" w:sz="4" w:space="0" w:color="auto"/>
              <w:right w:val="single" w:sz="4" w:space="0" w:color="auto"/>
            </w:tcBorders>
            <w:vAlign w:val="center"/>
          </w:tcPr>
          <w:p w:rsidR="00651046" w:rsidRDefault="00651046" w:rsidP="00651046">
            <w:pPr>
              <w:jc w:val="left"/>
              <w:rPr>
                <w:rFonts w:ascii="宋体" w:hAnsi="宋体" w:cs="Arial"/>
                <w:kern w:val="0"/>
                <w:sz w:val="24"/>
                <w:szCs w:val="21"/>
              </w:rPr>
            </w:pPr>
            <w:r>
              <w:rPr>
                <w:rFonts w:ascii="宋体" w:hAnsi="宋体" w:cs="Arial" w:hint="eastAsia"/>
                <w:kern w:val="0"/>
                <w:szCs w:val="21"/>
              </w:rPr>
              <w:t>Tracking Speed(跟追速度)</w:t>
            </w:r>
          </w:p>
        </w:tc>
        <w:tc>
          <w:tcPr>
            <w:tcW w:w="3461" w:type="dxa"/>
            <w:tcBorders>
              <w:top w:val="single" w:sz="4" w:space="0" w:color="auto"/>
              <w:left w:val="single" w:sz="4" w:space="0" w:color="auto"/>
              <w:bottom w:val="single" w:sz="4" w:space="0" w:color="auto"/>
              <w:right w:val="single" w:sz="4" w:space="0" w:color="auto"/>
            </w:tcBorders>
            <w:vAlign w:val="center"/>
          </w:tcPr>
          <w:p w:rsidR="00651046" w:rsidRDefault="00651046" w:rsidP="00651046">
            <w:pPr>
              <w:jc w:val="center"/>
              <w:rPr>
                <w:rFonts w:ascii="宋体" w:hAnsi="宋体" w:cs="Arial"/>
                <w:kern w:val="0"/>
                <w:szCs w:val="21"/>
              </w:rPr>
            </w:pPr>
            <w:r>
              <w:rPr>
                <w:rFonts w:ascii="宋体" w:hAnsi="宋体" w:cs="Arial" w:hint="eastAsia"/>
                <w:kern w:val="0"/>
                <w:szCs w:val="21"/>
              </w:rPr>
              <w:t>≥200PPS</w:t>
            </w:r>
          </w:p>
        </w:tc>
        <w:tc>
          <w:tcPr>
            <w:tcW w:w="1773" w:type="dxa"/>
            <w:tcBorders>
              <w:top w:val="single" w:sz="4" w:space="0" w:color="auto"/>
              <w:left w:val="single" w:sz="4" w:space="0" w:color="auto"/>
              <w:bottom w:val="single" w:sz="4" w:space="0" w:color="auto"/>
              <w:right w:val="single" w:sz="4" w:space="0" w:color="auto"/>
            </w:tcBorders>
          </w:tcPr>
          <w:p w:rsidR="00651046" w:rsidRPr="006F0F96" w:rsidRDefault="00651046" w:rsidP="00651046">
            <w:pPr>
              <w:rPr>
                <w:rFonts w:ascii="宋体" w:hAnsi="宋体" w:cs="宋体"/>
                <w:kern w:val="0"/>
                <w:szCs w:val="21"/>
              </w:rPr>
            </w:pPr>
          </w:p>
        </w:tc>
      </w:tr>
      <w:tr w:rsidR="00651046" w:rsidTr="00347071">
        <w:trPr>
          <w:trHeight w:val="20"/>
        </w:trPr>
        <w:tc>
          <w:tcPr>
            <w:tcW w:w="3062" w:type="dxa"/>
            <w:tcBorders>
              <w:top w:val="single" w:sz="4" w:space="0" w:color="auto"/>
              <w:left w:val="single" w:sz="4" w:space="0" w:color="auto"/>
              <w:bottom w:val="single" w:sz="4" w:space="0" w:color="auto"/>
              <w:right w:val="single" w:sz="4" w:space="0" w:color="auto"/>
            </w:tcBorders>
            <w:vAlign w:val="center"/>
          </w:tcPr>
          <w:p w:rsidR="00651046" w:rsidRDefault="00651046" w:rsidP="00651046">
            <w:pPr>
              <w:jc w:val="left"/>
              <w:rPr>
                <w:rFonts w:ascii="宋体" w:hAnsi="宋体" w:cs="Arial"/>
                <w:kern w:val="0"/>
                <w:szCs w:val="21"/>
              </w:rPr>
            </w:pPr>
            <w:r>
              <w:rPr>
                <w:rFonts w:hint="eastAsia"/>
              </w:rPr>
              <w:t>★</w:t>
            </w:r>
            <w:r>
              <w:rPr>
                <w:rFonts w:ascii="宋体" w:hAnsi="宋体" w:cs="Arial" w:hint="eastAsia"/>
                <w:kern w:val="0"/>
                <w:szCs w:val="21"/>
              </w:rPr>
              <w:t>Pen Pressure Sensitive(压感)</w:t>
            </w:r>
          </w:p>
        </w:tc>
        <w:tc>
          <w:tcPr>
            <w:tcW w:w="3461" w:type="dxa"/>
            <w:tcBorders>
              <w:top w:val="single" w:sz="4" w:space="0" w:color="auto"/>
              <w:left w:val="single" w:sz="4" w:space="0" w:color="auto"/>
              <w:bottom w:val="single" w:sz="4" w:space="0" w:color="auto"/>
              <w:right w:val="single" w:sz="4" w:space="0" w:color="auto"/>
            </w:tcBorders>
            <w:vAlign w:val="center"/>
          </w:tcPr>
          <w:p w:rsidR="00651046" w:rsidRDefault="00651046" w:rsidP="00651046">
            <w:pPr>
              <w:jc w:val="center"/>
              <w:rPr>
                <w:rFonts w:ascii="宋体" w:hAnsi="宋体" w:cs="Arial"/>
                <w:kern w:val="0"/>
                <w:szCs w:val="21"/>
              </w:rPr>
            </w:pPr>
            <w:r>
              <w:rPr>
                <w:rFonts w:ascii="宋体" w:hAnsi="宋体" w:cs="Arial" w:hint="eastAsia"/>
                <w:kern w:val="0"/>
                <w:szCs w:val="21"/>
              </w:rPr>
              <w:t>≥1024 levels @ full scale(1024阶@全面)</w:t>
            </w:r>
          </w:p>
        </w:tc>
        <w:tc>
          <w:tcPr>
            <w:tcW w:w="1773" w:type="dxa"/>
            <w:tcBorders>
              <w:top w:val="single" w:sz="4" w:space="0" w:color="auto"/>
              <w:left w:val="single" w:sz="4" w:space="0" w:color="auto"/>
              <w:bottom w:val="single" w:sz="4" w:space="0" w:color="auto"/>
              <w:right w:val="single" w:sz="4" w:space="0" w:color="auto"/>
            </w:tcBorders>
          </w:tcPr>
          <w:p w:rsidR="00651046" w:rsidRPr="006F0F96" w:rsidRDefault="00651046" w:rsidP="00651046">
            <w:pPr>
              <w:rPr>
                <w:rFonts w:ascii="宋体" w:hAnsi="宋体" w:cs="宋体"/>
                <w:kern w:val="0"/>
                <w:szCs w:val="21"/>
              </w:rPr>
            </w:pPr>
          </w:p>
        </w:tc>
      </w:tr>
      <w:tr w:rsidR="008E0F5B" w:rsidTr="00347071">
        <w:trPr>
          <w:trHeight w:val="20"/>
        </w:trPr>
        <w:tc>
          <w:tcPr>
            <w:tcW w:w="3062" w:type="dxa"/>
            <w:tcBorders>
              <w:top w:val="single" w:sz="4" w:space="0" w:color="auto"/>
              <w:left w:val="single" w:sz="4" w:space="0" w:color="auto"/>
              <w:bottom w:val="single" w:sz="4" w:space="0" w:color="auto"/>
              <w:right w:val="single" w:sz="4" w:space="0" w:color="auto"/>
            </w:tcBorders>
            <w:vAlign w:val="center"/>
          </w:tcPr>
          <w:p w:rsidR="008E0F5B" w:rsidRPr="006F0F96" w:rsidRDefault="008E0F5B" w:rsidP="00651046">
            <w:pPr>
              <w:jc w:val="left"/>
              <w:rPr>
                <w:rFonts w:ascii="宋体" w:hAnsi="宋体"/>
                <w:color w:val="000000"/>
                <w:szCs w:val="21"/>
              </w:rPr>
            </w:pPr>
            <w:r w:rsidRPr="006F0F96">
              <w:rPr>
                <w:rFonts w:ascii="宋体" w:hAnsi="宋体" w:hint="eastAsia"/>
                <w:color w:val="000000"/>
                <w:szCs w:val="21"/>
              </w:rPr>
              <w:t>定位精度</w:t>
            </w:r>
          </w:p>
        </w:tc>
        <w:tc>
          <w:tcPr>
            <w:tcW w:w="3461" w:type="dxa"/>
            <w:tcBorders>
              <w:top w:val="single" w:sz="4" w:space="0" w:color="auto"/>
              <w:left w:val="single" w:sz="4" w:space="0" w:color="auto"/>
              <w:bottom w:val="single" w:sz="4" w:space="0" w:color="auto"/>
              <w:right w:val="single" w:sz="4" w:space="0" w:color="auto"/>
            </w:tcBorders>
            <w:vAlign w:val="center"/>
          </w:tcPr>
          <w:p w:rsidR="008E0F5B" w:rsidRPr="006F0F96" w:rsidRDefault="008E0F5B" w:rsidP="008E0F5B">
            <w:pPr>
              <w:jc w:val="center"/>
              <w:rPr>
                <w:rFonts w:ascii="宋体" w:hAnsi="宋体"/>
                <w:color w:val="000000"/>
                <w:szCs w:val="21"/>
              </w:rPr>
            </w:pPr>
            <w:r w:rsidRPr="006F0F96">
              <w:rPr>
                <w:rFonts w:ascii="宋体" w:hAnsi="宋体" w:hint="eastAsia"/>
                <w:color w:val="000000"/>
                <w:szCs w:val="21"/>
              </w:rPr>
              <w:t>±0.5毫米 (中心), ± 4.0毫米 (边角)</w:t>
            </w:r>
          </w:p>
        </w:tc>
        <w:tc>
          <w:tcPr>
            <w:tcW w:w="1773" w:type="dxa"/>
            <w:tcBorders>
              <w:top w:val="single" w:sz="4" w:space="0" w:color="auto"/>
              <w:left w:val="single" w:sz="4" w:space="0" w:color="auto"/>
              <w:bottom w:val="single" w:sz="4" w:space="0" w:color="auto"/>
              <w:right w:val="single" w:sz="4" w:space="0" w:color="auto"/>
            </w:tcBorders>
          </w:tcPr>
          <w:p w:rsidR="008E0F5B" w:rsidRPr="006F0F96" w:rsidRDefault="008E0F5B" w:rsidP="008E0F5B">
            <w:pPr>
              <w:rPr>
                <w:rFonts w:ascii="宋体" w:hAnsi="宋体" w:cs="Arial"/>
                <w:kern w:val="0"/>
                <w:szCs w:val="21"/>
              </w:rPr>
            </w:pPr>
          </w:p>
        </w:tc>
      </w:tr>
      <w:tr w:rsidR="008E0F5B" w:rsidRPr="0069274B" w:rsidTr="00347071">
        <w:trPr>
          <w:trHeight w:val="20"/>
        </w:trPr>
        <w:tc>
          <w:tcPr>
            <w:tcW w:w="3062" w:type="dxa"/>
            <w:tcBorders>
              <w:top w:val="single" w:sz="4" w:space="0" w:color="auto"/>
              <w:left w:val="single" w:sz="4" w:space="0" w:color="auto"/>
              <w:bottom w:val="single" w:sz="4" w:space="0" w:color="auto"/>
              <w:right w:val="single" w:sz="4" w:space="0" w:color="auto"/>
            </w:tcBorders>
            <w:vAlign w:val="center"/>
          </w:tcPr>
          <w:p w:rsidR="008E0F5B" w:rsidRPr="006F0F96" w:rsidRDefault="00651046" w:rsidP="00651046">
            <w:pPr>
              <w:jc w:val="left"/>
              <w:rPr>
                <w:rFonts w:ascii="宋体" w:hAnsi="宋体"/>
                <w:color w:val="000000"/>
                <w:szCs w:val="21"/>
              </w:rPr>
            </w:pPr>
            <w:r>
              <w:rPr>
                <w:rFonts w:hint="eastAsia"/>
              </w:rPr>
              <w:t>★</w:t>
            </w:r>
            <w:r>
              <w:rPr>
                <w:rFonts w:ascii="宋体" w:hAnsi="宋体" w:hint="eastAsia"/>
                <w:color w:val="000000"/>
                <w:szCs w:val="21"/>
              </w:rPr>
              <w:t>电磁感应笔</w:t>
            </w:r>
          </w:p>
        </w:tc>
        <w:tc>
          <w:tcPr>
            <w:tcW w:w="3461" w:type="dxa"/>
            <w:tcBorders>
              <w:top w:val="single" w:sz="4" w:space="0" w:color="auto"/>
              <w:left w:val="single" w:sz="4" w:space="0" w:color="auto"/>
              <w:bottom w:val="single" w:sz="4" w:space="0" w:color="auto"/>
              <w:right w:val="single" w:sz="4" w:space="0" w:color="auto"/>
            </w:tcBorders>
            <w:vAlign w:val="center"/>
          </w:tcPr>
          <w:p w:rsidR="008E0F5B" w:rsidRPr="006F0F96" w:rsidRDefault="008E0F5B" w:rsidP="008E0F5B">
            <w:pPr>
              <w:jc w:val="center"/>
              <w:rPr>
                <w:rFonts w:ascii="宋体" w:hAnsi="宋体"/>
                <w:color w:val="000000"/>
                <w:szCs w:val="21"/>
              </w:rPr>
            </w:pPr>
            <w:r w:rsidRPr="006F0F96">
              <w:rPr>
                <w:rFonts w:ascii="宋体" w:hAnsi="宋体" w:hint="eastAsia"/>
                <w:color w:val="000000"/>
                <w:szCs w:val="21"/>
              </w:rPr>
              <w:t>无需外部供电</w:t>
            </w:r>
            <w:r w:rsidR="00651046">
              <w:rPr>
                <w:rFonts w:ascii="宋体" w:hAnsi="宋体" w:hint="eastAsia"/>
                <w:color w:val="000000"/>
                <w:szCs w:val="21"/>
              </w:rPr>
              <w:t>（无源</w:t>
            </w:r>
            <w:r w:rsidR="00651046">
              <w:rPr>
                <w:rFonts w:ascii="宋体" w:hAnsi="宋体"/>
                <w:color w:val="000000"/>
                <w:szCs w:val="21"/>
              </w:rPr>
              <w:t>）</w:t>
            </w:r>
          </w:p>
        </w:tc>
        <w:tc>
          <w:tcPr>
            <w:tcW w:w="1773" w:type="dxa"/>
            <w:tcBorders>
              <w:top w:val="single" w:sz="4" w:space="0" w:color="auto"/>
              <w:left w:val="single" w:sz="4" w:space="0" w:color="auto"/>
              <w:bottom w:val="single" w:sz="4" w:space="0" w:color="auto"/>
              <w:right w:val="single" w:sz="4" w:space="0" w:color="auto"/>
            </w:tcBorders>
          </w:tcPr>
          <w:p w:rsidR="008E0F5B" w:rsidRPr="006F0F96" w:rsidRDefault="008E0F5B" w:rsidP="008E0F5B">
            <w:pPr>
              <w:rPr>
                <w:rFonts w:ascii="宋体" w:hAnsi="宋体" w:cs="宋体"/>
                <w:kern w:val="0"/>
                <w:szCs w:val="21"/>
              </w:rPr>
            </w:pPr>
          </w:p>
        </w:tc>
      </w:tr>
      <w:tr w:rsidR="0069274B" w:rsidRPr="0069274B" w:rsidTr="00347071">
        <w:trPr>
          <w:trHeight w:val="20"/>
        </w:trPr>
        <w:tc>
          <w:tcPr>
            <w:tcW w:w="3062" w:type="dxa"/>
            <w:tcBorders>
              <w:top w:val="single" w:sz="4" w:space="0" w:color="auto"/>
              <w:left w:val="single" w:sz="4" w:space="0" w:color="auto"/>
              <w:bottom w:val="single" w:sz="4" w:space="0" w:color="auto"/>
              <w:right w:val="single" w:sz="4" w:space="0" w:color="auto"/>
            </w:tcBorders>
            <w:vAlign w:val="center"/>
          </w:tcPr>
          <w:p w:rsidR="0069274B" w:rsidRDefault="0069274B" w:rsidP="0069274B">
            <w:pPr>
              <w:jc w:val="center"/>
              <w:rPr>
                <w:rFonts w:ascii="宋体" w:hAnsi="宋体" w:cs="Arial"/>
                <w:kern w:val="0"/>
                <w:sz w:val="24"/>
                <w:szCs w:val="21"/>
              </w:rPr>
            </w:pPr>
            <w:r>
              <w:rPr>
                <w:rFonts w:ascii="宋体" w:hAnsi="宋体" w:cs="Arial" w:hint="eastAsia"/>
                <w:kern w:val="0"/>
                <w:szCs w:val="21"/>
              </w:rPr>
              <w:t>Detectable Pen Tilt(笔倾斜)</w:t>
            </w:r>
          </w:p>
        </w:tc>
        <w:tc>
          <w:tcPr>
            <w:tcW w:w="3461" w:type="dxa"/>
            <w:tcBorders>
              <w:top w:val="single" w:sz="4" w:space="0" w:color="auto"/>
              <w:left w:val="single" w:sz="4" w:space="0" w:color="auto"/>
              <w:bottom w:val="single" w:sz="4" w:space="0" w:color="auto"/>
              <w:right w:val="single" w:sz="4" w:space="0" w:color="auto"/>
            </w:tcBorders>
            <w:vAlign w:val="center"/>
          </w:tcPr>
          <w:p w:rsidR="0069274B" w:rsidRDefault="0069274B" w:rsidP="0069274B">
            <w:pPr>
              <w:jc w:val="center"/>
              <w:rPr>
                <w:rFonts w:ascii="宋体" w:hAnsi="宋体" w:cs="Arial"/>
                <w:kern w:val="0"/>
                <w:szCs w:val="21"/>
              </w:rPr>
            </w:pPr>
            <w:r>
              <w:rPr>
                <w:rFonts w:ascii="宋体" w:hAnsi="宋体" w:cs="Arial" w:hint="eastAsia"/>
                <w:kern w:val="0"/>
                <w:szCs w:val="21"/>
              </w:rPr>
              <w:t>≥</w:t>
            </w:r>
            <w:r>
              <w:rPr>
                <w:rFonts w:ascii="宋体" w:cs="Arial" w:hint="eastAsia"/>
                <w:kern w:val="0"/>
                <w:szCs w:val="21"/>
              </w:rPr>
              <w:t>±</w:t>
            </w:r>
            <w:r>
              <w:rPr>
                <w:rFonts w:ascii="宋体" w:hAnsi="宋体" w:cs="Arial" w:hint="eastAsia"/>
                <w:kern w:val="0"/>
                <w:szCs w:val="21"/>
              </w:rPr>
              <w:t>5mm (倾斜</w:t>
            </w:r>
            <w:r>
              <w:rPr>
                <w:rFonts w:ascii="宋体" w:cs="Arial" w:hint="eastAsia"/>
                <w:kern w:val="0"/>
                <w:szCs w:val="21"/>
              </w:rPr>
              <w:t>±</w:t>
            </w:r>
            <w:r>
              <w:rPr>
                <w:rFonts w:ascii="宋体" w:hAnsi="宋体" w:cs="Arial" w:hint="eastAsia"/>
                <w:kern w:val="0"/>
                <w:szCs w:val="21"/>
              </w:rPr>
              <w:t>45°)</w:t>
            </w:r>
          </w:p>
        </w:tc>
        <w:tc>
          <w:tcPr>
            <w:tcW w:w="1773" w:type="dxa"/>
            <w:tcBorders>
              <w:top w:val="single" w:sz="4" w:space="0" w:color="auto"/>
              <w:left w:val="single" w:sz="4" w:space="0" w:color="auto"/>
              <w:bottom w:val="single" w:sz="4" w:space="0" w:color="auto"/>
              <w:right w:val="single" w:sz="4" w:space="0" w:color="auto"/>
            </w:tcBorders>
          </w:tcPr>
          <w:p w:rsidR="0069274B" w:rsidRPr="006F0F96" w:rsidRDefault="0069274B" w:rsidP="0069274B">
            <w:pPr>
              <w:rPr>
                <w:rFonts w:ascii="宋体" w:hAnsi="宋体" w:cs="宋体"/>
                <w:kern w:val="0"/>
                <w:szCs w:val="21"/>
              </w:rPr>
            </w:pPr>
          </w:p>
        </w:tc>
      </w:tr>
      <w:tr w:rsidR="008E0F5B" w:rsidTr="00347071">
        <w:trPr>
          <w:trHeight w:val="20"/>
        </w:trPr>
        <w:tc>
          <w:tcPr>
            <w:tcW w:w="3062" w:type="dxa"/>
            <w:tcBorders>
              <w:top w:val="single" w:sz="4" w:space="0" w:color="auto"/>
              <w:left w:val="single" w:sz="4" w:space="0" w:color="auto"/>
              <w:bottom w:val="single" w:sz="4" w:space="0" w:color="auto"/>
              <w:right w:val="single" w:sz="4" w:space="0" w:color="auto"/>
            </w:tcBorders>
            <w:vAlign w:val="center"/>
          </w:tcPr>
          <w:p w:rsidR="008E0F5B" w:rsidRPr="006F0F96" w:rsidRDefault="008E0F5B" w:rsidP="00651046">
            <w:pPr>
              <w:widowControl/>
              <w:jc w:val="left"/>
              <w:rPr>
                <w:rFonts w:ascii="宋体" w:hAnsi="宋体"/>
                <w:color w:val="000000"/>
                <w:kern w:val="0"/>
                <w:szCs w:val="21"/>
              </w:rPr>
            </w:pPr>
            <w:r w:rsidRPr="006F0F96">
              <w:rPr>
                <w:rFonts w:ascii="宋体" w:hAnsi="宋体" w:hint="eastAsia"/>
                <w:color w:val="000000"/>
                <w:szCs w:val="21"/>
              </w:rPr>
              <w:t>INPUT Interface(输入端口)</w:t>
            </w:r>
          </w:p>
        </w:tc>
        <w:tc>
          <w:tcPr>
            <w:tcW w:w="3461" w:type="dxa"/>
            <w:tcBorders>
              <w:top w:val="single" w:sz="4" w:space="0" w:color="auto"/>
              <w:left w:val="single" w:sz="4" w:space="0" w:color="auto"/>
              <w:bottom w:val="single" w:sz="4" w:space="0" w:color="auto"/>
              <w:right w:val="single" w:sz="4" w:space="0" w:color="auto"/>
            </w:tcBorders>
            <w:vAlign w:val="center"/>
          </w:tcPr>
          <w:p w:rsidR="008E0F5B" w:rsidRPr="006F0F96" w:rsidRDefault="008E0F5B" w:rsidP="008E0F5B">
            <w:pPr>
              <w:jc w:val="center"/>
              <w:rPr>
                <w:rFonts w:ascii="宋体" w:hAnsi="宋体"/>
                <w:color w:val="000000"/>
                <w:szCs w:val="21"/>
              </w:rPr>
            </w:pPr>
            <w:r w:rsidRPr="006F0F96">
              <w:rPr>
                <w:rFonts w:ascii="宋体" w:hAnsi="宋体" w:hint="eastAsia"/>
                <w:color w:val="000000"/>
                <w:szCs w:val="21"/>
              </w:rPr>
              <w:t>≥USB2.0</w:t>
            </w:r>
          </w:p>
        </w:tc>
        <w:tc>
          <w:tcPr>
            <w:tcW w:w="1773" w:type="dxa"/>
            <w:tcBorders>
              <w:top w:val="single" w:sz="4" w:space="0" w:color="auto"/>
              <w:left w:val="single" w:sz="4" w:space="0" w:color="auto"/>
              <w:bottom w:val="single" w:sz="4" w:space="0" w:color="auto"/>
              <w:right w:val="single" w:sz="4" w:space="0" w:color="auto"/>
            </w:tcBorders>
          </w:tcPr>
          <w:p w:rsidR="008E0F5B" w:rsidRPr="006F0F96" w:rsidRDefault="008E0F5B" w:rsidP="008E0F5B">
            <w:pPr>
              <w:rPr>
                <w:rFonts w:ascii="宋体" w:hAnsi="宋体"/>
                <w:bCs/>
                <w:kern w:val="0"/>
                <w:szCs w:val="21"/>
              </w:rPr>
            </w:pPr>
          </w:p>
        </w:tc>
      </w:tr>
      <w:tr w:rsidR="0069274B" w:rsidTr="00347071">
        <w:trPr>
          <w:trHeight w:val="20"/>
        </w:trPr>
        <w:tc>
          <w:tcPr>
            <w:tcW w:w="3062" w:type="dxa"/>
            <w:tcBorders>
              <w:top w:val="single" w:sz="4" w:space="0" w:color="auto"/>
              <w:left w:val="single" w:sz="4" w:space="0" w:color="auto"/>
              <w:bottom w:val="single" w:sz="4" w:space="0" w:color="auto"/>
              <w:right w:val="single" w:sz="4" w:space="0" w:color="auto"/>
            </w:tcBorders>
            <w:vAlign w:val="center"/>
          </w:tcPr>
          <w:p w:rsidR="0069274B" w:rsidRDefault="0069274B" w:rsidP="0069274B">
            <w:pPr>
              <w:jc w:val="left"/>
              <w:rPr>
                <w:rFonts w:ascii="宋体" w:cs="宋体"/>
                <w:kern w:val="0"/>
                <w:sz w:val="24"/>
                <w:szCs w:val="21"/>
              </w:rPr>
            </w:pPr>
            <w:r>
              <w:rPr>
                <w:rFonts w:hint="eastAsia"/>
              </w:rPr>
              <w:t>★</w:t>
            </w:r>
            <w:r>
              <w:rPr>
                <w:rFonts w:ascii="宋体" w:hAnsi="宋体" w:cs="宋体" w:hint="eastAsia"/>
                <w:kern w:val="0"/>
                <w:szCs w:val="21"/>
              </w:rPr>
              <w:t>双屏输入信号分离</w:t>
            </w:r>
          </w:p>
        </w:tc>
        <w:tc>
          <w:tcPr>
            <w:tcW w:w="3461" w:type="dxa"/>
            <w:tcBorders>
              <w:top w:val="single" w:sz="4" w:space="0" w:color="auto"/>
              <w:left w:val="single" w:sz="4" w:space="0" w:color="auto"/>
              <w:bottom w:val="single" w:sz="4" w:space="0" w:color="auto"/>
              <w:right w:val="single" w:sz="4" w:space="0" w:color="auto"/>
            </w:tcBorders>
            <w:vAlign w:val="center"/>
          </w:tcPr>
          <w:p w:rsidR="0069274B" w:rsidRDefault="0069274B" w:rsidP="0069274B">
            <w:pPr>
              <w:jc w:val="center"/>
              <w:rPr>
                <w:rFonts w:ascii="宋体" w:hAnsi="宋体" w:cs="宋体"/>
                <w:kern w:val="0"/>
                <w:szCs w:val="21"/>
              </w:rPr>
            </w:pPr>
            <w:r>
              <w:rPr>
                <w:rFonts w:ascii="宋体" w:hAnsi="宋体" w:cs="宋体" w:hint="eastAsia"/>
                <w:kern w:val="0"/>
                <w:szCs w:val="21"/>
              </w:rPr>
              <w:t>支持双屏模式下，用户输入信息的转换及解析功能，实现双屏操作不相互干扰。</w:t>
            </w:r>
          </w:p>
        </w:tc>
        <w:tc>
          <w:tcPr>
            <w:tcW w:w="1773" w:type="dxa"/>
            <w:tcBorders>
              <w:top w:val="single" w:sz="4" w:space="0" w:color="auto"/>
              <w:left w:val="single" w:sz="4" w:space="0" w:color="auto"/>
              <w:bottom w:val="single" w:sz="4" w:space="0" w:color="auto"/>
              <w:right w:val="single" w:sz="4" w:space="0" w:color="auto"/>
            </w:tcBorders>
          </w:tcPr>
          <w:p w:rsidR="0069274B" w:rsidRPr="006F0F96" w:rsidRDefault="0069274B" w:rsidP="0069274B">
            <w:pPr>
              <w:rPr>
                <w:rFonts w:ascii="宋体" w:hAnsi="宋体"/>
                <w:bCs/>
                <w:kern w:val="0"/>
                <w:szCs w:val="21"/>
              </w:rPr>
            </w:pPr>
          </w:p>
        </w:tc>
      </w:tr>
      <w:tr w:rsidR="008E0F5B" w:rsidTr="00347071">
        <w:trPr>
          <w:trHeight w:val="20"/>
        </w:trPr>
        <w:tc>
          <w:tcPr>
            <w:tcW w:w="3062" w:type="dxa"/>
            <w:tcBorders>
              <w:top w:val="single" w:sz="4" w:space="0" w:color="auto"/>
              <w:left w:val="single" w:sz="4" w:space="0" w:color="auto"/>
              <w:bottom w:val="single" w:sz="4" w:space="0" w:color="auto"/>
              <w:right w:val="single" w:sz="4" w:space="0" w:color="auto"/>
            </w:tcBorders>
            <w:vAlign w:val="center"/>
          </w:tcPr>
          <w:p w:rsidR="008E0F5B" w:rsidRPr="006F0F96" w:rsidRDefault="008E0F5B" w:rsidP="00651046">
            <w:pPr>
              <w:jc w:val="left"/>
              <w:rPr>
                <w:rFonts w:ascii="宋体" w:hAnsi="宋体"/>
                <w:color w:val="000000"/>
                <w:szCs w:val="21"/>
              </w:rPr>
            </w:pPr>
            <w:r w:rsidRPr="006F0F96">
              <w:rPr>
                <w:rFonts w:ascii="宋体" w:hAnsi="宋体" w:hint="eastAsia"/>
                <w:color w:val="000000"/>
                <w:szCs w:val="21"/>
              </w:rPr>
              <w:t>Power(电源)</w:t>
            </w:r>
          </w:p>
        </w:tc>
        <w:tc>
          <w:tcPr>
            <w:tcW w:w="3461" w:type="dxa"/>
            <w:tcBorders>
              <w:top w:val="single" w:sz="4" w:space="0" w:color="auto"/>
              <w:left w:val="single" w:sz="4" w:space="0" w:color="auto"/>
              <w:bottom w:val="single" w:sz="4" w:space="0" w:color="auto"/>
              <w:right w:val="single" w:sz="4" w:space="0" w:color="auto"/>
            </w:tcBorders>
            <w:vAlign w:val="center"/>
          </w:tcPr>
          <w:p w:rsidR="008E0F5B" w:rsidRPr="006F0F96" w:rsidRDefault="008E0F5B" w:rsidP="008E0F5B">
            <w:pPr>
              <w:jc w:val="center"/>
              <w:rPr>
                <w:rFonts w:ascii="宋体" w:hAnsi="宋体"/>
                <w:color w:val="000000"/>
                <w:szCs w:val="21"/>
              </w:rPr>
            </w:pPr>
            <w:r w:rsidRPr="006F0F96">
              <w:rPr>
                <w:rFonts w:ascii="宋体" w:hAnsi="宋体" w:hint="eastAsia"/>
                <w:color w:val="000000"/>
                <w:szCs w:val="21"/>
              </w:rPr>
              <w:t>USB供电</w:t>
            </w:r>
          </w:p>
        </w:tc>
        <w:tc>
          <w:tcPr>
            <w:tcW w:w="1773" w:type="dxa"/>
            <w:tcBorders>
              <w:top w:val="single" w:sz="4" w:space="0" w:color="auto"/>
              <w:left w:val="single" w:sz="4" w:space="0" w:color="auto"/>
              <w:bottom w:val="single" w:sz="4" w:space="0" w:color="auto"/>
              <w:right w:val="single" w:sz="4" w:space="0" w:color="auto"/>
            </w:tcBorders>
          </w:tcPr>
          <w:p w:rsidR="008E0F5B" w:rsidRPr="006F0F96" w:rsidRDefault="008E0F5B" w:rsidP="008E0F5B">
            <w:pPr>
              <w:rPr>
                <w:rFonts w:ascii="宋体" w:hAnsi="宋体" w:cs="宋体"/>
                <w:kern w:val="0"/>
                <w:szCs w:val="21"/>
              </w:rPr>
            </w:pPr>
          </w:p>
        </w:tc>
      </w:tr>
      <w:tr w:rsidR="008E0F5B" w:rsidTr="00347071">
        <w:trPr>
          <w:trHeight w:val="20"/>
        </w:trPr>
        <w:tc>
          <w:tcPr>
            <w:tcW w:w="3062" w:type="dxa"/>
            <w:tcBorders>
              <w:top w:val="single" w:sz="4" w:space="0" w:color="auto"/>
              <w:left w:val="single" w:sz="4" w:space="0" w:color="auto"/>
              <w:bottom w:val="single" w:sz="4" w:space="0" w:color="auto"/>
              <w:right w:val="single" w:sz="4" w:space="0" w:color="auto"/>
            </w:tcBorders>
            <w:vAlign w:val="center"/>
          </w:tcPr>
          <w:p w:rsidR="008E0F5B" w:rsidRPr="006F0F96" w:rsidRDefault="008E0F5B" w:rsidP="00651046">
            <w:pPr>
              <w:widowControl/>
              <w:jc w:val="left"/>
              <w:rPr>
                <w:rFonts w:ascii="宋体" w:hAnsi="宋体"/>
                <w:color w:val="000000"/>
                <w:kern w:val="0"/>
                <w:szCs w:val="21"/>
              </w:rPr>
            </w:pPr>
            <w:r w:rsidRPr="006F0F96">
              <w:rPr>
                <w:rFonts w:ascii="宋体" w:hAnsi="宋体" w:hint="eastAsia"/>
                <w:color w:val="000000"/>
                <w:szCs w:val="21"/>
              </w:rPr>
              <w:t>Accessories(附件)</w:t>
            </w:r>
          </w:p>
        </w:tc>
        <w:tc>
          <w:tcPr>
            <w:tcW w:w="3461" w:type="dxa"/>
            <w:tcBorders>
              <w:top w:val="single" w:sz="4" w:space="0" w:color="auto"/>
              <w:left w:val="single" w:sz="4" w:space="0" w:color="auto"/>
              <w:bottom w:val="single" w:sz="4" w:space="0" w:color="auto"/>
              <w:right w:val="single" w:sz="4" w:space="0" w:color="auto"/>
            </w:tcBorders>
            <w:vAlign w:val="center"/>
          </w:tcPr>
          <w:p w:rsidR="008E0F5B" w:rsidRPr="006F0F96" w:rsidRDefault="008E0F5B" w:rsidP="008E0F5B">
            <w:pPr>
              <w:jc w:val="center"/>
              <w:rPr>
                <w:rFonts w:ascii="宋体" w:hAnsi="宋体"/>
                <w:color w:val="000000"/>
                <w:szCs w:val="21"/>
              </w:rPr>
            </w:pPr>
            <w:r w:rsidRPr="006F0F96">
              <w:rPr>
                <w:rFonts w:ascii="宋体" w:hAnsi="宋体" w:hint="eastAsia"/>
                <w:color w:val="000000"/>
                <w:szCs w:val="21"/>
              </w:rPr>
              <w:t>使用手册x1 驱动光碟x1</w:t>
            </w:r>
          </w:p>
        </w:tc>
        <w:tc>
          <w:tcPr>
            <w:tcW w:w="1773" w:type="dxa"/>
            <w:tcBorders>
              <w:top w:val="single" w:sz="4" w:space="0" w:color="auto"/>
              <w:left w:val="single" w:sz="4" w:space="0" w:color="auto"/>
              <w:bottom w:val="single" w:sz="4" w:space="0" w:color="auto"/>
              <w:right w:val="single" w:sz="4" w:space="0" w:color="auto"/>
            </w:tcBorders>
          </w:tcPr>
          <w:p w:rsidR="008E0F5B" w:rsidRPr="006F0F96" w:rsidRDefault="008E0F5B" w:rsidP="008E0F5B">
            <w:pPr>
              <w:rPr>
                <w:rFonts w:ascii="宋体" w:hAnsi="宋体" w:cs="宋体"/>
                <w:kern w:val="0"/>
                <w:szCs w:val="21"/>
              </w:rPr>
            </w:pPr>
          </w:p>
        </w:tc>
      </w:tr>
      <w:tr w:rsidR="008E0F5B" w:rsidTr="00347071">
        <w:trPr>
          <w:trHeight w:val="20"/>
        </w:trPr>
        <w:tc>
          <w:tcPr>
            <w:tcW w:w="3062" w:type="dxa"/>
            <w:tcBorders>
              <w:top w:val="single" w:sz="4" w:space="0" w:color="auto"/>
              <w:left w:val="single" w:sz="4" w:space="0" w:color="auto"/>
              <w:bottom w:val="single" w:sz="4" w:space="0" w:color="auto"/>
              <w:right w:val="single" w:sz="4" w:space="0" w:color="auto"/>
            </w:tcBorders>
            <w:vAlign w:val="center"/>
          </w:tcPr>
          <w:p w:rsidR="008E0F5B" w:rsidRPr="006F0F96" w:rsidRDefault="0069274B" w:rsidP="00651046">
            <w:pPr>
              <w:jc w:val="left"/>
              <w:rPr>
                <w:rFonts w:ascii="宋体" w:hAnsi="宋体"/>
                <w:color w:val="000000"/>
                <w:szCs w:val="21"/>
              </w:rPr>
            </w:pPr>
            <w:r w:rsidRPr="006F0F96">
              <w:rPr>
                <w:rFonts w:ascii="宋体" w:hAnsi="宋体" w:cs="宋体" w:hint="eastAsia"/>
                <w:kern w:val="0"/>
                <w:szCs w:val="21"/>
              </w:rPr>
              <w:t>从电子签名板至主机接口的线长</w:t>
            </w:r>
          </w:p>
        </w:tc>
        <w:tc>
          <w:tcPr>
            <w:tcW w:w="3461" w:type="dxa"/>
            <w:tcBorders>
              <w:top w:val="single" w:sz="4" w:space="0" w:color="auto"/>
              <w:left w:val="single" w:sz="4" w:space="0" w:color="auto"/>
              <w:bottom w:val="single" w:sz="4" w:space="0" w:color="auto"/>
              <w:right w:val="single" w:sz="4" w:space="0" w:color="auto"/>
            </w:tcBorders>
            <w:vAlign w:val="center"/>
          </w:tcPr>
          <w:p w:rsidR="008E0F5B" w:rsidRPr="006F0F96" w:rsidRDefault="008E0F5B" w:rsidP="008E0F5B">
            <w:pPr>
              <w:jc w:val="center"/>
              <w:rPr>
                <w:rFonts w:ascii="宋体" w:hAnsi="宋体"/>
                <w:szCs w:val="21"/>
              </w:rPr>
            </w:pPr>
            <w:r w:rsidRPr="006F0F96">
              <w:rPr>
                <w:rFonts w:ascii="宋体" w:hAnsi="宋体" w:hint="eastAsia"/>
                <w:szCs w:val="21"/>
              </w:rPr>
              <w:t>≥2.0米（确保接线可从座席桌面接至主机）</w:t>
            </w:r>
          </w:p>
        </w:tc>
        <w:tc>
          <w:tcPr>
            <w:tcW w:w="1773" w:type="dxa"/>
            <w:tcBorders>
              <w:top w:val="single" w:sz="4" w:space="0" w:color="auto"/>
              <w:left w:val="single" w:sz="4" w:space="0" w:color="auto"/>
              <w:bottom w:val="single" w:sz="4" w:space="0" w:color="auto"/>
              <w:right w:val="single" w:sz="4" w:space="0" w:color="auto"/>
            </w:tcBorders>
          </w:tcPr>
          <w:p w:rsidR="008E0F5B" w:rsidRPr="006F0F96" w:rsidRDefault="008E0F5B" w:rsidP="008E0F5B">
            <w:pPr>
              <w:rPr>
                <w:rFonts w:ascii="宋体" w:hAnsi="宋体" w:cs="宋体"/>
                <w:kern w:val="0"/>
                <w:szCs w:val="21"/>
              </w:rPr>
            </w:pPr>
          </w:p>
        </w:tc>
      </w:tr>
    </w:tbl>
    <w:p w:rsidR="00BD5367" w:rsidRPr="00BD5367" w:rsidRDefault="00BD5367" w:rsidP="00BD5367"/>
    <w:p w:rsidR="000C3795" w:rsidRDefault="00F429E3" w:rsidP="000C3795">
      <w:pPr>
        <w:pStyle w:val="31"/>
        <w:tabs>
          <w:tab w:val="left" w:pos="720"/>
        </w:tabs>
        <w:spacing w:line="413" w:lineRule="auto"/>
        <w:rPr>
          <w:rFonts w:ascii="黑体" w:eastAsia="黑体"/>
          <w:b w:val="0"/>
          <w:sz w:val="21"/>
        </w:rPr>
      </w:pPr>
      <w:bookmarkStart w:id="71" w:name="_Toc454887387"/>
      <w:r>
        <w:rPr>
          <w:rFonts w:ascii="黑体" w:eastAsia="黑体" w:hint="eastAsia"/>
          <w:b w:val="0"/>
          <w:sz w:val="21"/>
        </w:rPr>
        <w:t>功能</w:t>
      </w:r>
      <w:r w:rsidR="000C3795" w:rsidRPr="00D52AD4">
        <w:rPr>
          <w:rFonts w:ascii="黑体" w:eastAsia="黑体" w:hint="eastAsia"/>
          <w:b w:val="0"/>
          <w:sz w:val="21"/>
        </w:rPr>
        <w:t>测试</w:t>
      </w:r>
      <w:bookmarkEnd w:id="71"/>
    </w:p>
    <w:p w:rsidR="003831F7" w:rsidRPr="008B4212" w:rsidRDefault="003831F7" w:rsidP="003831F7">
      <w:pPr>
        <w:pStyle w:val="41"/>
      </w:pPr>
      <w:r>
        <w:rPr>
          <w:rFonts w:hint="eastAsia"/>
          <w:b w:val="0"/>
          <w:sz w:val="21"/>
          <w:szCs w:val="21"/>
        </w:rPr>
        <w:t>双屏</w:t>
      </w:r>
      <w:r>
        <w:rPr>
          <w:b w:val="0"/>
          <w:sz w:val="21"/>
          <w:szCs w:val="21"/>
        </w:rPr>
        <w:t>输入信号分离测试</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35"/>
        <w:gridCol w:w="2679"/>
        <w:gridCol w:w="3976"/>
      </w:tblGrid>
      <w:tr w:rsidR="00CD48D0" w:rsidTr="003831F7">
        <w:trPr>
          <w:cantSplit/>
        </w:trPr>
        <w:tc>
          <w:tcPr>
            <w:tcW w:w="1664" w:type="dxa"/>
            <w:tcBorders>
              <w:top w:val="single" w:sz="6" w:space="0" w:color="auto"/>
              <w:left w:val="single" w:sz="6" w:space="0" w:color="auto"/>
              <w:bottom w:val="single" w:sz="6" w:space="0" w:color="auto"/>
              <w:right w:val="single" w:sz="6" w:space="0" w:color="auto"/>
            </w:tcBorders>
          </w:tcPr>
          <w:p w:rsidR="00CD48D0" w:rsidRPr="00B46E25" w:rsidRDefault="00CD48D0" w:rsidP="008A46C5">
            <w:r w:rsidRPr="00B46E25">
              <w:rPr>
                <w:rFonts w:hint="eastAsia"/>
              </w:rPr>
              <w:t>测试编号：</w:t>
            </w:r>
          </w:p>
        </w:tc>
        <w:tc>
          <w:tcPr>
            <w:tcW w:w="6782" w:type="dxa"/>
            <w:gridSpan w:val="2"/>
            <w:tcBorders>
              <w:top w:val="single" w:sz="6" w:space="0" w:color="auto"/>
              <w:left w:val="single" w:sz="6" w:space="0" w:color="auto"/>
              <w:bottom w:val="single" w:sz="6" w:space="0" w:color="auto"/>
              <w:right w:val="single" w:sz="6" w:space="0" w:color="auto"/>
            </w:tcBorders>
          </w:tcPr>
          <w:p w:rsidR="00CD48D0" w:rsidRPr="00186F75" w:rsidRDefault="00CD48D0" w:rsidP="000B1B6D">
            <w:r>
              <w:rPr>
                <w:rFonts w:hint="eastAsia"/>
              </w:rPr>
              <w:t>5.1.2.</w:t>
            </w:r>
          </w:p>
        </w:tc>
      </w:tr>
      <w:tr w:rsidR="00CD48D0" w:rsidTr="003831F7">
        <w:trPr>
          <w:cantSplit/>
        </w:trPr>
        <w:tc>
          <w:tcPr>
            <w:tcW w:w="1664" w:type="dxa"/>
            <w:tcBorders>
              <w:top w:val="single" w:sz="6" w:space="0" w:color="auto"/>
              <w:left w:val="single" w:sz="6" w:space="0" w:color="auto"/>
              <w:bottom w:val="single" w:sz="6" w:space="0" w:color="auto"/>
              <w:right w:val="single" w:sz="6" w:space="0" w:color="auto"/>
            </w:tcBorders>
          </w:tcPr>
          <w:p w:rsidR="00CD48D0" w:rsidRPr="00B46E25" w:rsidRDefault="00CD48D0" w:rsidP="008A46C5">
            <w:r w:rsidRPr="00B46E25">
              <w:rPr>
                <w:rFonts w:hint="eastAsia"/>
              </w:rPr>
              <w:t>项目：</w:t>
            </w:r>
          </w:p>
        </w:tc>
        <w:tc>
          <w:tcPr>
            <w:tcW w:w="6782" w:type="dxa"/>
            <w:gridSpan w:val="2"/>
            <w:tcBorders>
              <w:top w:val="single" w:sz="6" w:space="0" w:color="auto"/>
              <w:left w:val="single" w:sz="6" w:space="0" w:color="auto"/>
              <w:bottom w:val="single" w:sz="6" w:space="0" w:color="auto"/>
              <w:right w:val="single" w:sz="6" w:space="0" w:color="auto"/>
            </w:tcBorders>
          </w:tcPr>
          <w:p w:rsidR="00CD48D0" w:rsidRPr="00186F75" w:rsidRDefault="004A4A5F" w:rsidP="000B1B6D">
            <w:r>
              <w:rPr>
                <w:rFonts w:hint="eastAsia"/>
              </w:rPr>
              <w:t>电子签名板</w:t>
            </w:r>
            <w:r w:rsidR="00345A54">
              <w:rPr>
                <w:rFonts w:hint="eastAsia"/>
              </w:rPr>
              <w:t>功能测试</w:t>
            </w:r>
          </w:p>
        </w:tc>
      </w:tr>
      <w:tr w:rsidR="00CD48D0" w:rsidTr="003831F7">
        <w:trPr>
          <w:cantSplit/>
        </w:trPr>
        <w:tc>
          <w:tcPr>
            <w:tcW w:w="1664" w:type="dxa"/>
            <w:tcBorders>
              <w:top w:val="single" w:sz="6" w:space="0" w:color="auto"/>
              <w:left w:val="single" w:sz="6" w:space="0" w:color="auto"/>
              <w:bottom w:val="single" w:sz="6" w:space="0" w:color="auto"/>
              <w:right w:val="single" w:sz="6" w:space="0" w:color="auto"/>
            </w:tcBorders>
          </w:tcPr>
          <w:p w:rsidR="00CD48D0" w:rsidRPr="00B46E25" w:rsidRDefault="00CD48D0" w:rsidP="008A46C5">
            <w:r w:rsidRPr="00B46E25">
              <w:rPr>
                <w:rFonts w:hint="eastAsia"/>
              </w:rPr>
              <w:t>分项目：</w:t>
            </w:r>
          </w:p>
        </w:tc>
        <w:tc>
          <w:tcPr>
            <w:tcW w:w="6782" w:type="dxa"/>
            <w:gridSpan w:val="2"/>
            <w:tcBorders>
              <w:top w:val="single" w:sz="6" w:space="0" w:color="auto"/>
              <w:left w:val="single" w:sz="6" w:space="0" w:color="auto"/>
              <w:bottom w:val="single" w:sz="6" w:space="0" w:color="auto"/>
              <w:right w:val="single" w:sz="6" w:space="0" w:color="auto"/>
            </w:tcBorders>
          </w:tcPr>
          <w:p w:rsidR="00CD48D0" w:rsidRPr="00186F75" w:rsidRDefault="00345A54" w:rsidP="000B1B6D">
            <w:r>
              <w:rPr>
                <w:rFonts w:hint="eastAsia"/>
              </w:rPr>
              <w:t>双屏输入</w:t>
            </w:r>
            <w:r>
              <w:t>信号分离测试</w:t>
            </w:r>
          </w:p>
        </w:tc>
      </w:tr>
      <w:tr w:rsidR="00CD48D0" w:rsidTr="003831F7">
        <w:trPr>
          <w:cantSplit/>
        </w:trPr>
        <w:tc>
          <w:tcPr>
            <w:tcW w:w="1664" w:type="dxa"/>
            <w:tcBorders>
              <w:top w:val="single" w:sz="6" w:space="0" w:color="auto"/>
              <w:left w:val="single" w:sz="6" w:space="0" w:color="auto"/>
              <w:bottom w:val="single" w:sz="6" w:space="0" w:color="auto"/>
              <w:right w:val="single" w:sz="6" w:space="0" w:color="auto"/>
            </w:tcBorders>
          </w:tcPr>
          <w:p w:rsidR="00CD48D0" w:rsidRPr="00B46E25" w:rsidRDefault="00CD48D0" w:rsidP="008A46C5">
            <w:r w:rsidRPr="00B46E25">
              <w:rPr>
                <w:rFonts w:hint="eastAsia"/>
              </w:rPr>
              <w:t>目的：</w:t>
            </w:r>
          </w:p>
        </w:tc>
        <w:tc>
          <w:tcPr>
            <w:tcW w:w="6782" w:type="dxa"/>
            <w:gridSpan w:val="2"/>
            <w:tcBorders>
              <w:top w:val="single" w:sz="6" w:space="0" w:color="auto"/>
              <w:left w:val="single" w:sz="6" w:space="0" w:color="auto"/>
              <w:bottom w:val="single" w:sz="6" w:space="0" w:color="auto"/>
              <w:right w:val="single" w:sz="6" w:space="0" w:color="auto"/>
            </w:tcBorders>
          </w:tcPr>
          <w:p w:rsidR="00CD48D0" w:rsidRPr="00186F75" w:rsidRDefault="00345A54" w:rsidP="000B1B6D">
            <w:r>
              <w:rPr>
                <w:rFonts w:hint="eastAsia"/>
              </w:rPr>
              <w:t>检测</w:t>
            </w:r>
            <w:r>
              <w:rPr>
                <w:rFonts w:ascii="宋体" w:hAnsi="宋体" w:cs="宋体" w:hint="eastAsia"/>
                <w:kern w:val="0"/>
                <w:szCs w:val="21"/>
              </w:rPr>
              <w:t>双屏模式下，用户输入信息的转换及解析功能，双屏操作是否不相互干扰</w:t>
            </w:r>
          </w:p>
        </w:tc>
      </w:tr>
      <w:tr w:rsidR="00CD48D0" w:rsidTr="003831F7">
        <w:trPr>
          <w:cantSplit/>
        </w:trPr>
        <w:tc>
          <w:tcPr>
            <w:tcW w:w="1664" w:type="dxa"/>
            <w:tcBorders>
              <w:top w:val="single" w:sz="6" w:space="0" w:color="auto"/>
              <w:left w:val="single" w:sz="6" w:space="0" w:color="auto"/>
              <w:bottom w:val="single" w:sz="6" w:space="0" w:color="auto"/>
              <w:right w:val="single" w:sz="6" w:space="0" w:color="auto"/>
            </w:tcBorders>
          </w:tcPr>
          <w:p w:rsidR="00CD48D0" w:rsidRPr="00B46E25" w:rsidRDefault="00CD48D0" w:rsidP="008A46C5">
            <w:r w:rsidRPr="00B46E25">
              <w:rPr>
                <w:rFonts w:hint="eastAsia"/>
              </w:rPr>
              <w:t>测试预置条件：</w:t>
            </w:r>
          </w:p>
        </w:tc>
        <w:tc>
          <w:tcPr>
            <w:tcW w:w="6782" w:type="dxa"/>
            <w:gridSpan w:val="2"/>
            <w:tcBorders>
              <w:top w:val="single" w:sz="6" w:space="0" w:color="auto"/>
              <w:left w:val="single" w:sz="6" w:space="0" w:color="auto"/>
              <w:bottom w:val="single" w:sz="6" w:space="0" w:color="auto"/>
              <w:right w:val="single" w:sz="6" w:space="0" w:color="auto"/>
            </w:tcBorders>
          </w:tcPr>
          <w:p w:rsidR="00CD48D0" w:rsidRDefault="00CD48D0" w:rsidP="008A46C5">
            <w:pPr>
              <w:numPr>
                <w:ilvl w:val="0"/>
                <w:numId w:val="22"/>
              </w:numPr>
              <w:tabs>
                <w:tab w:val="clear" w:pos="780"/>
                <w:tab w:val="num" w:pos="362"/>
              </w:tabs>
              <w:ind w:left="420" w:hanging="420"/>
            </w:pPr>
            <w:r>
              <w:rPr>
                <w:rFonts w:hint="eastAsia"/>
              </w:rPr>
              <w:t>测试设备</w:t>
            </w:r>
            <w:r w:rsidR="00345A54">
              <w:rPr>
                <w:rFonts w:hint="eastAsia"/>
              </w:rPr>
              <w:t>以</w:t>
            </w:r>
            <w:r w:rsidR="00345A54">
              <w:t>扩展模式</w:t>
            </w:r>
            <w:r w:rsidR="00345A54">
              <w:rPr>
                <w:rFonts w:hint="eastAsia"/>
              </w:rPr>
              <w:t>与测试</w:t>
            </w:r>
            <w:r w:rsidR="00345A54">
              <w:t>主机</w:t>
            </w:r>
            <w:r w:rsidR="00345A54">
              <w:rPr>
                <w:rFonts w:hint="eastAsia"/>
              </w:rPr>
              <w:t>正常连接</w:t>
            </w:r>
            <w:r>
              <w:rPr>
                <w:rFonts w:hint="eastAsia"/>
              </w:rPr>
              <w:t>；</w:t>
            </w:r>
          </w:p>
          <w:p w:rsidR="00345A54" w:rsidRPr="00186F75" w:rsidRDefault="00CD48D0" w:rsidP="000B1B6D">
            <w:pPr>
              <w:numPr>
                <w:ilvl w:val="0"/>
                <w:numId w:val="22"/>
              </w:numPr>
              <w:tabs>
                <w:tab w:val="clear" w:pos="780"/>
                <w:tab w:val="num" w:pos="362"/>
              </w:tabs>
              <w:ind w:left="420" w:hanging="420"/>
            </w:pPr>
            <w:r>
              <w:rPr>
                <w:rFonts w:hint="eastAsia"/>
              </w:rPr>
              <w:t>测试设备工作正常</w:t>
            </w:r>
            <w:r w:rsidR="00345A54">
              <w:rPr>
                <w:rFonts w:hint="eastAsia"/>
              </w:rPr>
              <w:t>。</w:t>
            </w:r>
          </w:p>
        </w:tc>
      </w:tr>
      <w:tr w:rsidR="00CD48D0" w:rsidTr="003831F7">
        <w:trPr>
          <w:cantSplit/>
        </w:trPr>
        <w:tc>
          <w:tcPr>
            <w:tcW w:w="8446" w:type="dxa"/>
            <w:gridSpan w:val="3"/>
          </w:tcPr>
          <w:p w:rsidR="00CD48D0" w:rsidRPr="0053425F" w:rsidRDefault="00CD48D0" w:rsidP="008A46C5">
            <w:pPr>
              <w:rPr>
                <w:color w:val="000000"/>
                <w:szCs w:val="21"/>
              </w:rPr>
            </w:pPr>
            <w:r w:rsidRPr="0053425F">
              <w:rPr>
                <w:rFonts w:hint="eastAsia"/>
                <w:color w:val="000000"/>
                <w:szCs w:val="21"/>
              </w:rPr>
              <w:t>测试步骤：</w:t>
            </w:r>
          </w:p>
          <w:p w:rsidR="00345A54" w:rsidRDefault="00345A54" w:rsidP="00345A54">
            <w:pPr>
              <w:numPr>
                <w:ilvl w:val="0"/>
                <w:numId w:val="23"/>
              </w:numPr>
              <w:rPr>
                <w:color w:val="000000"/>
                <w:szCs w:val="21"/>
              </w:rPr>
            </w:pPr>
            <w:r>
              <w:rPr>
                <w:rFonts w:hint="eastAsia"/>
                <w:color w:val="000000"/>
                <w:szCs w:val="21"/>
              </w:rPr>
              <w:t>选择</w:t>
            </w:r>
            <w:r>
              <w:rPr>
                <w:color w:val="000000"/>
                <w:szCs w:val="21"/>
              </w:rPr>
              <w:t>主屏幕操作模式，</w:t>
            </w:r>
            <w:r>
              <w:rPr>
                <w:rFonts w:hint="eastAsia"/>
                <w:color w:val="000000"/>
                <w:szCs w:val="21"/>
              </w:rPr>
              <w:t>在</w:t>
            </w:r>
            <w:r w:rsidR="0061221D">
              <w:rPr>
                <w:rFonts w:hint="eastAsia"/>
                <w:color w:val="000000"/>
                <w:szCs w:val="21"/>
              </w:rPr>
              <w:t>电子签名板</w:t>
            </w:r>
            <w:r>
              <w:rPr>
                <w:color w:val="000000"/>
                <w:szCs w:val="21"/>
              </w:rPr>
              <w:t>上播放</w:t>
            </w:r>
            <w:r>
              <w:rPr>
                <w:rFonts w:hint="eastAsia"/>
                <w:color w:val="000000"/>
                <w:szCs w:val="21"/>
              </w:rPr>
              <w:t>预先</w:t>
            </w:r>
            <w:r>
              <w:rPr>
                <w:color w:val="000000"/>
                <w:szCs w:val="21"/>
              </w:rPr>
              <w:t>设定内容</w:t>
            </w:r>
            <w:r>
              <w:rPr>
                <w:rFonts w:hint="eastAsia"/>
                <w:color w:val="000000"/>
                <w:szCs w:val="21"/>
              </w:rPr>
              <w:t>；</w:t>
            </w:r>
          </w:p>
          <w:p w:rsidR="00CD48D0" w:rsidRDefault="00345A54" w:rsidP="00345A54">
            <w:pPr>
              <w:numPr>
                <w:ilvl w:val="0"/>
                <w:numId w:val="23"/>
              </w:numPr>
              <w:rPr>
                <w:color w:val="000000"/>
                <w:szCs w:val="21"/>
              </w:rPr>
            </w:pPr>
            <w:r>
              <w:rPr>
                <w:rFonts w:hint="eastAsia"/>
                <w:color w:val="000000"/>
                <w:szCs w:val="21"/>
              </w:rPr>
              <w:t>在主</w:t>
            </w:r>
            <w:r>
              <w:rPr>
                <w:color w:val="000000"/>
                <w:szCs w:val="21"/>
              </w:rPr>
              <w:t>屏幕</w:t>
            </w:r>
            <w:r>
              <w:rPr>
                <w:rFonts w:hint="eastAsia"/>
                <w:color w:val="000000"/>
                <w:szCs w:val="21"/>
              </w:rPr>
              <w:t>上</w:t>
            </w:r>
            <w:r>
              <w:rPr>
                <w:color w:val="000000"/>
                <w:szCs w:val="21"/>
              </w:rPr>
              <w:t>进行打开文件夹、复制、打开</w:t>
            </w:r>
            <w:r>
              <w:rPr>
                <w:rFonts w:hint="eastAsia"/>
                <w:color w:val="000000"/>
                <w:szCs w:val="21"/>
              </w:rPr>
              <w:t>记事本、</w:t>
            </w:r>
            <w:r>
              <w:rPr>
                <w:color w:val="000000"/>
                <w:szCs w:val="21"/>
              </w:rPr>
              <w:t>输入</w:t>
            </w:r>
            <w:r>
              <w:rPr>
                <w:rFonts w:hint="eastAsia"/>
                <w:color w:val="000000"/>
                <w:szCs w:val="21"/>
              </w:rPr>
              <w:t>文本</w:t>
            </w:r>
            <w:r>
              <w:rPr>
                <w:color w:val="000000"/>
                <w:szCs w:val="21"/>
              </w:rPr>
              <w:t>等操作，同时在</w:t>
            </w:r>
            <w:r w:rsidR="0061221D">
              <w:rPr>
                <w:rFonts w:hint="eastAsia"/>
                <w:color w:val="000000"/>
                <w:szCs w:val="21"/>
              </w:rPr>
              <w:t>电子签名板</w:t>
            </w:r>
            <w:r>
              <w:rPr>
                <w:color w:val="000000"/>
                <w:szCs w:val="21"/>
              </w:rPr>
              <w:t>上进行各种操作，观察</w:t>
            </w:r>
            <w:r>
              <w:rPr>
                <w:rFonts w:hint="eastAsia"/>
                <w:color w:val="000000"/>
                <w:szCs w:val="21"/>
              </w:rPr>
              <w:t>是否</w:t>
            </w:r>
            <w:r>
              <w:rPr>
                <w:color w:val="000000"/>
                <w:szCs w:val="21"/>
              </w:rPr>
              <w:t>会影响主屏幕的操作；</w:t>
            </w:r>
          </w:p>
          <w:p w:rsidR="00345A54" w:rsidRPr="00B95881" w:rsidRDefault="00345A54" w:rsidP="00345A54">
            <w:pPr>
              <w:numPr>
                <w:ilvl w:val="0"/>
                <w:numId w:val="23"/>
              </w:numPr>
              <w:rPr>
                <w:color w:val="000000"/>
                <w:szCs w:val="21"/>
              </w:rPr>
            </w:pPr>
            <w:r>
              <w:rPr>
                <w:rFonts w:hint="eastAsia"/>
                <w:color w:val="000000"/>
                <w:szCs w:val="21"/>
              </w:rPr>
              <w:t>切换</w:t>
            </w:r>
            <w:r>
              <w:rPr>
                <w:color w:val="000000"/>
                <w:szCs w:val="21"/>
              </w:rPr>
              <w:t>为扩展</w:t>
            </w:r>
            <w:r>
              <w:rPr>
                <w:rFonts w:hint="eastAsia"/>
                <w:color w:val="000000"/>
                <w:szCs w:val="21"/>
              </w:rPr>
              <w:t>屏</w:t>
            </w:r>
            <w:r>
              <w:rPr>
                <w:color w:val="000000"/>
                <w:szCs w:val="21"/>
              </w:rPr>
              <w:t>操作模式，在</w:t>
            </w:r>
            <w:r w:rsidR="0061221D">
              <w:rPr>
                <w:color w:val="000000"/>
                <w:szCs w:val="21"/>
              </w:rPr>
              <w:t>电子签名板</w:t>
            </w:r>
            <w:r>
              <w:rPr>
                <w:rFonts w:hint="eastAsia"/>
                <w:color w:val="000000"/>
                <w:szCs w:val="21"/>
              </w:rPr>
              <w:t>上</w:t>
            </w:r>
            <w:r>
              <w:rPr>
                <w:color w:val="000000"/>
                <w:szCs w:val="21"/>
              </w:rPr>
              <w:t>进行签名、手势</w:t>
            </w:r>
            <w:r>
              <w:rPr>
                <w:rFonts w:hint="eastAsia"/>
                <w:color w:val="000000"/>
                <w:szCs w:val="21"/>
              </w:rPr>
              <w:t>划动</w:t>
            </w:r>
            <w:r>
              <w:rPr>
                <w:color w:val="000000"/>
                <w:szCs w:val="21"/>
              </w:rPr>
              <w:t>等操作，同时在主屏幕上</w:t>
            </w:r>
            <w:r>
              <w:rPr>
                <w:rFonts w:hint="eastAsia"/>
                <w:color w:val="000000"/>
                <w:szCs w:val="21"/>
              </w:rPr>
              <w:t>进行</w:t>
            </w:r>
            <w:r>
              <w:rPr>
                <w:color w:val="000000"/>
                <w:szCs w:val="21"/>
              </w:rPr>
              <w:t>打开文件夹、复制、打开</w:t>
            </w:r>
            <w:r>
              <w:rPr>
                <w:rFonts w:hint="eastAsia"/>
                <w:color w:val="000000"/>
                <w:szCs w:val="21"/>
              </w:rPr>
              <w:t>记事本、</w:t>
            </w:r>
            <w:r>
              <w:rPr>
                <w:color w:val="000000"/>
                <w:szCs w:val="21"/>
              </w:rPr>
              <w:t>输入</w:t>
            </w:r>
            <w:r>
              <w:rPr>
                <w:rFonts w:hint="eastAsia"/>
                <w:color w:val="000000"/>
                <w:szCs w:val="21"/>
              </w:rPr>
              <w:t>文本</w:t>
            </w:r>
            <w:r>
              <w:rPr>
                <w:color w:val="000000"/>
                <w:szCs w:val="21"/>
              </w:rPr>
              <w:t>等操作</w:t>
            </w:r>
            <w:r>
              <w:rPr>
                <w:rFonts w:hint="eastAsia"/>
                <w:color w:val="000000"/>
                <w:szCs w:val="21"/>
              </w:rPr>
              <w:t>，</w:t>
            </w:r>
            <w:r>
              <w:rPr>
                <w:color w:val="000000"/>
                <w:szCs w:val="21"/>
              </w:rPr>
              <w:t>观察是否会</w:t>
            </w:r>
            <w:r>
              <w:rPr>
                <w:rFonts w:hint="eastAsia"/>
                <w:color w:val="000000"/>
                <w:szCs w:val="21"/>
              </w:rPr>
              <w:t>互相</w:t>
            </w:r>
            <w:r>
              <w:rPr>
                <w:color w:val="000000"/>
                <w:szCs w:val="21"/>
              </w:rPr>
              <w:t>影响。</w:t>
            </w:r>
          </w:p>
        </w:tc>
      </w:tr>
      <w:tr w:rsidR="00CD48D0" w:rsidTr="003831F7">
        <w:trPr>
          <w:cantSplit/>
        </w:trPr>
        <w:tc>
          <w:tcPr>
            <w:tcW w:w="8446" w:type="dxa"/>
            <w:gridSpan w:val="3"/>
          </w:tcPr>
          <w:p w:rsidR="00CD48D0" w:rsidRDefault="00CD48D0" w:rsidP="008A46C5">
            <w:pPr>
              <w:rPr>
                <w:color w:val="000000"/>
                <w:szCs w:val="21"/>
              </w:rPr>
            </w:pPr>
            <w:r w:rsidRPr="0053425F">
              <w:rPr>
                <w:rFonts w:hint="eastAsia"/>
                <w:color w:val="000000"/>
                <w:szCs w:val="21"/>
              </w:rPr>
              <w:lastRenderedPageBreak/>
              <w:t>预期结果：</w:t>
            </w:r>
          </w:p>
          <w:p w:rsidR="00CD48D0" w:rsidRDefault="00345A54" w:rsidP="008A46C5">
            <w:pPr>
              <w:numPr>
                <w:ilvl w:val="0"/>
                <w:numId w:val="24"/>
              </w:numPr>
              <w:rPr>
                <w:color w:val="000000"/>
                <w:szCs w:val="21"/>
              </w:rPr>
            </w:pPr>
            <w:r>
              <w:rPr>
                <w:rFonts w:hint="eastAsia"/>
                <w:color w:val="000000"/>
                <w:szCs w:val="21"/>
              </w:rPr>
              <w:t>主屏幕</w:t>
            </w:r>
            <w:r w:rsidR="008B4111">
              <w:rPr>
                <w:rFonts w:hint="eastAsia"/>
                <w:color w:val="000000"/>
                <w:szCs w:val="21"/>
              </w:rPr>
              <w:t>操作</w:t>
            </w:r>
            <w:r>
              <w:rPr>
                <w:rFonts w:hint="eastAsia"/>
                <w:color w:val="000000"/>
                <w:szCs w:val="21"/>
              </w:rPr>
              <w:t>模式</w:t>
            </w:r>
            <w:r w:rsidR="008B4111">
              <w:rPr>
                <w:rFonts w:hint="eastAsia"/>
                <w:color w:val="000000"/>
                <w:szCs w:val="21"/>
              </w:rPr>
              <w:t>，扩展的显示屏不能进行任意操作；</w:t>
            </w:r>
          </w:p>
          <w:p w:rsidR="008B4111" w:rsidRPr="0053425F" w:rsidRDefault="008B4111" w:rsidP="008A46C5">
            <w:pPr>
              <w:numPr>
                <w:ilvl w:val="0"/>
                <w:numId w:val="24"/>
              </w:numPr>
              <w:rPr>
                <w:color w:val="000000"/>
                <w:szCs w:val="21"/>
              </w:rPr>
            </w:pPr>
            <w:r>
              <w:rPr>
                <w:rFonts w:hint="eastAsia"/>
                <w:color w:val="000000"/>
                <w:szCs w:val="21"/>
              </w:rPr>
              <w:t>切换到扩展屏</w:t>
            </w:r>
            <w:r w:rsidR="00345A54">
              <w:rPr>
                <w:rFonts w:hint="eastAsia"/>
                <w:color w:val="000000"/>
                <w:szCs w:val="21"/>
              </w:rPr>
              <w:t>操作</w:t>
            </w:r>
            <w:r w:rsidR="00345A54">
              <w:rPr>
                <w:color w:val="000000"/>
                <w:szCs w:val="21"/>
              </w:rPr>
              <w:t>模式</w:t>
            </w:r>
            <w:r>
              <w:rPr>
                <w:rFonts w:hint="eastAsia"/>
                <w:color w:val="000000"/>
                <w:szCs w:val="21"/>
              </w:rPr>
              <w:t>后，扩展屏可以进行相关操作</w:t>
            </w:r>
            <w:r w:rsidR="00345A54">
              <w:rPr>
                <w:rFonts w:hint="eastAsia"/>
                <w:color w:val="000000"/>
                <w:szCs w:val="21"/>
              </w:rPr>
              <w:t>，并且</w:t>
            </w:r>
            <w:r w:rsidR="00345A54">
              <w:rPr>
                <w:color w:val="000000"/>
                <w:szCs w:val="21"/>
              </w:rPr>
              <w:t>不会</w:t>
            </w:r>
            <w:r w:rsidR="00345A54">
              <w:rPr>
                <w:rFonts w:hint="eastAsia"/>
                <w:color w:val="000000"/>
                <w:szCs w:val="21"/>
              </w:rPr>
              <w:t>互相</w:t>
            </w:r>
            <w:r w:rsidR="00345A54">
              <w:rPr>
                <w:color w:val="000000"/>
                <w:szCs w:val="21"/>
              </w:rPr>
              <w:t>干扰</w:t>
            </w:r>
            <w:r w:rsidR="00345A54">
              <w:rPr>
                <w:rFonts w:hint="eastAsia"/>
                <w:color w:val="000000"/>
                <w:szCs w:val="21"/>
              </w:rPr>
              <w:t>。</w:t>
            </w:r>
          </w:p>
        </w:tc>
      </w:tr>
      <w:tr w:rsidR="00CD48D0" w:rsidTr="003831F7">
        <w:trPr>
          <w:cantSplit/>
          <w:trHeight w:val="570"/>
        </w:trPr>
        <w:tc>
          <w:tcPr>
            <w:tcW w:w="8446" w:type="dxa"/>
            <w:gridSpan w:val="3"/>
            <w:tcBorders>
              <w:top w:val="single" w:sz="4" w:space="0" w:color="auto"/>
              <w:bottom w:val="single" w:sz="4" w:space="0" w:color="auto"/>
            </w:tcBorders>
          </w:tcPr>
          <w:p w:rsidR="00CD48D0" w:rsidRDefault="00CD48D0" w:rsidP="008A46C5">
            <w:r>
              <w:rPr>
                <w:rFonts w:hint="eastAsia"/>
              </w:rPr>
              <w:t>异常测试</w:t>
            </w:r>
          </w:p>
        </w:tc>
      </w:tr>
      <w:tr w:rsidR="00CD48D0" w:rsidTr="003831F7">
        <w:trPr>
          <w:cantSplit/>
          <w:trHeight w:val="570"/>
        </w:trPr>
        <w:tc>
          <w:tcPr>
            <w:tcW w:w="4395" w:type="dxa"/>
            <w:gridSpan w:val="2"/>
            <w:tcBorders>
              <w:top w:val="single" w:sz="4" w:space="0" w:color="auto"/>
              <w:bottom w:val="single" w:sz="4" w:space="0" w:color="auto"/>
              <w:right w:val="single" w:sz="4" w:space="0" w:color="auto"/>
            </w:tcBorders>
          </w:tcPr>
          <w:p w:rsidR="00CD48D0" w:rsidRDefault="00CD48D0" w:rsidP="008A46C5">
            <w:r>
              <w:rPr>
                <w:rFonts w:hint="eastAsia"/>
              </w:rPr>
              <w:t>测试结果与结论：</w:t>
            </w:r>
          </w:p>
        </w:tc>
        <w:tc>
          <w:tcPr>
            <w:tcW w:w="4051" w:type="dxa"/>
            <w:tcBorders>
              <w:top w:val="single" w:sz="4" w:space="0" w:color="auto"/>
              <w:left w:val="single" w:sz="4" w:space="0" w:color="auto"/>
              <w:bottom w:val="single" w:sz="4" w:space="0" w:color="auto"/>
            </w:tcBorders>
          </w:tcPr>
          <w:p w:rsidR="00CD48D0" w:rsidRDefault="00CD48D0" w:rsidP="008A46C5">
            <w:r>
              <w:rPr>
                <w:rFonts w:hint="eastAsia"/>
              </w:rPr>
              <w:t>□合格</w:t>
            </w:r>
          </w:p>
          <w:p w:rsidR="00CD48D0" w:rsidRDefault="00CD48D0" w:rsidP="008A46C5"/>
          <w:p w:rsidR="00CD48D0" w:rsidRDefault="00CD48D0" w:rsidP="008A46C5">
            <w:r>
              <w:rPr>
                <w:rFonts w:hint="eastAsia"/>
              </w:rPr>
              <w:t>□不合格</w:t>
            </w:r>
          </w:p>
        </w:tc>
      </w:tr>
    </w:tbl>
    <w:p w:rsidR="00A24CD4" w:rsidRDefault="00A24CD4">
      <w:pPr>
        <w:rPr>
          <w:color w:val="000000"/>
        </w:rPr>
      </w:pPr>
    </w:p>
    <w:p w:rsidR="003831F7" w:rsidRPr="008B4212" w:rsidRDefault="003831F7" w:rsidP="003831F7">
      <w:pPr>
        <w:pStyle w:val="41"/>
      </w:pPr>
      <w:r>
        <w:rPr>
          <w:rFonts w:hint="eastAsia"/>
          <w:b w:val="0"/>
          <w:sz w:val="21"/>
          <w:szCs w:val="21"/>
        </w:rPr>
        <w:t>压感及跟追</w:t>
      </w:r>
      <w:r>
        <w:rPr>
          <w:b w:val="0"/>
          <w:sz w:val="21"/>
          <w:szCs w:val="21"/>
        </w:rPr>
        <w:t>速度测试</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35"/>
        <w:gridCol w:w="2679"/>
        <w:gridCol w:w="3976"/>
      </w:tblGrid>
      <w:tr w:rsidR="003831F7" w:rsidTr="003831F7">
        <w:trPr>
          <w:cantSplit/>
        </w:trPr>
        <w:tc>
          <w:tcPr>
            <w:tcW w:w="1664" w:type="dxa"/>
            <w:tcBorders>
              <w:top w:val="single" w:sz="6" w:space="0" w:color="auto"/>
              <w:left w:val="single" w:sz="6" w:space="0" w:color="auto"/>
              <w:bottom w:val="single" w:sz="6" w:space="0" w:color="auto"/>
              <w:right w:val="single" w:sz="6" w:space="0" w:color="auto"/>
            </w:tcBorders>
          </w:tcPr>
          <w:p w:rsidR="003831F7" w:rsidRPr="00B46E25" w:rsidRDefault="003831F7" w:rsidP="001D31D2">
            <w:r w:rsidRPr="00B46E25">
              <w:rPr>
                <w:rFonts w:hint="eastAsia"/>
              </w:rPr>
              <w:t>测试编号：</w:t>
            </w:r>
          </w:p>
        </w:tc>
        <w:tc>
          <w:tcPr>
            <w:tcW w:w="6782" w:type="dxa"/>
            <w:gridSpan w:val="2"/>
            <w:tcBorders>
              <w:top w:val="single" w:sz="6" w:space="0" w:color="auto"/>
              <w:left w:val="single" w:sz="6" w:space="0" w:color="auto"/>
              <w:bottom w:val="single" w:sz="6" w:space="0" w:color="auto"/>
              <w:right w:val="single" w:sz="6" w:space="0" w:color="auto"/>
            </w:tcBorders>
          </w:tcPr>
          <w:p w:rsidR="003831F7" w:rsidRDefault="003831F7" w:rsidP="001D31D2">
            <w:r>
              <w:rPr>
                <w:rFonts w:hint="eastAsia"/>
              </w:rPr>
              <w:t>5.1.2.</w:t>
            </w:r>
          </w:p>
        </w:tc>
      </w:tr>
      <w:tr w:rsidR="003831F7" w:rsidTr="003831F7">
        <w:trPr>
          <w:cantSplit/>
        </w:trPr>
        <w:tc>
          <w:tcPr>
            <w:tcW w:w="1664" w:type="dxa"/>
            <w:tcBorders>
              <w:top w:val="single" w:sz="6" w:space="0" w:color="auto"/>
              <w:left w:val="single" w:sz="6" w:space="0" w:color="auto"/>
              <w:bottom w:val="single" w:sz="6" w:space="0" w:color="auto"/>
              <w:right w:val="single" w:sz="6" w:space="0" w:color="auto"/>
            </w:tcBorders>
          </w:tcPr>
          <w:p w:rsidR="003831F7" w:rsidRPr="00B46E25" w:rsidRDefault="003831F7" w:rsidP="001D31D2">
            <w:r w:rsidRPr="00B46E25">
              <w:rPr>
                <w:rFonts w:hint="eastAsia"/>
              </w:rPr>
              <w:t>项目：</w:t>
            </w:r>
          </w:p>
        </w:tc>
        <w:tc>
          <w:tcPr>
            <w:tcW w:w="6782" w:type="dxa"/>
            <w:gridSpan w:val="2"/>
            <w:tcBorders>
              <w:top w:val="single" w:sz="6" w:space="0" w:color="auto"/>
              <w:left w:val="single" w:sz="6" w:space="0" w:color="auto"/>
              <w:bottom w:val="single" w:sz="6" w:space="0" w:color="auto"/>
              <w:right w:val="single" w:sz="6" w:space="0" w:color="auto"/>
            </w:tcBorders>
          </w:tcPr>
          <w:p w:rsidR="003831F7" w:rsidRDefault="004A4A5F" w:rsidP="001D31D2">
            <w:r>
              <w:rPr>
                <w:rFonts w:hint="eastAsia"/>
              </w:rPr>
              <w:t>电子签名板</w:t>
            </w:r>
            <w:r w:rsidR="003831F7">
              <w:rPr>
                <w:rFonts w:hint="eastAsia"/>
              </w:rPr>
              <w:t>功能测试</w:t>
            </w:r>
          </w:p>
        </w:tc>
      </w:tr>
      <w:tr w:rsidR="003831F7" w:rsidTr="003831F7">
        <w:trPr>
          <w:cantSplit/>
        </w:trPr>
        <w:tc>
          <w:tcPr>
            <w:tcW w:w="1664" w:type="dxa"/>
            <w:tcBorders>
              <w:top w:val="single" w:sz="6" w:space="0" w:color="auto"/>
              <w:left w:val="single" w:sz="6" w:space="0" w:color="auto"/>
              <w:bottom w:val="single" w:sz="6" w:space="0" w:color="auto"/>
              <w:right w:val="single" w:sz="6" w:space="0" w:color="auto"/>
            </w:tcBorders>
          </w:tcPr>
          <w:p w:rsidR="003831F7" w:rsidRPr="00B46E25" w:rsidRDefault="003831F7" w:rsidP="001D31D2">
            <w:r w:rsidRPr="00B46E25">
              <w:rPr>
                <w:rFonts w:hint="eastAsia"/>
              </w:rPr>
              <w:t>分项目：</w:t>
            </w:r>
          </w:p>
        </w:tc>
        <w:tc>
          <w:tcPr>
            <w:tcW w:w="6782" w:type="dxa"/>
            <w:gridSpan w:val="2"/>
            <w:tcBorders>
              <w:top w:val="single" w:sz="6" w:space="0" w:color="auto"/>
              <w:left w:val="single" w:sz="6" w:space="0" w:color="auto"/>
              <w:bottom w:val="single" w:sz="6" w:space="0" w:color="auto"/>
              <w:right w:val="single" w:sz="6" w:space="0" w:color="auto"/>
            </w:tcBorders>
          </w:tcPr>
          <w:p w:rsidR="003831F7" w:rsidRDefault="003831F7" w:rsidP="001D31D2">
            <w:r>
              <w:rPr>
                <w:rFonts w:hint="eastAsia"/>
              </w:rPr>
              <w:t>压感及</w:t>
            </w:r>
            <w:r>
              <w:t>跟追速度测试</w:t>
            </w:r>
          </w:p>
        </w:tc>
      </w:tr>
      <w:tr w:rsidR="003831F7" w:rsidTr="003831F7">
        <w:trPr>
          <w:cantSplit/>
        </w:trPr>
        <w:tc>
          <w:tcPr>
            <w:tcW w:w="1664" w:type="dxa"/>
            <w:tcBorders>
              <w:top w:val="single" w:sz="6" w:space="0" w:color="auto"/>
              <w:left w:val="single" w:sz="6" w:space="0" w:color="auto"/>
              <w:bottom w:val="single" w:sz="6" w:space="0" w:color="auto"/>
              <w:right w:val="single" w:sz="6" w:space="0" w:color="auto"/>
            </w:tcBorders>
          </w:tcPr>
          <w:p w:rsidR="003831F7" w:rsidRPr="00B46E25" w:rsidRDefault="003831F7" w:rsidP="001D31D2">
            <w:r w:rsidRPr="00B46E25">
              <w:rPr>
                <w:rFonts w:hint="eastAsia"/>
              </w:rPr>
              <w:t>目的：</w:t>
            </w:r>
          </w:p>
        </w:tc>
        <w:tc>
          <w:tcPr>
            <w:tcW w:w="6782" w:type="dxa"/>
            <w:gridSpan w:val="2"/>
            <w:tcBorders>
              <w:top w:val="single" w:sz="6" w:space="0" w:color="auto"/>
              <w:left w:val="single" w:sz="6" w:space="0" w:color="auto"/>
              <w:bottom w:val="single" w:sz="6" w:space="0" w:color="auto"/>
              <w:right w:val="single" w:sz="6" w:space="0" w:color="auto"/>
            </w:tcBorders>
          </w:tcPr>
          <w:p w:rsidR="003831F7" w:rsidRDefault="00B97940" w:rsidP="001D31D2">
            <w:r>
              <w:t>检测</w:t>
            </w:r>
            <w:r w:rsidR="0061221D">
              <w:t>电子签名板</w:t>
            </w:r>
            <w:r>
              <w:t>的压感等级和跟追速度</w:t>
            </w:r>
            <w:r>
              <w:rPr>
                <w:rFonts w:hint="eastAsia"/>
              </w:rPr>
              <w:t>是否</w:t>
            </w:r>
            <w:r>
              <w:t>符合要求</w:t>
            </w:r>
          </w:p>
        </w:tc>
      </w:tr>
      <w:tr w:rsidR="003831F7" w:rsidTr="003831F7">
        <w:trPr>
          <w:cantSplit/>
        </w:trPr>
        <w:tc>
          <w:tcPr>
            <w:tcW w:w="1664" w:type="dxa"/>
            <w:tcBorders>
              <w:top w:val="single" w:sz="6" w:space="0" w:color="auto"/>
              <w:left w:val="single" w:sz="6" w:space="0" w:color="auto"/>
              <w:bottom w:val="single" w:sz="6" w:space="0" w:color="auto"/>
              <w:right w:val="single" w:sz="6" w:space="0" w:color="auto"/>
            </w:tcBorders>
          </w:tcPr>
          <w:p w:rsidR="003831F7" w:rsidRPr="00B46E25" w:rsidRDefault="003831F7" w:rsidP="001D31D2">
            <w:r w:rsidRPr="00B46E25">
              <w:rPr>
                <w:rFonts w:hint="eastAsia"/>
              </w:rPr>
              <w:t>测试预置条件：</w:t>
            </w:r>
          </w:p>
        </w:tc>
        <w:tc>
          <w:tcPr>
            <w:tcW w:w="6782" w:type="dxa"/>
            <w:gridSpan w:val="2"/>
            <w:tcBorders>
              <w:top w:val="single" w:sz="6" w:space="0" w:color="auto"/>
              <w:left w:val="single" w:sz="6" w:space="0" w:color="auto"/>
              <w:bottom w:val="single" w:sz="6" w:space="0" w:color="auto"/>
              <w:right w:val="single" w:sz="6" w:space="0" w:color="auto"/>
            </w:tcBorders>
          </w:tcPr>
          <w:p w:rsidR="003831F7" w:rsidRDefault="003831F7" w:rsidP="00B97940">
            <w:pPr>
              <w:numPr>
                <w:ilvl w:val="0"/>
                <w:numId w:val="34"/>
              </w:numPr>
              <w:tabs>
                <w:tab w:val="clear" w:pos="780"/>
                <w:tab w:val="num" w:pos="362"/>
              </w:tabs>
              <w:ind w:left="420" w:hanging="420"/>
            </w:pPr>
            <w:r>
              <w:rPr>
                <w:rFonts w:hint="eastAsia"/>
              </w:rPr>
              <w:t>测试设备以</w:t>
            </w:r>
            <w:r>
              <w:t>扩展模式</w:t>
            </w:r>
            <w:r>
              <w:rPr>
                <w:rFonts w:hint="eastAsia"/>
              </w:rPr>
              <w:t>与测试</w:t>
            </w:r>
            <w:r>
              <w:t>主机</w:t>
            </w:r>
            <w:r>
              <w:rPr>
                <w:rFonts w:hint="eastAsia"/>
              </w:rPr>
              <w:t>正常连接；</w:t>
            </w:r>
          </w:p>
          <w:p w:rsidR="003831F7" w:rsidRDefault="003831F7" w:rsidP="00B97940">
            <w:pPr>
              <w:numPr>
                <w:ilvl w:val="0"/>
                <w:numId w:val="34"/>
              </w:numPr>
              <w:tabs>
                <w:tab w:val="clear" w:pos="780"/>
                <w:tab w:val="num" w:pos="362"/>
              </w:tabs>
              <w:ind w:left="420" w:hanging="420"/>
            </w:pPr>
            <w:r>
              <w:rPr>
                <w:rFonts w:hint="eastAsia"/>
              </w:rPr>
              <w:t>测试设备工作正常。</w:t>
            </w:r>
          </w:p>
        </w:tc>
      </w:tr>
      <w:tr w:rsidR="003831F7" w:rsidTr="003831F7">
        <w:trPr>
          <w:cantSplit/>
        </w:trPr>
        <w:tc>
          <w:tcPr>
            <w:tcW w:w="8446" w:type="dxa"/>
            <w:gridSpan w:val="3"/>
          </w:tcPr>
          <w:p w:rsidR="003831F7" w:rsidRPr="0053425F" w:rsidRDefault="003831F7" w:rsidP="001D31D2">
            <w:pPr>
              <w:rPr>
                <w:color w:val="000000"/>
                <w:szCs w:val="21"/>
              </w:rPr>
            </w:pPr>
            <w:r w:rsidRPr="0053425F">
              <w:rPr>
                <w:rFonts w:hint="eastAsia"/>
                <w:color w:val="000000"/>
                <w:szCs w:val="21"/>
              </w:rPr>
              <w:t>测试步骤：</w:t>
            </w:r>
          </w:p>
          <w:p w:rsidR="003831F7" w:rsidRDefault="00B97940" w:rsidP="00B97940">
            <w:pPr>
              <w:numPr>
                <w:ilvl w:val="0"/>
                <w:numId w:val="35"/>
              </w:numPr>
              <w:rPr>
                <w:color w:val="000000"/>
                <w:szCs w:val="21"/>
              </w:rPr>
            </w:pPr>
            <w:r>
              <w:rPr>
                <w:rFonts w:hint="eastAsia"/>
                <w:color w:val="000000"/>
                <w:szCs w:val="21"/>
              </w:rPr>
              <w:t>使用相关</w:t>
            </w:r>
            <w:r>
              <w:rPr>
                <w:color w:val="000000"/>
                <w:szCs w:val="21"/>
              </w:rPr>
              <w:t>软件检测</w:t>
            </w:r>
            <w:r w:rsidR="0061221D">
              <w:rPr>
                <w:color w:val="000000"/>
                <w:szCs w:val="21"/>
              </w:rPr>
              <w:t>电子签名板</w:t>
            </w:r>
            <w:r>
              <w:rPr>
                <w:color w:val="000000"/>
                <w:szCs w:val="21"/>
              </w:rPr>
              <w:t>的压感等级</w:t>
            </w:r>
            <w:r>
              <w:rPr>
                <w:rFonts w:hint="eastAsia"/>
                <w:color w:val="000000"/>
                <w:szCs w:val="21"/>
              </w:rPr>
              <w:t>，</w:t>
            </w:r>
            <w:r>
              <w:rPr>
                <w:color w:val="000000"/>
                <w:szCs w:val="21"/>
              </w:rPr>
              <w:t>并记录结果；</w:t>
            </w:r>
          </w:p>
          <w:p w:rsidR="00B97940" w:rsidRPr="00B95881" w:rsidRDefault="00B97940" w:rsidP="00B97940">
            <w:pPr>
              <w:numPr>
                <w:ilvl w:val="0"/>
                <w:numId w:val="35"/>
              </w:numPr>
              <w:rPr>
                <w:color w:val="000000"/>
                <w:szCs w:val="21"/>
              </w:rPr>
            </w:pPr>
            <w:r>
              <w:rPr>
                <w:rFonts w:hint="eastAsia"/>
                <w:color w:val="000000"/>
                <w:szCs w:val="21"/>
              </w:rPr>
              <w:t>使用</w:t>
            </w:r>
            <w:r>
              <w:rPr>
                <w:color w:val="000000"/>
                <w:szCs w:val="21"/>
              </w:rPr>
              <w:t>相关软件检测</w:t>
            </w:r>
            <w:r w:rsidR="0061221D">
              <w:rPr>
                <w:color w:val="000000"/>
                <w:szCs w:val="21"/>
              </w:rPr>
              <w:t>电子签名板</w:t>
            </w:r>
            <w:r>
              <w:rPr>
                <w:color w:val="000000"/>
                <w:szCs w:val="21"/>
              </w:rPr>
              <w:t>的跟追速度</w:t>
            </w:r>
            <w:r>
              <w:rPr>
                <w:rFonts w:hint="eastAsia"/>
                <w:color w:val="000000"/>
                <w:szCs w:val="21"/>
              </w:rPr>
              <w:t>，</w:t>
            </w:r>
            <w:r>
              <w:rPr>
                <w:color w:val="000000"/>
                <w:szCs w:val="21"/>
              </w:rPr>
              <w:t>并记录结果。</w:t>
            </w:r>
          </w:p>
        </w:tc>
      </w:tr>
      <w:tr w:rsidR="003831F7" w:rsidTr="003831F7">
        <w:trPr>
          <w:cantSplit/>
        </w:trPr>
        <w:tc>
          <w:tcPr>
            <w:tcW w:w="8446" w:type="dxa"/>
            <w:gridSpan w:val="3"/>
          </w:tcPr>
          <w:p w:rsidR="003831F7" w:rsidRDefault="003831F7" w:rsidP="001D31D2">
            <w:pPr>
              <w:rPr>
                <w:color w:val="000000"/>
                <w:szCs w:val="21"/>
              </w:rPr>
            </w:pPr>
            <w:r w:rsidRPr="0053425F">
              <w:rPr>
                <w:rFonts w:hint="eastAsia"/>
                <w:color w:val="000000"/>
                <w:szCs w:val="21"/>
              </w:rPr>
              <w:t>预期结果：</w:t>
            </w:r>
          </w:p>
          <w:p w:rsidR="003831F7" w:rsidRDefault="0061221D" w:rsidP="00B97940">
            <w:pPr>
              <w:numPr>
                <w:ilvl w:val="0"/>
                <w:numId w:val="36"/>
              </w:numPr>
              <w:rPr>
                <w:color w:val="000000"/>
                <w:szCs w:val="21"/>
              </w:rPr>
            </w:pPr>
            <w:r>
              <w:rPr>
                <w:rFonts w:hint="eastAsia"/>
                <w:color w:val="000000"/>
                <w:szCs w:val="21"/>
              </w:rPr>
              <w:t>电子签名板</w:t>
            </w:r>
            <w:r w:rsidR="00B97940">
              <w:rPr>
                <w:color w:val="000000"/>
                <w:szCs w:val="21"/>
              </w:rPr>
              <w:t>的压感等级</w:t>
            </w:r>
            <w:r w:rsidR="00C12FC6">
              <w:rPr>
                <w:rFonts w:cs="Calibri" w:hint="eastAsia"/>
                <w:color w:val="000000"/>
                <w:szCs w:val="21"/>
              </w:rPr>
              <w:t>大于或等于</w:t>
            </w:r>
            <w:r w:rsidR="00C12FC6">
              <w:rPr>
                <w:rFonts w:cs="Calibri" w:hint="eastAsia"/>
                <w:color w:val="000000"/>
                <w:szCs w:val="21"/>
              </w:rPr>
              <w:t>1024 levels @ full scale(1024</w:t>
            </w:r>
            <w:r w:rsidR="00C12FC6">
              <w:rPr>
                <w:rFonts w:cs="Calibri" w:hint="eastAsia"/>
                <w:color w:val="000000"/>
                <w:szCs w:val="21"/>
              </w:rPr>
              <w:t>行</w:t>
            </w:r>
            <w:r w:rsidR="00C12FC6">
              <w:rPr>
                <w:rFonts w:cs="Calibri" w:hint="eastAsia"/>
                <w:color w:val="000000"/>
                <w:szCs w:val="21"/>
              </w:rPr>
              <w:t>@</w:t>
            </w:r>
            <w:r w:rsidR="00C12FC6">
              <w:rPr>
                <w:rFonts w:cs="Calibri" w:hint="eastAsia"/>
                <w:color w:val="000000"/>
                <w:szCs w:val="21"/>
              </w:rPr>
              <w:t>全面</w:t>
            </w:r>
            <w:r w:rsidR="00C12FC6">
              <w:rPr>
                <w:rFonts w:cs="Calibri" w:hint="eastAsia"/>
                <w:color w:val="000000"/>
                <w:szCs w:val="21"/>
              </w:rPr>
              <w:t>)</w:t>
            </w:r>
            <w:r w:rsidR="00B97940">
              <w:rPr>
                <w:color w:val="000000"/>
                <w:szCs w:val="21"/>
              </w:rPr>
              <w:t>；</w:t>
            </w:r>
          </w:p>
          <w:p w:rsidR="003831F7" w:rsidRPr="0053425F" w:rsidRDefault="0061221D" w:rsidP="00C12FC6">
            <w:pPr>
              <w:numPr>
                <w:ilvl w:val="0"/>
                <w:numId w:val="36"/>
              </w:numPr>
              <w:rPr>
                <w:color w:val="000000"/>
                <w:szCs w:val="21"/>
              </w:rPr>
            </w:pPr>
            <w:r>
              <w:rPr>
                <w:rFonts w:hint="eastAsia"/>
                <w:color w:val="000000"/>
                <w:szCs w:val="21"/>
              </w:rPr>
              <w:t>电子签名板</w:t>
            </w:r>
            <w:r w:rsidR="00B97940">
              <w:rPr>
                <w:color w:val="000000"/>
                <w:szCs w:val="21"/>
              </w:rPr>
              <w:t>的跟追速度</w:t>
            </w:r>
            <w:r w:rsidR="00C12FC6">
              <w:rPr>
                <w:rFonts w:cs="Calibri" w:hint="eastAsia"/>
                <w:color w:val="000000"/>
                <w:szCs w:val="21"/>
              </w:rPr>
              <w:t>大于或等于</w:t>
            </w:r>
            <w:r w:rsidR="00C12FC6">
              <w:rPr>
                <w:rFonts w:cs="Calibri" w:hint="eastAsia"/>
                <w:color w:val="000000"/>
                <w:szCs w:val="21"/>
              </w:rPr>
              <w:t>200PPS</w:t>
            </w:r>
            <w:r w:rsidR="00B97940">
              <w:rPr>
                <w:color w:val="000000"/>
                <w:szCs w:val="21"/>
              </w:rPr>
              <w:t>。</w:t>
            </w:r>
          </w:p>
        </w:tc>
      </w:tr>
      <w:tr w:rsidR="003831F7" w:rsidTr="003831F7">
        <w:trPr>
          <w:cantSplit/>
          <w:trHeight w:val="570"/>
        </w:trPr>
        <w:tc>
          <w:tcPr>
            <w:tcW w:w="8446" w:type="dxa"/>
            <w:gridSpan w:val="3"/>
            <w:tcBorders>
              <w:top w:val="single" w:sz="4" w:space="0" w:color="auto"/>
              <w:bottom w:val="single" w:sz="4" w:space="0" w:color="auto"/>
            </w:tcBorders>
          </w:tcPr>
          <w:p w:rsidR="003831F7" w:rsidRDefault="003831F7" w:rsidP="001D31D2">
            <w:r>
              <w:rPr>
                <w:rFonts w:hint="eastAsia"/>
              </w:rPr>
              <w:t>异常测试</w:t>
            </w:r>
          </w:p>
        </w:tc>
      </w:tr>
      <w:tr w:rsidR="003831F7" w:rsidTr="003831F7">
        <w:trPr>
          <w:cantSplit/>
          <w:trHeight w:val="570"/>
        </w:trPr>
        <w:tc>
          <w:tcPr>
            <w:tcW w:w="4395" w:type="dxa"/>
            <w:gridSpan w:val="2"/>
            <w:tcBorders>
              <w:top w:val="single" w:sz="4" w:space="0" w:color="auto"/>
              <w:bottom w:val="single" w:sz="4" w:space="0" w:color="auto"/>
              <w:right w:val="single" w:sz="4" w:space="0" w:color="auto"/>
            </w:tcBorders>
          </w:tcPr>
          <w:p w:rsidR="003831F7" w:rsidRDefault="003831F7" w:rsidP="001D31D2">
            <w:r>
              <w:rPr>
                <w:rFonts w:hint="eastAsia"/>
              </w:rPr>
              <w:t>测试结果与结论：</w:t>
            </w:r>
          </w:p>
        </w:tc>
        <w:tc>
          <w:tcPr>
            <w:tcW w:w="4051" w:type="dxa"/>
            <w:tcBorders>
              <w:top w:val="single" w:sz="4" w:space="0" w:color="auto"/>
              <w:left w:val="single" w:sz="4" w:space="0" w:color="auto"/>
              <w:bottom w:val="single" w:sz="4" w:space="0" w:color="auto"/>
            </w:tcBorders>
          </w:tcPr>
          <w:p w:rsidR="003831F7" w:rsidRDefault="003831F7" w:rsidP="001D31D2">
            <w:r>
              <w:rPr>
                <w:rFonts w:hint="eastAsia"/>
              </w:rPr>
              <w:t>□合格</w:t>
            </w:r>
          </w:p>
          <w:p w:rsidR="003831F7" w:rsidRDefault="003831F7" w:rsidP="001D31D2"/>
          <w:p w:rsidR="003831F7" w:rsidRDefault="003831F7" w:rsidP="001D31D2">
            <w:r>
              <w:rPr>
                <w:rFonts w:hint="eastAsia"/>
              </w:rPr>
              <w:t>□不合格</w:t>
            </w:r>
          </w:p>
        </w:tc>
      </w:tr>
    </w:tbl>
    <w:p w:rsidR="00EE2AE4" w:rsidRDefault="00EE2AE4">
      <w:pPr>
        <w:rPr>
          <w:color w:val="000000"/>
        </w:rPr>
      </w:pPr>
    </w:p>
    <w:p w:rsidR="00345A54" w:rsidRDefault="00345A54" w:rsidP="00345A54">
      <w:pPr>
        <w:pStyle w:val="31"/>
        <w:tabs>
          <w:tab w:val="left" w:pos="720"/>
        </w:tabs>
        <w:spacing w:line="413" w:lineRule="auto"/>
        <w:rPr>
          <w:rFonts w:ascii="黑体" w:eastAsia="黑体"/>
          <w:b w:val="0"/>
          <w:sz w:val="21"/>
        </w:rPr>
      </w:pPr>
      <w:bookmarkStart w:id="72" w:name="_Toc454887388"/>
      <w:r>
        <w:rPr>
          <w:rFonts w:ascii="黑体" w:eastAsia="黑体" w:hint="eastAsia"/>
          <w:b w:val="0"/>
          <w:sz w:val="21"/>
        </w:rPr>
        <w:t>接口</w:t>
      </w:r>
      <w:r w:rsidRPr="00D52AD4">
        <w:rPr>
          <w:rFonts w:ascii="黑体" w:eastAsia="黑体" w:hint="eastAsia"/>
          <w:b w:val="0"/>
          <w:sz w:val="21"/>
        </w:rPr>
        <w:t>测试</w:t>
      </w:r>
      <w:bookmarkEnd w:id="72"/>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31"/>
        <w:gridCol w:w="6659"/>
      </w:tblGrid>
      <w:tr w:rsidR="00345A54" w:rsidRPr="00FD4F9F" w:rsidTr="00EE2AE4">
        <w:trPr>
          <w:cantSplit/>
          <w:jc w:val="center"/>
        </w:trPr>
        <w:tc>
          <w:tcPr>
            <w:tcW w:w="1660" w:type="dxa"/>
          </w:tcPr>
          <w:p w:rsidR="00345A54" w:rsidRPr="00FD4F9F" w:rsidRDefault="00345A54" w:rsidP="001D31D2">
            <w:r w:rsidRPr="00FD4F9F">
              <w:rPr>
                <w:rFonts w:hint="eastAsia"/>
              </w:rPr>
              <w:t>测试编号：</w:t>
            </w:r>
          </w:p>
        </w:tc>
        <w:tc>
          <w:tcPr>
            <w:tcW w:w="6786" w:type="dxa"/>
          </w:tcPr>
          <w:p w:rsidR="00345A54" w:rsidRPr="00FD4F9F" w:rsidRDefault="00345A54" w:rsidP="001D31D2">
            <w:r>
              <w:rPr>
                <w:rFonts w:hint="eastAsia"/>
              </w:rPr>
              <w:t>5.1</w:t>
            </w:r>
            <w:r>
              <w:t>.3</w:t>
            </w:r>
          </w:p>
        </w:tc>
      </w:tr>
      <w:tr w:rsidR="00345A54" w:rsidRPr="00FD4F9F" w:rsidTr="00EE2AE4">
        <w:trPr>
          <w:cantSplit/>
          <w:jc w:val="center"/>
        </w:trPr>
        <w:tc>
          <w:tcPr>
            <w:tcW w:w="1660" w:type="dxa"/>
          </w:tcPr>
          <w:p w:rsidR="00345A54" w:rsidRPr="00FD4F9F" w:rsidRDefault="00345A54" w:rsidP="001D31D2">
            <w:r w:rsidRPr="00FD4F9F">
              <w:rPr>
                <w:rFonts w:hint="eastAsia"/>
              </w:rPr>
              <w:t>项目：</w:t>
            </w:r>
          </w:p>
        </w:tc>
        <w:tc>
          <w:tcPr>
            <w:tcW w:w="6786" w:type="dxa"/>
          </w:tcPr>
          <w:p w:rsidR="00345A54" w:rsidRPr="00FD4F9F" w:rsidRDefault="004A4A5F" w:rsidP="00EE2AE4">
            <w:r>
              <w:rPr>
                <w:rFonts w:hint="eastAsia"/>
              </w:rPr>
              <w:t>电子签名板</w:t>
            </w:r>
            <w:r w:rsidR="00345A54">
              <w:rPr>
                <w:rFonts w:hint="eastAsia"/>
              </w:rPr>
              <w:t>接口</w:t>
            </w:r>
            <w:r w:rsidR="00EE2AE4">
              <w:rPr>
                <w:rFonts w:hint="eastAsia"/>
              </w:rPr>
              <w:t>测试</w:t>
            </w:r>
          </w:p>
        </w:tc>
      </w:tr>
      <w:tr w:rsidR="00345A54" w:rsidRPr="00FD4F9F" w:rsidTr="00EE2AE4">
        <w:trPr>
          <w:cantSplit/>
          <w:jc w:val="center"/>
        </w:trPr>
        <w:tc>
          <w:tcPr>
            <w:tcW w:w="1660" w:type="dxa"/>
          </w:tcPr>
          <w:p w:rsidR="00345A54" w:rsidRPr="00FD4F9F" w:rsidRDefault="00345A54" w:rsidP="001D31D2">
            <w:r w:rsidRPr="00FD4F9F">
              <w:rPr>
                <w:rFonts w:hint="eastAsia"/>
              </w:rPr>
              <w:t>分项目：</w:t>
            </w:r>
          </w:p>
        </w:tc>
        <w:tc>
          <w:tcPr>
            <w:tcW w:w="6786" w:type="dxa"/>
          </w:tcPr>
          <w:p w:rsidR="00345A54" w:rsidRPr="00FD4F9F" w:rsidRDefault="00345A54" w:rsidP="00EE2AE4">
            <w:r>
              <w:rPr>
                <w:rFonts w:hint="eastAsia"/>
              </w:rPr>
              <w:t>测试打开设备、关闭设备、获取设备状态，</w:t>
            </w:r>
            <w:r w:rsidR="00EE2AE4">
              <w:rPr>
                <w:rFonts w:hint="eastAsia"/>
              </w:rPr>
              <w:t>获取签名</w:t>
            </w:r>
            <w:r w:rsidR="00EE2AE4">
              <w:t>数据</w:t>
            </w:r>
            <w:r w:rsidR="00EE2AE4">
              <w:rPr>
                <w:rFonts w:hint="eastAsia"/>
              </w:rPr>
              <w:t>，</w:t>
            </w:r>
            <w:r w:rsidR="00EE2AE4">
              <w:t>获取</w:t>
            </w:r>
            <w:r w:rsidR="00EE2AE4">
              <w:rPr>
                <w:rFonts w:hint="eastAsia"/>
              </w:rPr>
              <w:t>手势</w:t>
            </w:r>
            <w:r w:rsidR="00EE2AE4">
              <w:t>数据等接口</w:t>
            </w:r>
          </w:p>
        </w:tc>
      </w:tr>
      <w:tr w:rsidR="00345A54" w:rsidRPr="00AB34AA" w:rsidTr="00EE2AE4">
        <w:trPr>
          <w:cantSplit/>
          <w:jc w:val="center"/>
        </w:trPr>
        <w:tc>
          <w:tcPr>
            <w:tcW w:w="1660" w:type="dxa"/>
          </w:tcPr>
          <w:p w:rsidR="00345A54" w:rsidRPr="00FD4F9F" w:rsidRDefault="00345A54" w:rsidP="001D31D2">
            <w:r w:rsidRPr="00FD4F9F">
              <w:rPr>
                <w:rFonts w:hint="eastAsia"/>
              </w:rPr>
              <w:t>目的：</w:t>
            </w:r>
          </w:p>
        </w:tc>
        <w:tc>
          <w:tcPr>
            <w:tcW w:w="6786" w:type="dxa"/>
          </w:tcPr>
          <w:p w:rsidR="00345A54" w:rsidRPr="00AB34AA" w:rsidRDefault="00345A54" w:rsidP="001D31D2">
            <w:r>
              <w:rPr>
                <w:rFonts w:hint="eastAsia"/>
              </w:rPr>
              <w:t>测试</w:t>
            </w:r>
            <w:r w:rsidR="004A4A5F">
              <w:rPr>
                <w:rFonts w:hint="eastAsia"/>
              </w:rPr>
              <w:t>电子签名板</w:t>
            </w:r>
            <w:r w:rsidR="00EE2AE4">
              <w:rPr>
                <w:rFonts w:hint="eastAsia"/>
              </w:rPr>
              <w:t>的</w:t>
            </w:r>
            <w:r w:rsidR="00EE2AE4">
              <w:t>接口</w:t>
            </w:r>
            <w:r>
              <w:rPr>
                <w:rFonts w:hint="eastAsia"/>
              </w:rPr>
              <w:t>是否符合要求</w:t>
            </w:r>
          </w:p>
        </w:tc>
      </w:tr>
      <w:tr w:rsidR="00EE2AE4" w:rsidRPr="00FD4F9F" w:rsidTr="00EE2AE4">
        <w:trPr>
          <w:cantSplit/>
          <w:jc w:val="center"/>
        </w:trPr>
        <w:tc>
          <w:tcPr>
            <w:tcW w:w="1660" w:type="dxa"/>
          </w:tcPr>
          <w:p w:rsidR="00EE2AE4" w:rsidRPr="00FD4F9F" w:rsidRDefault="00EE2AE4" w:rsidP="00EE2AE4">
            <w:r w:rsidRPr="00FD4F9F">
              <w:rPr>
                <w:rFonts w:hint="eastAsia"/>
              </w:rPr>
              <w:t>测试预置条件：</w:t>
            </w:r>
          </w:p>
        </w:tc>
        <w:tc>
          <w:tcPr>
            <w:tcW w:w="6786" w:type="dxa"/>
          </w:tcPr>
          <w:p w:rsidR="00EE2AE4" w:rsidRDefault="00EE2AE4" w:rsidP="00EE2AE4">
            <w:pPr>
              <w:numPr>
                <w:ilvl w:val="0"/>
                <w:numId w:val="33"/>
              </w:numPr>
              <w:tabs>
                <w:tab w:val="clear" w:pos="780"/>
                <w:tab w:val="num" w:pos="362"/>
              </w:tabs>
              <w:ind w:left="420" w:hanging="420"/>
            </w:pPr>
            <w:r>
              <w:rPr>
                <w:rFonts w:hint="eastAsia"/>
              </w:rPr>
              <w:t>测试设备以</w:t>
            </w:r>
            <w:r>
              <w:t>扩展模式</w:t>
            </w:r>
            <w:r>
              <w:rPr>
                <w:rFonts w:hint="eastAsia"/>
              </w:rPr>
              <w:t>与测试</w:t>
            </w:r>
            <w:r>
              <w:t>主机</w:t>
            </w:r>
            <w:r>
              <w:rPr>
                <w:rFonts w:hint="eastAsia"/>
              </w:rPr>
              <w:t>正常连接；</w:t>
            </w:r>
          </w:p>
          <w:p w:rsidR="00EE2AE4" w:rsidRDefault="00EE2AE4" w:rsidP="00EE2AE4">
            <w:pPr>
              <w:numPr>
                <w:ilvl w:val="0"/>
                <w:numId w:val="33"/>
              </w:numPr>
              <w:tabs>
                <w:tab w:val="clear" w:pos="780"/>
                <w:tab w:val="num" w:pos="362"/>
              </w:tabs>
              <w:ind w:left="420" w:hanging="420"/>
            </w:pPr>
            <w:r>
              <w:rPr>
                <w:rFonts w:hint="eastAsia"/>
              </w:rPr>
              <w:t>测试设备工作正常。</w:t>
            </w:r>
          </w:p>
        </w:tc>
      </w:tr>
      <w:tr w:rsidR="00EE2AE4" w:rsidRPr="00FD4F9F" w:rsidTr="00EE2AE4">
        <w:trPr>
          <w:cantSplit/>
          <w:jc w:val="center"/>
        </w:trPr>
        <w:tc>
          <w:tcPr>
            <w:tcW w:w="8446" w:type="dxa"/>
            <w:gridSpan w:val="2"/>
          </w:tcPr>
          <w:p w:rsidR="00EE2AE4" w:rsidRDefault="00EE2AE4" w:rsidP="00EE2AE4">
            <w:r w:rsidRPr="00FD4F9F">
              <w:rPr>
                <w:rFonts w:hint="eastAsia"/>
              </w:rPr>
              <w:lastRenderedPageBreak/>
              <w:t>测试步骤：</w:t>
            </w:r>
          </w:p>
          <w:p w:rsidR="00EE2AE4" w:rsidRPr="00B069C8" w:rsidRDefault="00EE2AE4" w:rsidP="00EE2AE4">
            <w:pPr>
              <w:numPr>
                <w:ilvl w:val="0"/>
                <w:numId w:val="31"/>
              </w:numPr>
            </w:pPr>
            <w:r w:rsidRPr="00B069C8">
              <w:rPr>
                <w:rFonts w:hint="eastAsia"/>
              </w:rPr>
              <w:t>正常连接设备，</w:t>
            </w:r>
            <w:r>
              <w:rPr>
                <w:rFonts w:hint="eastAsia"/>
              </w:rPr>
              <w:t>调用打开设备指令，</w:t>
            </w:r>
            <w:r w:rsidRPr="00B069C8">
              <w:rPr>
                <w:rFonts w:hint="eastAsia"/>
              </w:rPr>
              <w:t>检查事件回复是否正常；</w:t>
            </w:r>
          </w:p>
          <w:p w:rsidR="00EE2AE4" w:rsidRDefault="00EE2AE4" w:rsidP="00EE2AE4">
            <w:pPr>
              <w:numPr>
                <w:ilvl w:val="0"/>
                <w:numId w:val="31"/>
              </w:numPr>
            </w:pPr>
            <w:r>
              <w:rPr>
                <w:rFonts w:hint="eastAsia"/>
              </w:rPr>
              <w:t>调用</w:t>
            </w:r>
            <w:r>
              <w:rPr>
                <w:rFonts w:hint="eastAsia"/>
                <w:szCs w:val="21"/>
              </w:rPr>
              <w:t>获取设备</w:t>
            </w:r>
            <w:r>
              <w:rPr>
                <w:szCs w:val="21"/>
              </w:rPr>
              <w:t>状态接口</w:t>
            </w:r>
            <w:r>
              <w:rPr>
                <w:rFonts w:hint="eastAsia"/>
              </w:rPr>
              <w:t>，查看</w:t>
            </w:r>
            <w:r>
              <w:t>是否能</w:t>
            </w:r>
            <w:r w:rsidRPr="00FA2DEF">
              <w:rPr>
                <w:szCs w:val="21"/>
              </w:rPr>
              <w:t>获取状态、设备厂</w:t>
            </w:r>
            <w:r>
              <w:rPr>
                <w:szCs w:val="21"/>
              </w:rPr>
              <w:t>商、产品名字、坐标范围、压感级别、驱动版本、按键数量等相关信息</w:t>
            </w:r>
            <w:r>
              <w:rPr>
                <w:rFonts w:hint="eastAsia"/>
              </w:rPr>
              <w:t>；</w:t>
            </w:r>
          </w:p>
          <w:p w:rsidR="00EE2AE4" w:rsidRDefault="00EE2AE4" w:rsidP="00EE2AE4">
            <w:pPr>
              <w:numPr>
                <w:ilvl w:val="0"/>
                <w:numId w:val="31"/>
              </w:numPr>
            </w:pPr>
            <w:r>
              <w:rPr>
                <w:rFonts w:hint="eastAsia"/>
              </w:rPr>
              <w:t>调用获取签名</w:t>
            </w:r>
            <w:r>
              <w:t>数据接口，查看是否能够</w:t>
            </w:r>
            <w:r>
              <w:rPr>
                <w:rFonts w:hint="eastAsia"/>
              </w:rPr>
              <w:t>正确</w:t>
            </w:r>
            <w:r>
              <w:t>获取签名数据</w:t>
            </w:r>
            <w:r>
              <w:rPr>
                <w:rFonts w:hint="eastAsia"/>
              </w:rPr>
              <w:t>；</w:t>
            </w:r>
          </w:p>
          <w:p w:rsidR="00EE2AE4" w:rsidRDefault="00EE2AE4" w:rsidP="00EE2AE4">
            <w:pPr>
              <w:numPr>
                <w:ilvl w:val="0"/>
                <w:numId w:val="31"/>
              </w:numPr>
            </w:pPr>
            <w:r>
              <w:rPr>
                <w:rFonts w:hint="eastAsia"/>
              </w:rPr>
              <w:t>调用获取</w:t>
            </w:r>
            <w:r>
              <w:t>手势数据接口，查看是否能够正确获取</w:t>
            </w:r>
            <w:r>
              <w:rPr>
                <w:rFonts w:hint="eastAsia"/>
              </w:rPr>
              <w:t>手势</w:t>
            </w:r>
            <w:r>
              <w:t>数据</w:t>
            </w:r>
            <w:r>
              <w:rPr>
                <w:rFonts w:hint="eastAsia"/>
              </w:rPr>
              <w:t>；</w:t>
            </w:r>
          </w:p>
          <w:p w:rsidR="00EE2AE4" w:rsidRPr="00FD4F9F" w:rsidRDefault="00EE2AE4" w:rsidP="00EE2AE4">
            <w:pPr>
              <w:numPr>
                <w:ilvl w:val="0"/>
                <w:numId w:val="31"/>
              </w:numPr>
            </w:pPr>
            <w:r>
              <w:rPr>
                <w:rFonts w:hint="eastAsia"/>
              </w:rPr>
              <w:t>调用关闭设备指令</w:t>
            </w:r>
            <w:r w:rsidRPr="00B069C8">
              <w:rPr>
                <w:rFonts w:hint="eastAsia"/>
              </w:rPr>
              <w:t>，检查事件回复是否正常</w:t>
            </w:r>
            <w:r>
              <w:rPr>
                <w:rFonts w:hint="eastAsia"/>
              </w:rPr>
              <w:t>。</w:t>
            </w:r>
          </w:p>
        </w:tc>
      </w:tr>
      <w:tr w:rsidR="00EE2AE4" w:rsidRPr="00FD4F9F" w:rsidTr="00EE2AE4">
        <w:trPr>
          <w:cantSplit/>
          <w:jc w:val="center"/>
        </w:trPr>
        <w:tc>
          <w:tcPr>
            <w:tcW w:w="8446" w:type="dxa"/>
            <w:gridSpan w:val="2"/>
          </w:tcPr>
          <w:p w:rsidR="00EE2AE4" w:rsidRDefault="00EE2AE4" w:rsidP="00EE2AE4">
            <w:r>
              <w:rPr>
                <w:rFonts w:hint="eastAsia"/>
              </w:rPr>
              <w:t>参考流程：</w:t>
            </w:r>
          </w:p>
          <w:p w:rsidR="00EE2AE4" w:rsidRPr="00FD4F9F" w:rsidRDefault="00EE2AE4" w:rsidP="00EE2AE4"/>
        </w:tc>
      </w:tr>
      <w:tr w:rsidR="00EE2AE4" w:rsidRPr="002E6145" w:rsidTr="00EE2AE4">
        <w:trPr>
          <w:cantSplit/>
          <w:trHeight w:val="570"/>
          <w:jc w:val="center"/>
        </w:trPr>
        <w:tc>
          <w:tcPr>
            <w:tcW w:w="8446" w:type="dxa"/>
            <w:gridSpan w:val="2"/>
            <w:tcBorders>
              <w:top w:val="single" w:sz="4" w:space="0" w:color="auto"/>
              <w:bottom w:val="single" w:sz="4" w:space="0" w:color="auto"/>
            </w:tcBorders>
          </w:tcPr>
          <w:p w:rsidR="00EE2AE4" w:rsidRDefault="00EE2AE4" w:rsidP="00EE2AE4">
            <w:r>
              <w:rPr>
                <w:rFonts w:hint="eastAsia"/>
              </w:rPr>
              <w:t>检查点：</w:t>
            </w:r>
          </w:p>
          <w:p w:rsidR="00EE2AE4" w:rsidRDefault="00EE2AE4" w:rsidP="00EE2AE4">
            <w:pPr>
              <w:numPr>
                <w:ilvl w:val="0"/>
                <w:numId w:val="32"/>
              </w:numPr>
            </w:pPr>
            <w:r>
              <w:rPr>
                <w:rFonts w:hint="eastAsia"/>
              </w:rPr>
              <w:t>设备是否</w:t>
            </w:r>
            <w:r>
              <w:t>正常</w:t>
            </w:r>
            <w:r>
              <w:rPr>
                <w:rFonts w:hint="eastAsia"/>
              </w:rPr>
              <w:t>打开</w:t>
            </w:r>
            <w:r>
              <w:t>；</w:t>
            </w:r>
          </w:p>
          <w:p w:rsidR="00EE2AE4" w:rsidRDefault="00EE2AE4" w:rsidP="00EE2AE4">
            <w:pPr>
              <w:numPr>
                <w:ilvl w:val="0"/>
                <w:numId w:val="32"/>
              </w:numPr>
            </w:pPr>
            <w:r>
              <w:rPr>
                <w:rFonts w:hint="eastAsia"/>
              </w:rPr>
              <w:t>是否</w:t>
            </w:r>
            <w:r>
              <w:t>正确</w:t>
            </w:r>
            <w:r>
              <w:rPr>
                <w:rFonts w:hint="eastAsia"/>
              </w:rPr>
              <w:t>获取</w:t>
            </w:r>
            <w:r>
              <w:t>设备状态；</w:t>
            </w:r>
          </w:p>
          <w:p w:rsidR="00EE2AE4" w:rsidRDefault="00EE2AE4" w:rsidP="00EE2AE4">
            <w:pPr>
              <w:numPr>
                <w:ilvl w:val="0"/>
                <w:numId w:val="32"/>
              </w:numPr>
            </w:pPr>
            <w:r>
              <w:rPr>
                <w:rFonts w:hint="eastAsia"/>
              </w:rPr>
              <w:t>是否</w:t>
            </w:r>
            <w:r>
              <w:t>正确</w:t>
            </w:r>
            <w:r>
              <w:rPr>
                <w:rFonts w:hint="eastAsia"/>
              </w:rPr>
              <w:t>获取</w:t>
            </w:r>
            <w:r>
              <w:t>签名数据</w:t>
            </w:r>
            <w:r>
              <w:rPr>
                <w:rFonts w:hint="eastAsia"/>
              </w:rPr>
              <w:t>；</w:t>
            </w:r>
          </w:p>
          <w:p w:rsidR="00EE2AE4" w:rsidRDefault="00EE2AE4" w:rsidP="00EE2AE4">
            <w:pPr>
              <w:numPr>
                <w:ilvl w:val="0"/>
                <w:numId w:val="32"/>
              </w:numPr>
            </w:pPr>
            <w:r>
              <w:rPr>
                <w:rFonts w:hint="eastAsia"/>
              </w:rPr>
              <w:t>是否</w:t>
            </w:r>
            <w:r>
              <w:t>正确获取手势数据；</w:t>
            </w:r>
          </w:p>
          <w:p w:rsidR="00EE2AE4" w:rsidRPr="008D45FC" w:rsidRDefault="00EE2AE4" w:rsidP="00EE2AE4">
            <w:pPr>
              <w:numPr>
                <w:ilvl w:val="0"/>
                <w:numId w:val="32"/>
              </w:numPr>
            </w:pPr>
            <w:r>
              <w:rPr>
                <w:rFonts w:hint="eastAsia"/>
              </w:rPr>
              <w:t>设备</w:t>
            </w:r>
            <w:r>
              <w:t>是否正常关闭。</w:t>
            </w:r>
          </w:p>
        </w:tc>
      </w:tr>
    </w:tbl>
    <w:p w:rsidR="00345A54" w:rsidRPr="00345A54" w:rsidRDefault="00345A54">
      <w:pPr>
        <w:rPr>
          <w:color w:val="000000"/>
        </w:rPr>
      </w:pPr>
    </w:p>
    <w:p w:rsidR="00375302" w:rsidRPr="00D52AD4" w:rsidRDefault="00375302" w:rsidP="00D46FF9">
      <w:pPr>
        <w:pStyle w:val="10"/>
        <w:keepNext w:val="0"/>
        <w:keepLines w:val="0"/>
        <w:tabs>
          <w:tab w:val="clear" w:pos="432"/>
          <w:tab w:val="left" w:pos="284"/>
          <w:tab w:val="left" w:pos="1080"/>
        </w:tabs>
        <w:spacing w:line="240" w:lineRule="auto"/>
        <w:ind w:left="430" w:hangingChars="205" w:hanging="430"/>
        <w:rPr>
          <w:rFonts w:eastAsia="黑体"/>
          <w:b w:val="0"/>
          <w:color w:val="000000"/>
          <w:sz w:val="21"/>
        </w:rPr>
      </w:pPr>
      <w:bookmarkStart w:id="73" w:name="_Toc241826290"/>
      <w:bookmarkStart w:id="74" w:name="_Toc454887389"/>
      <w:r w:rsidRPr="00D52AD4">
        <w:rPr>
          <w:rFonts w:eastAsia="黑体"/>
          <w:b w:val="0"/>
          <w:color w:val="000000"/>
          <w:sz w:val="21"/>
        </w:rPr>
        <w:t>编制历史</w:t>
      </w:r>
      <w:bookmarkEnd w:id="73"/>
      <w:bookmarkEnd w:id="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64"/>
        <w:gridCol w:w="2766"/>
        <w:gridCol w:w="2766"/>
      </w:tblGrid>
      <w:tr w:rsidR="00E03B70" w:rsidRPr="0092295D" w:rsidTr="00345A54">
        <w:tc>
          <w:tcPr>
            <w:tcW w:w="2840" w:type="dxa"/>
          </w:tcPr>
          <w:p w:rsidR="00E03B70" w:rsidRPr="0092295D" w:rsidRDefault="00E03B70" w:rsidP="00345A54">
            <w:pPr>
              <w:pStyle w:val="QB7"/>
              <w:rPr>
                <w:rFonts w:hAnsi="宋体"/>
                <w:szCs w:val="21"/>
              </w:rPr>
            </w:pPr>
            <w:r w:rsidRPr="0092295D">
              <w:rPr>
                <w:rFonts w:hAnsi="宋体" w:hint="eastAsia"/>
                <w:szCs w:val="21"/>
              </w:rPr>
              <w:t>版本号</w:t>
            </w:r>
          </w:p>
        </w:tc>
        <w:tc>
          <w:tcPr>
            <w:tcW w:w="2841" w:type="dxa"/>
          </w:tcPr>
          <w:p w:rsidR="00E03B70" w:rsidRPr="0092295D" w:rsidRDefault="00E03B70" w:rsidP="00345A54">
            <w:pPr>
              <w:pStyle w:val="QB7"/>
              <w:rPr>
                <w:rFonts w:hAnsi="宋体"/>
                <w:szCs w:val="21"/>
              </w:rPr>
            </w:pPr>
            <w:r w:rsidRPr="0092295D">
              <w:rPr>
                <w:rFonts w:hAnsi="宋体" w:hint="eastAsia"/>
                <w:szCs w:val="21"/>
              </w:rPr>
              <w:t>更新时间</w:t>
            </w:r>
          </w:p>
        </w:tc>
        <w:tc>
          <w:tcPr>
            <w:tcW w:w="2841" w:type="dxa"/>
          </w:tcPr>
          <w:p w:rsidR="00E03B70" w:rsidRPr="0092295D" w:rsidRDefault="00E03B70" w:rsidP="00345A54">
            <w:pPr>
              <w:pStyle w:val="QB7"/>
              <w:rPr>
                <w:rFonts w:hAnsi="宋体"/>
                <w:szCs w:val="21"/>
              </w:rPr>
            </w:pPr>
            <w:r w:rsidRPr="0092295D">
              <w:rPr>
                <w:rFonts w:hAnsi="宋体" w:hint="eastAsia"/>
                <w:szCs w:val="21"/>
              </w:rPr>
              <w:t>主要内容或重大修改</w:t>
            </w:r>
          </w:p>
        </w:tc>
      </w:tr>
      <w:tr w:rsidR="00E03B70" w:rsidRPr="0092295D" w:rsidTr="00345A54">
        <w:tc>
          <w:tcPr>
            <w:tcW w:w="2840" w:type="dxa"/>
          </w:tcPr>
          <w:p w:rsidR="00E03B70" w:rsidRPr="0092295D" w:rsidRDefault="00B97940" w:rsidP="00345A54">
            <w:pPr>
              <w:pStyle w:val="QB7"/>
              <w:rPr>
                <w:rFonts w:hAnsi="宋体"/>
                <w:szCs w:val="21"/>
              </w:rPr>
            </w:pPr>
            <w:r>
              <w:rPr>
                <w:rFonts w:hAnsi="宋体" w:hint="eastAsia"/>
                <w:szCs w:val="21"/>
              </w:rPr>
              <w:t>1</w:t>
            </w:r>
            <w:r>
              <w:rPr>
                <w:rFonts w:hAnsi="宋体"/>
                <w:szCs w:val="21"/>
              </w:rPr>
              <w:t>.0</w:t>
            </w:r>
          </w:p>
        </w:tc>
        <w:tc>
          <w:tcPr>
            <w:tcW w:w="2841" w:type="dxa"/>
          </w:tcPr>
          <w:p w:rsidR="00E03B70" w:rsidRPr="0092295D" w:rsidRDefault="00B97940" w:rsidP="00345A54">
            <w:pPr>
              <w:pStyle w:val="QB7"/>
              <w:rPr>
                <w:rFonts w:hAnsi="宋体"/>
                <w:szCs w:val="21"/>
              </w:rPr>
            </w:pPr>
            <w:r>
              <w:rPr>
                <w:rFonts w:hAnsi="宋体" w:hint="eastAsia"/>
                <w:szCs w:val="21"/>
              </w:rPr>
              <w:t>20140625</w:t>
            </w:r>
          </w:p>
        </w:tc>
        <w:tc>
          <w:tcPr>
            <w:tcW w:w="2841" w:type="dxa"/>
          </w:tcPr>
          <w:p w:rsidR="00E03B70" w:rsidRPr="0092295D" w:rsidRDefault="004C1136" w:rsidP="00345A54">
            <w:pPr>
              <w:pStyle w:val="QB7"/>
              <w:rPr>
                <w:rFonts w:hAnsi="宋体"/>
                <w:szCs w:val="21"/>
              </w:rPr>
            </w:pPr>
            <w:r>
              <w:rPr>
                <w:rFonts w:hAnsi="宋体" w:hint="eastAsia"/>
                <w:szCs w:val="21"/>
              </w:rPr>
              <w:t>定稿</w:t>
            </w:r>
          </w:p>
        </w:tc>
      </w:tr>
      <w:tr w:rsidR="00E03B70" w:rsidRPr="0092295D" w:rsidTr="00345A54">
        <w:tc>
          <w:tcPr>
            <w:tcW w:w="2840" w:type="dxa"/>
          </w:tcPr>
          <w:p w:rsidR="00E03B70" w:rsidRPr="0092295D" w:rsidRDefault="000B1B6D" w:rsidP="00345A54">
            <w:pPr>
              <w:pStyle w:val="QB7"/>
            </w:pPr>
            <w:r>
              <w:rPr>
                <w:rFonts w:hint="eastAsia"/>
              </w:rPr>
              <w:t>1</w:t>
            </w:r>
            <w:r>
              <w:t>.1</w:t>
            </w:r>
          </w:p>
        </w:tc>
        <w:tc>
          <w:tcPr>
            <w:tcW w:w="2841" w:type="dxa"/>
          </w:tcPr>
          <w:p w:rsidR="00E03B70" w:rsidRPr="0092295D" w:rsidRDefault="000B1B6D" w:rsidP="00345A54">
            <w:pPr>
              <w:pStyle w:val="QB7"/>
            </w:pPr>
            <w:r>
              <w:rPr>
                <w:rFonts w:hint="eastAsia"/>
              </w:rPr>
              <w:t>2</w:t>
            </w:r>
            <w:r>
              <w:t>0160628</w:t>
            </w:r>
          </w:p>
        </w:tc>
        <w:tc>
          <w:tcPr>
            <w:tcW w:w="2841" w:type="dxa"/>
          </w:tcPr>
          <w:p w:rsidR="00E03B70" w:rsidRPr="0092295D" w:rsidRDefault="000B1B6D" w:rsidP="00345A54">
            <w:pPr>
              <w:pStyle w:val="QB7"/>
            </w:pPr>
            <w:r>
              <w:rPr>
                <w:rFonts w:hint="eastAsia"/>
              </w:rPr>
              <w:t>修订</w:t>
            </w:r>
            <w:r>
              <w:t>部分参数</w:t>
            </w:r>
          </w:p>
        </w:tc>
      </w:tr>
    </w:tbl>
    <w:p w:rsidR="00375302" w:rsidRPr="00951C1F" w:rsidRDefault="00375302">
      <w:pPr>
        <w:rPr>
          <w:color w:val="000000"/>
        </w:rPr>
      </w:pPr>
    </w:p>
    <w:sectPr w:rsidR="00375302" w:rsidRPr="00951C1F">
      <w:footerReference w:type="default" r:id="rId13"/>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99A" w:rsidRDefault="00C4299A">
      <w:r>
        <w:separator/>
      </w:r>
    </w:p>
  </w:endnote>
  <w:endnote w:type="continuationSeparator" w:id="0">
    <w:p w:rsidR="00C4299A" w:rsidRDefault="00C42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CD0" w:rsidRDefault="00680CD0">
    <w:pPr>
      <w:pStyle w:val="afe"/>
      <w:jc w:val="right"/>
    </w:pPr>
    <w:r>
      <w:fldChar w:fldCharType="begin"/>
    </w:r>
    <w:r>
      <w:rPr>
        <w:rStyle w:val="a9"/>
      </w:rPr>
      <w:instrText xml:space="preserve"> PAGE </w:instrText>
    </w:r>
    <w:r>
      <w:fldChar w:fldCharType="separate"/>
    </w:r>
    <w:r w:rsidR="0064493A">
      <w:rPr>
        <w:rStyle w:val="a9"/>
        <w:noProof/>
      </w:rPr>
      <w:t>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CD0" w:rsidRDefault="00680CD0">
    <w:pPr>
      <w:pStyle w:val="afe"/>
      <w:jc w:val="right"/>
    </w:pPr>
    <w:r>
      <w:fldChar w:fldCharType="begin"/>
    </w:r>
    <w:r>
      <w:rPr>
        <w:rStyle w:val="a9"/>
      </w:rPr>
      <w:instrText xml:space="preserve"> PAGE </w:instrText>
    </w:r>
    <w:r>
      <w:fldChar w:fldCharType="separate"/>
    </w:r>
    <w:r w:rsidR="007225E8">
      <w:rPr>
        <w:rStyle w:val="a9"/>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99A" w:rsidRDefault="00C4299A">
      <w:r>
        <w:separator/>
      </w:r>
    </w:p>
  </w:footnote>
  <w:footnote w:type="continuationSeparator" w:id="0">
    <w:p w:rsidR="00C4299A" w:rsidRDefault="00C42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CD0" w:rsidRDefault="00680CD0">
    <w:pPr>
      <w:pStyle w:val="afc"/>
      <w:pBdr>
        <w:bottom w:val="single" w:sz="4" w:space="1" w:color="auto"/>
      </w:pBdr>
    </w:pPr>
    <w:r>
      <w:rPr>
        <w:rFonts w:hint="eastAsia"/>
      </w:rPr>
      <w:t>QB-╳╳-╳╳╳-╳╳╳╳</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4"/>
    <w:multiLevelType w:val="multilevel"/>
    <w:tmpl w:val="12FE224E"/>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b/>
        <w:sz w:val="21"/>
      </w:rPr>
    </w:lvl>
    <w:lvl w:ilvl="2">
      <w:start w:val="1"/>
      <w:numFmt w:val="decimal"/>
      <w:pStyle w:val="1"/>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pStyle w:val="QB"/>
      <w:lvlText w:val="%1.%2.%3.%4.%5.%6.%7"/>
      <w:lvlJc w:val="left"/>
      <w:pPr>
        <w:tabs>
          <w:tab w:val="num" w:pos="1296"/>
        </w:tabs>
        <w:ind w:left="1296" w:hanging="1296"/>
      </w:pPr>
      <w:rPr>
        <w:rFonts w:hint="eastAsia"/>
      </w:rPr>
    </w:lvl>
    <w:lvl w:ilvl="7">
      <w:start w:val="1"/>
      <w:numFmt w:val="decimal"/>
      <w:pStyle w:val="QB0"/>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00000005"/>
    <w:multiLevelType w:val="singleLevel"/>
    <w:tmpl w:val="00000005"/>
    <w:lvl w:ilvl="0">
      <w:start w:val="1"/>
      <w:numFmt w:val="decimal"/>
      <w:pStyle w:val="4"/>
      <w:lvlText w:val="%1."/>
      <w:lvlJc w:val="left"/>
      <w:pPr>
        <w:tabs>
          <w:tab w:val="num" w:pos="1620"/>
        </w:tabs>
        <w:ind w:left="1620" w:hanging="360"/>
      </w:pPr>
    </w:lvl>
  </w:abstractNum>
  <w:abstractNum w:abstractNumId="2">
    <w:nsid w:val="0000000A"/>
    <w:multiLevelType w:val="singleLevel"/>
    <w:tmpl w:val="0000000A"/>
    <w:lvl w:ilvl="0">
      <w:start w:val="1"/>
      <w:numFmt w:val="bullet"/>
      <w:pStyle w:val="40"/>
      <w:lvlText w:val=""/>
      <w:lvlJc w:val="left"/>
      <w:pPr>
        <w:tabs>
          <w:tab w:val="num" w:pos="1620"/>
        </w:tabs>
        <w:ind w:left="1620" w:hanging="360"/>
      </w:pPr>
      <w:rPr>
        <w:rFonts w:ascii="Wingdings" w:hAnsi="Wingdings" w:hint="default"/>
      </w:rPr>
    </w:lvl>
  </w:abstractNum>
  <w:abstractNum w:abstractNumId="3">
    <w:nsid w:val="0000000F"/>
    <w:multiLevelType w:val="multilevel"/>
    <w:tmpl w:val="0000000F"/>
    <w:lvl w:ilvl="0">
      <w:start w:val="1"/>
      <w:numFmt w:val="decimal"/>
      <w:pStyle w:val="a"/>
      <w:lvlText w:val="（%1）"/>
      <w:lvlJc w:val="left"/>
      <w:pPr>
        <w:tabs>
          <w:tab w:val="num" w:pos="785"/>
        </w:tabs>
        <w:ind w:left="389" w:hanging="284"/>
      </w:pPr>
      <w:rPr>
        <w:rFonts w:ascii="Times New Roman" w:hAnsi="Times New Roman" w:hint="eastAsia"/>
        <w:b w:val="0"/>
        <w:i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0000015"/>
    <w:multiLevelType w:val="singleLevel"/>
    <w:tmpl w:val="00000015"/>
    <w:lvl w:ilvl="0">
      <w:start w:val="1"/>
      <w:numFmt w:val="decimal"/>
      <w:pStyle w:val="3"/>
      <w:lvlText w:val="%1."/>
      <w:lvlJc w:val="left"/>
      <w:pPr>
        <w:tabs>
          <w:tab w:val="num" w:pos="1200"/>
        </w:tabs>
        <w:ind w:left="1200" w:hanging="360"/>
      </w:pPr>
    </w:lvl>
  </w:abstractNum>
  <w:abstractNum w:abstractNumId="5">
    <w:nsid w:val="00000018"/>
    <w:multiLevelType w:val="multilevel"/>
    <w:tmpl w:val="00000018"/>
    <w:lvl w:ilvl="0">
      <w:start w:val="1"/>
      <w:numFmt w:val="upperLetter"/>
      <w:pStyle w:val="a0"/>
      <w:lvlText w:val="附录%1"/>
      <w:lvlJc w:val="left"/>
      <w:pPr>
        <w:tabs>
          <w:tab w:val="num" w:pos="425"/>
        </w:tabs>
        <w:ind w:left="0" w:firstLine="0"/>
      </w:pPr>
      <w:rPr>
        <w:rFonts w:hint="eastAsia"/>
      </w:rPr>
    </w:lvl>
    <w:lvl w:ilvl="1">
      <w:start w:val="1"/>
      <w:numFmt w:val="decimal"/>
      <w:lvlText w:val="%1.%2."/>
      <w:lvlJc w:val="left"/>
      <w:pPr>
        <w:tabs>
          <w:tab w:val="num" w:pos="567"/>
        </w:tabs>
        <w:ind w:left="567" w:hanging="992"/>
      </w:pPr>
      <w:rPr>
        <w:rFonts w:hint="eastAsia"/>
      </w:rPr>
    </w:lvl>
    <w:lvl w:ilvl="2">
      <w:start w:val="1"/>
      <w:numFmt w:val="decimal"/>
      <w:lvlText w:val="%1.%2.%3."/>
      <w:lvlJc w:val="left"/>
      <w:pPr>
        <w:tabs>
          <w:tab w:val="num" w:pos="709"/>
        </w:tabs>
        <w:ind w:left="709" w:hanging="1134"/>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nsid w:val="0000001B"/>
    <w:multiLevelType w:val="singleLevel"/>
    <w:tmpl w:val="0000001B"/>
    <w:lvl w:ilvl="0">
      <w:start w:val="1"/>
      <w:numFmt w:val="bullet"/>
      <w:pStyle w:val="30"/>
      <w:lvlText w:val=""/>
      <w:lvlJc w:val="left"/>
      <w:pPr>
        <w:tabs>
          <w:tab w:val="num" w:pos="1200"/>
        </w:tabs>
        <w:ind w:left="1200" w:hanging="360"/>
      </w:pPr>
      <w:rPr>
        <w:rFonts w:ascii="Wingdings" w:hAnsi="Wingdings" w:hint="default"/>
      </w:rPr>
    </w:lvl>
  </w:abstractNum>
  <w:abstractNum w:abstractNumId="7">
    <w:nsid w:val="00000020"/>
    <w:multiLevelType w:val="singleLevel"/>
    <w:tmpl w:val="00000020"/>
    <w:lvl w:ilvl="0">
      <w:start w:val="1"/>
      <w:numFmt w:val="decimal"/>
      <w:pStyle w:val="ItemStep"/>
      <w:lvlText w:val="(%1)  "/>
      <w:lvlJc w:val="left"/>
      <w:pPr>
        <w:tabs>
          <w:tab w:val="num" w:pos="2126"/>
        </w:tabs>
        <w:ind w:left="2126" w:hanging="425"/>
      </w:pPr>
      <w:rPr>
        <w:rFonts w:ascii="Arial" w:hAnsi="Arial" w:hint="default"/>
        <w:b w:val="0"/>
        <w:i w:val="0"/>
        <w:color w:val="000000"/>
        <w:sz w:val="21"/>
      </w:rPr>
    </w:lvl>
  </w:abstractNum>
  <w:abstractNum w:abstractNumId="8">
    <w:nsid w:val="00000022"/>
    <w:multiLevelType w:val="multilevel"/>
    <w:tmpl w:val="00000022"/>
    <w:lvl w:ilvl="0">
      <w:start w:val="1"/>
      <w:numFmt w:val="decimal"/>
      <w:pStyle w:val="QB1"/>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nsid w:val="00000025"/>
    <w:multiLevelType w:val="singleLevel"/>
    <w:tmpl w:val="00000025"/>
    <w:lvl w:ilvl="0">
      <w:start w:val="1"/>
      <w:numFmt w:val="decimal"/>
      <w:pStyle w:val="2"/>
      <w:lvlText w:val="%1."/>
      <w:lvlJc w:val="left"/>
      <w:pPr>
        <w:tabs>
          <w:tab w:val="num" w:pos="780"/>
        </w:tabs>
        <w:ind w:left="780" w:hanging="360"/>
      </w:pPr>
    </w:lvl>
  </w:abstractNum>
  <w:abstractNum w:abstractNumId="10">
    <w:nsid w:val="0000002D"/>
    <w:multiLevelType w:val="singleLevel"/>
    <w:tmpl w:val="0000002D"/>
    <w:lvl w:ilvl="0">
      <w:start w:val="1"/>
      <w:numFmt w:val="bullet"/>
      <w:pStyle w:val="20"/>
      <w:lvlText w:val=""/>
      <w:lvlJc w:val="left"/>
      <w:pPr>
        <w:tabs>
          <w:tab w:val="num" w:pos="780"/>
        </w:tabs>
        <w:ind w:left="780" w:hanging="360"/>
      </w:pPr>
      <w:rPr>
        <w:rFonts w:ascii="Wingdings" w:hAnsi="Wingdings" w:hint="default"/>
      </w:rPr>
    </w:lvl>
  </w:abstractNum>
  <w:abstractNum w:abstractNumId="11">
    <w:nsid w:val="00000031"/>
    <w:multiLevelType w:val="multilevel"/>
    <w:tmpl w:val="EDC086EE"/>
    <w:lvl w:ilvl="0">
      <w:start w:val="1"/>
      <w:numFmt w:val="decimal"/>
      <w:pStyle w:val="10"/>
      <w:lvlText w:val="%1."/>
      <w:lvlJc w:val="left"/>
      <w:pPr>
        <w:tabs>
          <w:tab w:val="num" w:pos="432"/>
        </w:tabs>
        <w:ind w:left="432" w:hanging="432"/>
      </w:pPr>
      <w:rPr>
        <w:rFonts w:hint="eastAsia"/>
      </w:rPr>
    </w:lvl>
    <w:lvl w:ilvl="1">
      <w:start w:val="1"/>
      <w:numFmt w:val="decimal"/>
      <w:pStyle w:val="21"/>
      <w:lvlText w:val="%1.%2"/>
      <w:lvlJc w:val="left"/>
      <w:pPr>
        <w:tabs>
          <w:tab w:val="num" w:pos="576"/>
        </w:tabs>
        <w:ind w:left="576" w:hanging="576"/>
      </w:pPr>
      <w:rPr>
        <w:rFonts w:hint="eastAsia"/>
        <w:b w:val="0"/>
      </w:rPr>
    </w:lvl>
    <w:lvl w:ilvl="2">
      <w:start w:val="1"/>
      <w:numFmt w:val="decimal"/>
      <w:pStyle w:val="31"/>
      <w:lvlText w:val="%1.%2.%3"/>
      <w:lvlJc w:val="left"/>
      <w:pPr>
        <w:tabs>
          <w:tab w:val="num" w:pos="720"/>
        </w:tabs>
        <w:ind w:left="720" w:hanging="720"/>
      </w:pPr>
      <w:rPr>
        <w:rFonts w:eastAsia="宋体" w:hint="eastAsia"/>
        <w:b w:val="0"/>
        <w:sz w:val="21"/>
        <w:szCs w:val="21"/>
      </w:rPr>
    </w:lvl>
    <w:lvl w:ilvl="3">
      <w:start w:val="1"/>
      <w:numFmt w:val="decimal"/>
      <w:pStyle w:val="41"/>
      <w:lvlText w:val="%1.%2.%3.%4"/>
      <w:lvlJc w:val="left"/>
      <w:pPr>
        <w:tabs>
          <w:tab w:val="num" w:pos="864"/>
        </w:tabs>
        <w:ind w:left="864" w:hanging="864"/>
      </w:pPr>
      <w:rPr>
        <w:rFonts w:hint="eastAsia"/>
        <w:b w:val="0"/>
        <w:sz w:val="21"/>
        <w:szCs w:val="21"/>
      </w:rPr>
    </w:lvl>
    <w:lvl w:ilvl="4">
      <w:start w:val="1"/>
      <w:numFmt w:val="decimal"/>
      <w:pStyle w:val="5"/>
      <w:lvlText w:val="%1.%2.%3.%4.%5"/>
      <w:lvlJc w:val="left"/>
      <w:pPr>
        <w:tabs>
          <w:tab w:val="num" w:pos="1008"/>
        </w:tabs>
        <w:ind w:left="1008" w:hanging="1008"/>
      </w:pPr>
      <w:rPr>
        <w:rFonts w:ascii="黑体" w:eastAsia="黑体" w:hAnsi="黑体" w:hint="eastAsia"/>
        <w:b w:val="0"/>
        <w:sz w:val="21"/>
        <w:szCs w:val="21"/>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nsid w:val="00000033"/>
    <w:multiLevelType w:val="multilevel"/>
    <w:tmpl w:val="00000033"/>
    <w:lvl w:ilvl="0">
      <w:start w:val="1"/>
      <w:numFmt w:val="none"/>
      <w:lvlText w:val="5.7."/>
      <w:lvlJc w:val="left"/>
      <w:pPr>
        <w:tabs>
          <w:tab w:val="num" w:pos="567"/>
        </w:tabs>
        <w:ind w:left="425" w:hanging="425"/>
      </w:pPr>
      <w:rPr>
        <w:rFonts w:hint="eastAsia"/>
      </w:rPr>
    </w:lvl>
    <w:lvl w:ilvl="1">
      <w:start w:val="1"/>
      <w:numFmt w:val="decimal"/>
      <w:lvlText w:val="%1.%2."/>
      <w:lvlJc w:val="left"/>
      <w:pPr>
        <w:tabs>
          <w:tab w:val="num" w:pos="567"/>
        </w:tabs>
        <w:ind w:left="567" w:hanging="567"/>
      </w:pPr>
      <w:rPr>
        <w:rFonts w:ascii="黑体" w:eastAsia="黑体" w:hint="eastAsia"/>
      </w:rPr>
    </w:lvl>
    <w:lvl w:ilvl="2">
      <w:start w:val="1"/>
      <w:numFmt w:val="decimal"/>
      <w:pStyle w:val="T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3">
    <w:nsid w:val="00000037"/>
    <w:multiLevelType w:val="singleLevel"/>
    <w:tmpl w:val="00000037"/>
    <w:lvl w:ilvl="0">
      <w:start w:val="1"/>
      <w:numFmt w:val="bullet"/>
      <w:pStyle w:val="50"/>
      <w:lvlText w:val=""/>
      <w:lvlJc w:val="left"/>
      <w:pPr>
        <w:tabs>
          <w:tab w:val="num" w:pos="2040"/>
        </w:tabs>
        <w:ind w:left="2040" w:hanging="360"/>
      </w:pPr>
      <w:rPr>
        <w:rFonts w:ascii="Wingdings" w:hAnsi="Wingdings" w:hint="default"/>
      </w:rPr>
    </w:lvl>
  </w:abstractNum>
  <w:abstractNum w:abstractNumId="14">
    <w:nsid w:val="0000003A"/>
    <w:multiLevelType w:val="multilevel"/>
    <w:tmpl w:val="0000003A"/>
    <w:lvl w:ilvl="0">
      <w:start w:val="1"/>
      <w:numFmt w:val="decimal"/>
      <w:pStyle w:val="a1"/>
      <w:lvlText w:val="%1."/>
      <w:lvlJc w:val="left"/>
      <w:pPr>
        <w:tabs>
          <w:tab w:val="num" w:pos="420"/>
        </w:tabs>
        <w:ind w:left="420" w:hanging="420"/>
      </w:pPr>
      <w:rPr>
        <w:rFonts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nsid w:val="0000003D"/>
    <w:multiLevelType w:val="multilevel"/>
    <w:tmpl w:val="0000003D"/>
    <w:lvl w:ilvl="0">
      <w:start w:val="1"/>
      <w:numFmt w:val="decimal"/>
      <w:pStyle w:val="cmqbI"/>
      <w:lvlText w:val="（%1）"/>
      <w:lvlJc w:val="left"/>
      <w:pPr>
        <w:tabs>
          <w:tab w:val="num" w:pos="1140"/>
        </w:tabs>
        <w:ind w:left="114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nsid w:val="07C37D2A"/>
    <w:multiLevelType w:val="singleLevel"/>
    <w:tmpl w:val="00000025"/>
    <w:lvl w:ilvl="0">
      <w:start w:val="1"/>
      <w:numFmt w:val="decimal"/>
      <w:lvlText w:val="%1."/>
      <w:lvlJc w:val="left"/>
      <w:pPr>
        <w:tabs>
          <w:tab w:val="num" w:pos="780"/>
        </w:tabs>
        <w:ind w:left="780" w:hanging="360"/>
      </w:pPr>
    </w:lvl>
  </w:abstractNum>
  <w:abstractNum w:abstractNumId="17">
    <w:nsid w:val="0D1C13E5"/>
    <w:multiLevelType w:val="singleLevel"/>
    <w:tmpl w:val="00000025"/>
    <w:lvl w:ilvl="0">
      <w:start w:val="1"/>
      <w:numFmt w:val="decimal"/>
      <w:lvlText w:val="%1."/>
      <w:lvlJc w:val="left"/>
      <w:pPr>
        <w:tabs>
          <w:tab w:val="num" w:pos="780"/>
        </w:tabs>
        <w:ind w:left="780" w:hanging="360"/>
      </w:pPr>
    </w:lvl>
  </w:abstractNum>
  <w:abstractNum w:abstractNumId="18">
    <w:nsid w:val="0D2D206D"/>
    <w:multiLevelType w:val="hybridMultilevel"/>
    <w:tmpl w:val="BDD637D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0E59263E"/>
    <w:multiLevelType w:val="hybridMultilevel"/>
    <w:tmpl w:val="4E2E88E6"/>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1BE846A6"/>
    <w:multiLevelType w:val="singleLevel"/>
    <w:tmpl w:val="00000025"/>
    <w:lvl w:ilvl="0">
      <w:start w:val="1"/>
      <w:numFmt w:val="decimal"/>
      <w:lvlText w:val="%1."/>
      <w:lvlJc w:val="left"/>
      <w:pPr>
        <w:tabs>
          <w:tab w:val="num" w:pos="780"/>
        </w:tabs>
        <w:ind w:left="780" w:hanging="360"/>
      </w:pPr>
    </w:lvl>
  </w:abstractNum>
  <w:abstractNum w:abstractNumId="21">
    <w:nsid w:val="279E1223"/>
    <w:multiLevelType w:val="hybridMultilevel"/>
    <w:tmpl w:val="6632FD28"/>
    <w:name w:val="NumListTemp52"/>
    <w:lvl w:ilvl="0" w:tplc="FFFFFFFF">
      <w:start w:val="1"/>
      <w:numFmt w:val="decimal"/>
      <w:lvlText w:val="%1."/>
      <w:lvlJc w:val="left"/>
      <w:pPr>
        <w:tabs>
          <w:tab w:val="num" w:pos="840"/>
        </w:tabs>
        <w:ind w:left="840" w:hanging="420"/>
      </w:pPr>
      <w:rPr>
        <w:color w:val="000000"/>
      </w:rPr>
    </w:lvl>
    <w:lvl w:ilvl="1" w:tplc="FFFFFFFF" w:tentative="1">
      <w:start w:val="1"/>
      <w:numFmt w:val="lowerLetter"/>
      <w:lvlText w:val="%2)"/>
      <w:lvlJc w:val="left"/>
      <w:pPr>
        <w:tabs>
          <w:tab w:val="num" w:pos="1260"/>
        </w:tabs>
        <w:ind w:left="1260" w:hanging="420"/>
      </w:pPr>
    </w:lvl>
    <w:lvl w:ilvl="2" w:tplc="FFFFFFFF" w:tentative="1">
      <w:start w:val="1"/>
      <w:numFmt w:val="lowerRoman"/>
      <w:lvlText w:val="%3."/>
      <w:lvlJc w:val="right"/>
      <w:pPr>
        <w:tabs>
          <w:tab w:val="num" w:pos="1680"/>
        </w:tabs>
        <w:ind w:left="1680" w:hanging="420"/>
      </w:pPr>
    </w:lvl>
    <w:lvl w:ilvl="3" w:tplc="FFFFFFFF" w:tentative="1">
      <w:start w:val="1"/>
      <w:numFmt w:val="decimal"/>
      <w:lvlText w:val="%4."/>
      <w:lvlJc w:val="left"/>
      <w:pPr>
        <w:tabs>
          <w:tab w:val="num" w:pos="2100"/>
        </w:tabs>
        <w:ind w:left="2100" w:hanging="420"/>
      </w:pPr>
    </w:lvl>
    <w:lvl w:ilvl="4" w:tplc="FFFFFFFF" w:tentative="1">
      <w:start w:val="1"/>
      <w:numFmt w:val="lowerLetter"/>
      <w:lvlText w:val="%5)"/>
      <w:lvlJc w:val="left"/>
      <w:pPr>
        <w:tabs>
          <w:tab w:val="num" w:pos="2520"/>
        </w:tabs>
        <w:ind w:left="2520" w:hanging="420"/>
      </w:pPr>
    </w:lvl>
    <w:lvl w:ilvl="5" w:tplc="FFFFFFFF" w:tentative="1">
      <w:start w:val="1"/>
      <w:numFmt w:val="lowerRoman"/>
      <w:lvlText w:val="%6."/>
      <w:lvlJc w:val="right"/>
      <w:pPr>
        <w:tabs>
          <w:tab w:val="num" w:pos="2940"/>
        </w:tabs>
        <w:ind w:left="2940" w:hanging="420"/>
      </w:pPr>
    </w:lvl>
    <w:lvl w:ilvl="6" w:tplc="FFFFFFFF" w:tentative="1">
      <w:start w:val="1"/>
      <w:numFmt w:val="decimal"/>
      <w:lvlText w:val="%7."/>
      <w:lvlJc w:val="left"/>
      <w:pPr>
        <w:tabs>
          <w:tab w:val="num" w:pos="3360"/>
        </w:tabs>
        <w:ind w:left="3360" w:hanging="420"/>
      </w:pPr>
    </w:lvl>
    <w:lvl w:ilvl="7" w:tplc="FFFFFFFF" w:tentative="1">
      <w:start w:val="1"/>
      <w:numFmt w:val="lowerLetter"/>
      <w:lvlText w:val="%8)"/>
      <w:lvlJc w:val="left"/>
      <w:pPr>
        <w:tabs>
          <w:tab w:val="num" w:pos="3780"/>
        </w:tabs>
        <w:ind w:left="3780" w:hanging="420"/>
      </w:pPr>
    </w:lvl>
    <w:lvl w:ilvl="8" w:tplc="FFFFFFFF" w:tentative="1">
      <w:start w:val="1"/>
      <w:numFmt w:val="lowerRoman"/>
      <w:lvlText w:val="%9."/>
      <w:lvlJc w:val="right"/>
      <w:pPr>
        <w:tabs>
          <w:tab w:val="num" w:pos="4200"/>
        </w:tabs>
        <w:ind w:left="4200" w:hanging="420"/>
      </w:pPr>
    </w:lvl>
  </w:abstractNum>
  <w:abstractNum w:abstractNumId="22">
    <w:nsid w:val="3BBB2F7E"/>
    <w:multiLevelType w:val="multilevel"/>
    <w:tmpl w:val="1DC0CC2E"/>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993"/>
        </w:tabs>
        <w:ind w:left="993"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Restart w:val="1"/>
      <w:lvlText w:val="表%1-%8"/>
      <w:lvlJc w:val="left"/>
      <w:pPr>
        <w:tabs>
          <w:tab w:val="num" w:pos="420"/>
        </w:tabs>
        <w:ind w:left="42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8">
      <w:numFmt w:val="decimal"/>
      <w:lvlRestart w:val="1"/>
      <w:suff w:val="space"/>
      <w:lvlText w:val="图%1-%9"/>
      <w:lvlJc w:val="left"/>
      <w:pPr>
        <w:ind w:left="1276" w:hanging="1276"/>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u w:val="none"/>
        <w:effect w:val="none"/>
        <w:vertAlign w:val="baseline"/>
        <w:em w:val="none"/>
        <w:specVanish w:val="0"/>
      </w:rPr>
    </w:lvl>
  </w:abstractNum>
  <w:abstractNum w:abstractNumId="23">
    <w:nsid w:val="4A295DA5"/>
    <w:multiLevelType w:val="singleLevel"/>
    <w:tmpl w:val="00000000"/>
    <w:lvl w:ilvl="0">
      <w:start w:val="1"/>
      <w:numFmt w:val="decimal"/>
      <w:pStyle w:val="a2"/>
      <w:lvlText w:val="%1."/>
      <w:lvlJc w:val="left"/>
      <w:pPr>
        <w:tabs>
          <w:tab w:val="num" w:pos="360"/>
        </w:tabs>
        <w:ind w:left="360" w:hanging="360"/>
      </w:pPr>
    </w:lvl>
  </w:abstractNum>
  <w:abstractNum w:abstractNumId="24">
    <w:nsid w:val="4F3437F3"/>
    <w:multiLevelType w:val="hybridMultilevel"/>
    <w:tmpl w:val="C86A34A2"/>
    <w:lvl w:ilvl="0" w:tplc="ABB83692">
      <w:start w:val="1"/>
      <w:numFmt w:val="decimal"/>
      <w:lvlText w:val="图9-%1"/>
      <w:lvlJc w:val="center"/>
      <w:pPr>
        <w:ind w:left="3377" w:hanging="420"/>
      </w:pPr>
      <w:rPr>
        <w:rFonts w:hint="eastAsia"/>
      </w:rPr>
    </w:lvl>
    <w:lvl w:ilvl="1" w:tplc="04090019" w:tentative="1">
      <w:start w:val="1"/>
      <w:numFmt w:val="lowerLetter"/>
      <w:lvlText w:val="%2)"/>
      <w:lvlJc w:val="left"/>
      <w:pPr>
        <w:ind w:left="3797" w:hanging="420"/>
      </w:pPr>
    </w:lvl>
    <w:lvl w:ilvl="2" w:tplc="0409001B" w:tentative="1">
      <w:start w:val="1"/>
      <w:numFmt w:val="lowerRoman"/>
      <w:lvlText w:val="%3."/>
      <w:lvlJc w:val="right"/>
      <w:pPr>
        <w:ind w:left="4217" w:hanging="420"/>
      </w:pPr>
    </w:lvl>
    <w:lvl w:ilvl="3" w:tplc="0409000F" w:tentative="1">
      <w:start w:val="1"/>
      <w:numFmt w:val="decimal"/>
      <w:lvlText w:val="%4."/>
      <w:lvlJc w:val="left"/>
      <w:pPr>
        <w:ind w:left="4637" w:hanging="420"/>
      </w:pPr>
    </w:lvl>
    <w:lvl w:ilvl="4" w:tplc="04090019" w:tentative="1">
      <w:start w:val="1"/>
      <w:numFmt w:val="lowerLetter"/>
      <w:lvlText w:val="%5)"/>
      <w:lvlJc w:val="left"/>
      <w:pPr>
        <w:ind w:left="5057" w:hanging="420"/>
      </w:pPr>
    </w:lvl>
    <w:lvl w:ilvl="5" w:tplc="0409001B" w:tentative="1">
      <w:start w:val="1"/>
      <w:numFmt w:val="lowerRoman"/>
      <w:lvlText w:val="%6."/>
      <w:lvlJc w:val="right"/>
      <w:pPr>
        <w:ind w:left="5477" w:hanging="420"/>
      </w:pPr>
    </w:lvl>
    <w:lvl w:ilvl="6" w:tplc="0409000F" w:tentative="1">
      <w:start w:val="1"/>
      <w:numFmt w:val="decimal"/>
      <w:lvlText w:val="%7."/>
      <w:lvlJc w:val="left"/>
      <w:pPr>
        <w:ind w:left="5897" w:hanging="420"/>
      </w:pPr>
    </w:lvl>
    <w:lvl w:ilvl="7" w:tplc="04090019" w:tentative="1">
      <w:start w:val="1"/>
      <w:numFmt w:val="lowerLetter"/>
      <w:lvlText w:val="%8)"/>
      <w:lvlJc w:val="left"/>
      <w:pPr>
        <w:ind w:left="6317" w:hanging="420"/>
      </w:pPr>
    </w:lvl>
    <w:lvl w:ilvl="8" w:tplc="0409001B" w:tentative="1">
      <w:start w:val="1"/>
      <w:numFmt w:val="lowerRoman"/>
      <w:lvlText w:val="%9."/>
      <w:lvlJc w:val="right"/>
      <w:pPr>
        <w:ind w:left="6737" w:hanging="420"/>
      </w:pPr>
    </w:lvl>
  </w:abstractNum>
  <w:abstractNum w:abstractNumId="25">
    <w:nsid w:val="52F837AC"/>
    <w:multiLevelType w:val="hybridMultilevel"/>
    <w:tmpl w:val="5B8EDC5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0B26A07"/>
    <w:multiLevelType w:val="hybridMultilevel"/>
    <w:tmpl w:val="0E506FBE"/>
    <w:lvl w:ilvl="0" w:tplc="8326B7CE">
      <w:start w:val="1"/>
      <w:numFmt w:val="decimal"/>
      <w:pStyle w:val="a3"/>
      <w:lvlText w:val="附表%1."/>
      <w:lvlJc w:val="left"/>
      <w:pPr>
        <w:tabs>
          <w:tab w:val="num" w:pos="1384"/>
        </w:tabs>
        <w:ind w:left="0" w:firstLine="400"/>
      </w:pPr>
      <w:rPr>
        <w:rFonts w:eastAsia="宋体" w:hint="eastAsia"/>
        <w:b/>
        <w:i w:val="0"/>
        <w:sz w:val="24"/>
        <w:szCs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D5B7ACD"/>
    <w:multiLevelType w:val="hybridMultilevel"/>
    <w:tmpl w:val="DDB61D0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2114ED4"/>
    <w:multiLevelType w:val="multilevel"/>
    <w:tmpl w:val="7E424C24"/>
    <w:name w:val="NumListTemp822"/>
    <w:lvl w:ilvl="0">
      <w:start w:val="1"/>
      <w:numFmt w:val="decimal"/>
      <w:lvlText w:val="%1."/>
      <w:lvlJc w:val="left"/>
      <w:pPr>
        <w:tabs>
          <w:tab w:val="num" w:pos="425"/>
        </w:tabs>
        <w:ind w:left="425" w:hanging="425"/>
      </w:pPr>
      <w:rPr>
        <w:rFonts w:ascii="Times New Roman" w:eastAsia="黑体" w:hAnsi="Times New Roman" w:hint="default"/>
        <w:sz w:val="21"/>
      </w:rPr>
    </w:lvl>
    <w:lvl w:ilvl="1">
      <w:start w:val="1"/>
      <w:numFmt w:val="decimal"/>
      <w:lvlText w:val="%1.%2."/>
      <w:lvlJc w:val="left"/>
      <w:pPr>
        <w:tabs>
          <w:tab w:val="num" w:pos="567"/>
        </w:tabs>
        <w:ind w:left="567" w:hanging="567"/>
      </w:pPr>
      <w:rPr>
        <w:rFonts w:hint="eastAsia"/>
      </w:rPr>
    </w:lvl>
    <w:lvl w:ilvl="2">
      <w:start w:val="1"/>
      <w:numFmt w:val="decimal"/>
      <w:pStyle w:val="QB3"/>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pStyle w:val="QB2"/>
      <w:lvlText w:val="%1.%2.%3.%4.%5.%6."/>
      <w:lvlJc w:val="left"/>
      <w:pPr>
        <w:tabs>
          <w:tab w:val="num" w:pos="1134"/>
        </w:tabs>
        <w:ind w:left="1134" w:hanging="1134"/>
      </w:pPr>
      <w:rPr>
        <w:rFonts w:hint="eastAsia"/>
      </w:rPr>
    </w:lvl>
    <w:lvl w:ilvl="6">
      <w:start w:val="1"/>
      <w:numFmt w:val="decimal"/>
      <w:lvlRestart w:val="1"/>
      <w:pStyle w:val="QB4"/>
      <w:suff w:val="space"/>
      <w:lvlText w:val="图%1.%7"/>
      <w:lvlJc w:val="left"/>
      <w:pPr>
        <w:ind w:left="1276" w:hanging="1276"/>
      </w:pPr>
      <w:rPr>
        <w:rFonts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lvlRestart w:val="1"/>
      <w:pStyle w:val="QB5"/>
      <w:suff w:val="space"/>
      <w:lvlText w:val="表%1-%8"/>
      <w:lvlJc w:val="left"/>
      <w:pPr>
        <w:ind w:left="1276" w:hanging="1276"/>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nsid w:val="74C741E1"/>
    <w:multiLevelType w:val="hybridMultilevel"/>
    <w:tmpl w:val="5B8EDC5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7CC57665"/>
    <w:multiLevelType w:val="hybridMultilevel"/>
    <w:tmpl w:val="BDD637D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1"/>
  </w:num>
  <w:num w:numId="3">
    <w:abstractNumId w:val="4"/>
  </w:num>
  <w:num w:numId="4">
    <w:abstractNumId w:val="2"/>
  </w:num>
  <w:num w:numId="5">
    <w:abstractNumId w:val="15"/>
  </w:num>
  <w:num w:numId="6">
    <w:abstractNumId w:val="13"/>
  </w:num>
  <w:num w:numId="7">
    <w:abstractNumId w:val="10"/>
  </w:num>
  <w:num w:numId="8">
    <w:abstractNumId w:val="3"/>
  </w:num>
  <w:num w:numId="9">
    <w:abstractNumId w:val="14"/>
  </w:num>
  <w:num w:numId="10">
    <w:abstractNumId w:val="12"/>
  </w:num>
  <w:num w:numId="11">
    <w:abstractNumId w:val="6"/>
  </w:num>
  <w:num w:numId="12">
    <w:abstractNumId w:val="23"/>
  </w:num>
  <w:num w:numId="13">
    <w:abstractNumId w:val="7"/>
  </w:num>
  <w:num w:numId="14">
    <w:abstractNumId w:val="1"/>
  </w:num>
  <w:num w:numId="15">
    <w:abstractNumId w:val="8"/>
  </w:num>
  <w:num w:numId="16">
    <w:abstractNumId w:val="5"/>
  </w:num>
  <w:num w:numId="17">
    <w:abstractNumId w:val="9"/>
  </w:num>
  <w:num w:numId="18">
    <w:abstractNumId w:val="28"/>
  </w:num>
  <w:num w:numId="19">
    <w:abstractNumId w:val="26"/>
  </w:num>
  <w:num w:numId="20">
    <w:abstractNumId w:val="22"/>
  </w:num>
  <w:num w:numId="21">
    <w:abstractNumId w:val="24"/>
  </w:num>
  <w:num w:numId="22">
    <w:abstractNumId w:val="17"/>
  </w:num>
  <w:num w:numId="23">
    <w:abstractNumId w:val="30"/>
  </w:num>
  <w:num w:numId="24">
    <w:abstractNumId w:val="25"/>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9"/>
  </w:num>
  <w:num w:numId="32">
    <w:abstractNumId w:val="27"/>
  </w:num>
  <w:num w:numId="33">
    <w:abstractNumId w:val="20"/>
  </w:num>
  <w:num w:numId="34">
    <w:abstractNumId w:val="16"/>
  </w:num>
  <w:num w:numId="35">
    <w:abstractNumId w:val="18"/>
  </w:num>
  <w:num w:numId="36">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591"/>
    <w:rsid w:val="00011074"/>
    <w:rsid w:val="00011628"/>
    <w:rsid w:val="00011809"/>
    <w:rsid w:val="000159B5"/>
    <w:rsid w:val="000160CD"/>
    <w:rsid w:val="00017C75"/>
    <w:rsid w:val="00021143"/>
    <w:rsid w:val="0002436F"/>
    <w:rsid w:val="000272E2"/>
    <w:rsid w:val="000369B7"/>
    <w:rsid w:val="00037279"/>
    <w:rsid w:val="000437D8"/>
    <w:rsid w:val="000474E4"/>
    <w:rsid w:val="0005024F"/>
    <w:rsid w:val="00050E97"/>
    <w:rsid w:val="00052318"/>
    <w:rsid w:val="0005388A"/>
    <w:rsid w:val="00053D74"/>
    <w:rsid w:val="00054133"/>
    <w:rsid w:val="0005755E"/>
    <w:rsid w:val="0006200D"/>
    <w:rsid w:val="00063978"/>
    <w:rsid w:val="000707AA"/>
    <w:rsid w:val="000740F5"/>
    <w:rsid w:val="0007447E"/>
    <w:rsid w:val="00074C02"/>
    <w:rsid w:val="000755E8"/>
    <w:rsid w:val="00077796"/>
    <w:rsid w:val="000804E4"/>
    <w:rsid w:val="00080AEB"/>
    <w:rsid w:val="00082F49"/>
    <w:rsid w:val="00085C1B"/>
    <w:rsid w:val="00086984"/>
    <w:rsid w:val="00094FF1"/>
    <w:rsid w:val="00095C12"/>
    <w:rsid w:val="00096C02"/>
    <w:rsid w:val="00097FA2"/>
    <w:rsid w:val="000A33EC"/>
    <w:rsid w:val="000A3BD9"/>
    <w:rsid w:val="000A431D"/>
    <w:rsid w:val="000A504C"/>
    <w:rsid w:val="000A6ACB"/>
    <w:rsid w:val="000A7229"/>
    <w:rsid w:val="000B0054"/>
    <w:rsid w:val="000B19B9"/>
    <w:rsid w:val="000B1B6D"/>
    <w:rsid w:val="000B3FF6"/>
    <w:rsid w:val="000B4B8E"/>
    <w:rsid w:val="000B5CB3"/>
    <w:rsid w:val="000B69B1"/>
    <w:rsid w:val="000C107F"/>
    <w:rsid w:val="000C297B"/>
    <w:rsid w:val="000C3795"/>
    <w:rsid w:val="000C492A"/>
    <w:rsid w:val="000C6C0A"/>
    <w:rsid w:val="000C6CE5"/>
    <w:rsid w:val="000C7798"/>
    <w:rsid w:val="000D1CCD"/>
    <w:rsid w:val="000D3E6D"/>
    <w:rsid w:val="000D60D2"/>
    <w:rsid w:val="000D6BB8"/>
    <w:rsid w:val="000D76B0"/>
    <w:rsid w:val="000D7B10"/>
    <w:rsid w:val="000E0030"/>
    <w:rsid w:val="000E0AD1"/>
    <w:rsid w:val="000E3537"/>
    <w:rsid w:val="000E3B18"/>
    <w:rsid w:val="000E5B05"/>
    <w:rsid w:val="000F2442"/>
    <w:rsid w:val="000F279F"/>
    <w:rsid w:val="000F2D15"/>
    <w:rsid w:val="000F7250"/>
    <w:rsid w:val="00101FC9"/>
    <w:rsid w:val="0010334D"/>
    <w:rsid w:val="00106D03"/>
    <w:rsid w:val="001079D4"/>
    <w:rsid w:val="001106DB"/>
    <w:rsid w:val="001108D6"/>
    <w:rsid w:val="001108E1"/>
    <w:rsid w:val="001119D6"/>
    <w:rsid w:val="00120996"/>
    <w:rsid w:val="00122410"/>
    <w:rsid w:val="001226D5"/>
    <w:rsid w:val="00123D71"/>
    <w:rsid w:val="00131CCC"/>
    <w:rsid w:val="0013689B"/>
    <w:rsid w:val="0014403A"/>
    <w:rsid w:val="0014446A"/>
    <w:rsid w:val="00150956"/>
    <w:rsid w:val="0015136E"/>
    <w:rsid w:val="00153D20"/>
    <w:rsid w:val="00162ED3"/>
    <w:rsid w:val="00164E3B"/>
    <w:rsid w:val="00165562"/>
    <w:rsid w:val="001663EB"/>
    <w:rsid w:val="001673ED"/>
    <w:rsid w:val="00170873"/>
    <w:rsid w:val="00172A27"/>
    <w:rsid w:val="0017325D"/>
    <w:rsid w:val="0017364F"/>
    <w:rsid w:val="001743A8"/>
    <w:rsid w:val="00174630"/>
    <w:rsid w:val="00175039"/>
    <w:rsid w:val="00177303"/>
    <w:rsid w:val="0018175A"/>
    <w:rsid w:val="0018289B"/>
    <w:rsid w:val="00186F75"/>
    <w:rsid w:val="00190251"/>
    <w:rsid w:val="001908A5"/>
    <w:rsid w:val="0019147E"/>
    <w:rsid w:val="00191F7B"/>
    <w:rsid w:val="00194D6A"/>
    <w:rsid w:val="00195384"/>
    <w:rsid w:val="00195AB8"/>
    <w:rsid w:val="001A0F04"/>
    <w:rsid w:val="001A1B33"/>
    <w:rsid w:val="001B013D"/>
    <w:rsid w:val="001B2D34"/>
    <w:rsid w:val="001B5BE4"/>
    <w:rsid w:val="001C280E"/>
    <w:rsid w:val="001C416A"/>
    <w:rsid w:val="001C6EFE"/>
    <w:rsid w:val="001D0BF7"/>
    <w:rsid w:val="001D0E7F"/>
    <w:rsid w:val="001D31D2"/>
    <w:rsid w:val="001D628D"/>
    <w:rsid w:val="001D79ED"/>
    <w:rsid w:val="001E126F"/>
    <w:rsid w:val="001E28A6"/>
    <w:rsid w:val="001E2E62"/>
    <w:rsid w:val="001E35F2"/>
    <w:rsid w:val="001E5386"/>
    <w:rsid w:val="001E7942"/>
    <w:rsid w:val="001F0B4E"/>
    <w:rsid w:val="001F1AAC"/>
    <w:rsid w:val="001F3EF9"/>
    <w:rsid w:val="002041CF"/>
    <w:rsid w:val="00205276"/>
    <w:rsid w:val="00210100"/>
    <w:rsid w:val="00214256"/>
    <w:rsid w:val="00214CBB"/>
    <w:rsid w:val="00214D6E"/>
    <w:rsid w:val="002155B8"/>
    <w:rsid w:val="0021599C"/>
    <w:rsid w:val="0021642F"/>
    <w:rsid w:val="002166F2"/>
    <w:rsid w:val="00217408"/>
    <w:rsid w:val="002174C6"/>
    <w:rsid w:val="00217CFA"/>
    <w:rsid w:val="00222EA6"/>
    <w:rsid w:val="00226124"/>
    <w:rsid w:val="00227124"/>
    <w:rsid w:val="0023058B"/>
    <w:rsid w:val="00230ECA"/>
    <w:rsid w:val="00231875"/>
    <w:rsid w:val="00232866"/>
    <w:rsid w:val="0023478F"/>
    <w:rsid w:val="00234C95"/>
    <w:rsid w:val="00237D64"/>
    <w:rsid w:val="00241CA3"/>
    <w:rsid w:val="0024418C"/>
    <w:rsid w:val="00253B4E"/>
    <w:rsid w:val="00260A98"/>
    <w:rsid w:val="00261B2B"/>
    <w:rsid w:val="00263F41"/>
    <w:rsid w:val="00263F63"/>
    <w:rsid w:val="002666DE"/>
    <w:rsid w:val="002700E1"/>
    <w:rsid w:val="00270AE0"/>
    <w:rsid w:val="00275963"/>
    <w:rsid w:val="00275C2D"/>
    <w:rsid w:val="00281989"/>
    <w:rsid w:val="00282C93"/>
    <w:rsid w:val="00283882"/>
    <w:rsid w:val="002868C4"/>
    <w:rsid w:val="002870E1"/>
    <w:rsid w:val="002908B2"/>
    <w:rsid w:val="0029104C"/>
    <w:rsid w:val="00292450"/>
    <w:rsid w:val="002935F7"/>
    <w:rsid w:val="00293DB5"/>
    <w:rsid w:val="0029472A"/>
    <w:rsid w:val="002962BC"/>
    <w:rsid w:val="00296D33"/>
    <w:rsid w:val="00297A6E"/>
    <w:rsid w:val="002A7B40"/>
    <w:rsid w:val="002A7DA3"/>
    <w:rsid w:val="002B03CB"/>
    <w:rsid w:val="002B0CB3"/>
    <w:rsid w:val="002B57E5"/>
    <w:rsid w:val="002C00AC"/>
    <w:rsid w:val="002C0A49"/>
    <w:rsid w:val="002C0CE6"/>
    <w:rsid w:val="002C16E9"/>
    <w:rsid w:val="002C4A00"/>
    <w:rsid w:val="002C699F"/>
    <w:rsid w:val="002D0D69"/>
    <w:rsid w:val="002D1A87"/>
    <w:rsid w:val="002D1DB6"/>
    <w:rsid w:val="002D241E"/>
    <w:rsid w:val="002D4E22"/>
    <w:rsid w:val="002D5172"/>
    <w:rsid w:val="002D76D7"/>
    <w:rsid w:val="002D7AF9"/>
    <w:rsid w:val="002E032B"/>
    <w:rsid w:val="002E28F7"/>
    <w:rsid w:val="002E48D3"/>
    <w:rsid w:val="002E5B40"/>
    <w:rsid w:val="002E7EFB"/>
    <w:rsid w:val="002F1106"/>
    <w:rsid w:val="002F6BD8"/>
    <w:rsid w:val="003001F3"/>
    <w:rsid w:val="00300A24"/>
    <w:rsid w:val="00303410"/>
    <w:rsid w:val="003055B2"/>
    <w:rsid w:val="00310460"/>
    <w:rsid w:val="0031126E"/>
    <w:rsid w:val="003123FC"/>
    <w:rsid w:val="00314537"/>
    <w:rsid w:val="00316D8C"/>
    <w:rsid w:val="00320A86"/>
    <w:rsid w:val="00322862"/>
    <w:rsid w:val="00322DB6"/>
    <w:rsid w:val="00323968"/>
    <w:rsid w:val="0032785C"/>
    <w:rsid w:val="0033122C"/>
    <w:rsid w:val="00331A9B"/>
    <w:rsid w:val="0033277D"/>
    <w:rsid w:val="00334C98"/>
    <w:rsid w:val="0033542E"/>
    <w:rsid w:val="003365B9"/>
    <w:rsid w:val="00345A54"/>
    <w:rsid w:val="00347071"/>
    <w:rsid w:val="003612A4"/>
    <w:rsid w:val="00362DE9"/>
    <w:rsid w:val="003670A1"/>
    <w:rsid w:val="00367DEA"/>
    <w:rsid w:val="003705E9"/>
    <w:rsid w:val="0037278B"/>
    <w:rsid w:val="003746AB"/>
    <w:rsid w:val="00375302"/>
    <w:rsid w:val="00376346"/>
    <w:rsid w:val="00377EF9"/>
    <w:rsid w:val="003831F7"/>
    <w:rsid w:val="00384B3D"/>
    <w:rsid w:val="00385264"/>
    <w:rsid w:val="003858A9"/>
    <w:rsid w:val="003914EF"/>
    <w:rsid w:val="0039734F"/>
    <w:rsid w:val="00397B8D"/>
    <w:rsid w:val="003A1473"/>
    <w:rsid w:val="003A310A"/>
    <w:rsid w:val="003A3545"/>
    <w:rsid w:val="003A4AE5"/>
    <w:rsid w:val="003A5CA5"/>
    <w:rsid w:val="003A758A"/>
    <w:rsid w:val="003A7878"/>
    <w:rsid w:val="003B046E"/>
    <w:rsid w:val="003B1D17"/>
    <w:rsid w:val="003B30B9"/>
    <w:rsid w:val="003B30F3"/>
    <w:rsid w:val="003C282E"/>
    <w:rsid w:val="003C3E8A"/>
    <w:rsid w:val="003C69AA"/>
    <w:rsid w:val="003C783C"/>
    <w:rsid w:val="003D258D"/>
    <w:rsid w:val="003D5BDA"/>
    <w:rsid w:val="003D73B6"/>
    <w:rsid w:val="003E33B7"/>
    <w:rsid w:val="003F3762"/>
    <w:rsid w:val="003F7B04"/>
    <w:rsid w:val="00401A23"/>
    <w:rsid w:val="004045DA"/>
    <w:rsid w:val="004051F5"/>
    <w:rsid w:val="00405C97"/>
    <w:rsid w:val="00407440"/>
    <w:rsid w:val="00410DA9"/>
    <w:rsid w:val="0041201D"/>
    <w:rsid w:val="00412872"/>
    <w:rsid w:val="00412EC9"/>
    <w:rsid w:val="00413486"/>
    <w:rsid w:val="0041385D"/>
    <w:rsid w:val="00414519"/>
    <w:rsid w:val="004154DD"/>
    <w:rsid w:val="00415681"/>
    <w:rsid w:val="00421A28"/>
    <w:rsid w:val="00427B48"/>
    <w:rsid w:val="004348A0"/>
    <w:rsid w:val="004417CB"/>
    <w:rsid w:val="00443CD4"/>
    <w:rsid w:val="00446DCD"/>
    <w:rsid w:val="0044718A"/>
    <w:rsid w:val="00447CF9"/>
    <w:rsid w:val="00450F40"/>
    <w:rsid w:val="0045294A"/>
    <w:rsid w:val="00456439"/>
    <w:rsid w:val="00457D1F"/>
    <w:rsid w:val="0046255C"/>
    <w:rsid w:val="0046313C"/>
    <w:rsid w:val="004636C7"/>
    <w:rsid w:val="00470EE9"/>
    <w:rsid w:val="00471383"/>
    <w:rsid w:val="0047494F"/>
    <w:rsid w:val="00477C89"/>
    <w:rsid w:val="00477CC6"/>
    <w:rsid w:val="00486CDB"/>
    <w:rsid w:val="00492605"/>
    <w:rsid w:val="00494DC0"/>
    <w:rsid w:val="004951B7"/>
    <w:rsid w:val="00496C98"/>
    <w:rsid w:val="004A2339"/>
    <w:rsid w:val="004A4A5F"/>
    <w:rsid w:val="004A653F"/>
    <w:rsid w:val="004B3B39"/>
    <w:rsid w:val="004C0EC5"/>
    <w:rsid w:val="004C1136"/>
    <w:rsid w:val="004C1D5F"/>
    <w:rsid w:val="004C3D9E"/>
    <w:rsid w:val="004C3FC3"/>
    <w:rsid w:val="004C6D1D"/>
    <w:rsid w:val="004C71F4"/>
    <w:rsid w:val="004D04FC"/>
    <w:rsid w:val="004D2118"/>
    <w:rsid w:val="004D26EC"/>
    <w:rsid w:val="004D407C"/>
    <w:rsid w:val="004D471C"/>
    <w:rsid w:val="004E0404"/>
    <w:rsid w:val="004E12F0"/>
    <w:rsid w:val="004E6675"/>
    <w:rsid w:val="004F086F"/>
    <w:rsid w:val="004F331E"/>
    <w:rsid w:val="004F7843"/>
    <w:rsid w:val="005013CC"/>
    <w:rsid w:val="005035A8"/>
    <w:rsid w:val="00510458"/>
    <w:rsid w:val="00511670"/>
    <w:rsid w:val="00512636"/>
    <w:rsid w:val="00512BD5"/>
    <w:rsid w:val="00512F09"/>
    <w:rsid w:val="0051323D"/>
    <w:rsid w:val="00513289"/>
    <w:rsid w:val="00514320"/>
    <w:rsid w:val="00520C59"/>
    <w:rsid w:val="00521AEE"/>
    <w:rsid w:val="0052295A"/>
    <w:rsid w:val="00524DAB"/>
    <w:rsid w:val="00527593"/>
    <w:rsid w:val="0053093B"/>
    <w:rsid w:val="00530C96"/>
    <w:rsid w:val="0053401E"/>
    <w:rsid w:val="0053425F"/>
    <w:rsid w:val="00534331"/>
    <w:rsid w:val="005348D6"/>
    <w:rsid w:val="00535595"/>
    <w:rsid w:val="00536114"/>
    <w:rsid w:val="005377D0"/>
    <w:rsid w:val="005400F0"/>
    <w:rsid w:val="005456F0"/>
    <w:rsid w:val="00545DED"/>
    <w:rsid w:val="005463C1"/>
    <w:rsid w:val="005525D6"/>
    <w:rsid w:val="00556E42"/>
    <w:rsid w:val="005570C2"/>
    <w:rsid w:val="00561BEB"/>
    <w:rsid w:val="00564F09"/>
    <w:rsid w:val="00566414"/>
    <w:rsid w:val="005664CD"/>
    <w:rsid w:val="0057105C"/>
    <w:rsid w:val="00573485"/>
    <w:rsid w:val="005743EA"/>
    <w:rsid w:val="00575B3B"/>
    <w:rsid w:val="00576533"/>
    <w:rsid w:val="0057745D"/>
    <w:rsid w:val="00582545"/>
    <w:rsid w:val="005857DA"/>
    <w:rsid w:val="00585CB6"/>
    <w:rsid w:val="00586C97"/>
    <w:rsid w:val="00591DC8"/>
    <w:rsid w:val="00592035"/>
    <w:rsid w:val="00596FA4"/>
    <w:rsid w:val="005A00F5"/>
    <w:rsid w:val="005A1465"/>
    <w:rsid w:val="005A4898"/>
    <w:rsid w:val="005A6B2B"/>
    <w:rsid w:val="005A76C1"/>
    <w:rsid w:val="005B3615"/>
    <w:rsid w:val="005B43BC"/>
    <w:rsid w:val="005B520A"/>
    <w:rsid w:val="005C02C7"/>
    <w:rsid w:val="005C02DD"/>
    <w:rsid w:val="005C25EA"/>
    <w:rsid w:val="005C2FAC"/>
    <w:rsid w:val="005C569F"/>
    <w:rsid w:val="005C6967"/>
    <w:rsid w:val="005D3E7E"/>
    <w:rsid w:val="005D66E1"/>
    <w:rsid w:val="005D6A5B"/>
    <w:rsid w:val="005D7D5C"/>
    <w:rsid w:val="005E3124"/>
    <w:rsid w:val="005E5AAC"/>
    <w:rsid w:val="005E72FD"/>
    <w:rsid w:val="005F0174"/>
    <w:rsid w:val="005F0892"/>
    <w:rsid w:val="00602078"/>
    <w:rsid w:val="00605EE8"/>
    <w:rsid w:val="006076A2"/>
    <w:rsid w:val="006109CA"/>
    <w:rsid w:val="00611C99"/>
    <w:rsid w:val="0061221D"/>
    <w:rsid w:val="00620D0E"/>
    <w:rsid w:val="00621DAC"/>
    <w:rsid w:val="00622289"/>
    <w:rsid w:val="006223CA"/>
    <w:rsid w:val="00622C12"/>
    <w:rsid w:val="00623BD6"/>
    <w:rsid w:val="00626DA6"/>
    <w:rsid w:val="00627DB2"/>
    <w:rsid w:val="00627DC5"/>
    <w:rsid w:val="00630144"/>
    <w:rsid w:val="00633EED"/>
    <w:rsid w:val="00636C38"/>
    <w:rsid w:val="00637AAF"/>
    <w:rsid w:val="0064204A"/>
    <w:rsid w:val="0064493A"/>
    <w:rsid w:val="00644E27"/>
    <w:rsid w:val="00645167"/>
    <w:rsid w:val="006462DE"/>
    <w:rsid w:val="00646938"/>
    <w:rsid w:val="00651046"/>
    <w:rsid w:val="00652F5E"/>
    <w:rsid w:val="00654ABA"/>
    <w:rsid w:val="00657C1D"/>
    <w:rsid w:val="00660A94"/>
    <w:rsid w:val="006611AA"/>
    <w:rsid w:val="006623A7"/>
    <w:rsid w:val="00666BD5"/>
    <w:rsid w:val="00667F9A"/>
    <w:rsid w:val="0067011D"/>
    <w:rsid w:val="0067076A"/>
    <w:rsid w:val="0067246F"/>
    <w:rsid w:val="00680CD0"/>
    <w:rsid w:val="00682BC8"/>
    <w:rsid w:val="00686BF0"/>
    <w:rsid w:val="0069274B"/>
    <w:rsid w:val="00693228"/>
    <w:rsid w:val="00694017"/>
    <w:rsid w:val="00694EF5"/>
    <w:rsid w:val="006950A0"/>
    <w:rsid w:val="00696AD2"/>
    <w:rsid w:val="006A0784"/>
    <w:rsid w:val="006A36D2"/>
    <w:rsid w:val="006A44D8"/>
    <w:rsid w:val="006A511E"/>
    <w:rsid w:val="006A74EF"/>
    <w:rsid w:val="006A77AC"/>
    <w:rsid w:val="006B0220"/>
    <w:rsid w:val="006B0E2A"/>
    <w:rsid w:val="006B1E60"/>
    <w:rsid w:val="006B2D99"/>
    <w:rsid w:val="006B7C18"/>
    <w:rsid w:val="006C30C5"/>
    <w:rsid w:val="006C4666"/>
    <w:rsid w:val="006C4D1E"/>
    <w:rsid w:val="006C52E0"/>
    <w:rsid w:val="006D301E"/>
    <w:rsid w:val="006D3B8B"/>
    <w:rsid w:val="006D46AE"/>
    <w:rsid w:val="006D6379"/>
    <w:rsid w:val="006E01DE"/>
    <w:rsid w:val="006E1D84"/>
    <w:rsid w:val="006E360D"/>
    <w:rsid w:val="006E4A33"/>
    <w:rsid w:val="006F0F96"/>
    <w:rsid w:val="006F2E06"/>
    <w:rsid w:val="006F3250"/>
    <w:rsid w:val="006F36EA"/>
    <w:rsid w:val="006F3C31"/>
    <w:rsid w:val="006F51CF"/>
    <w:rsid w:val="006F55B5"/>
    <w:rsid w:val="006F6015"/>
    <w:rsid w:val="007017FF"/>
    <w:rsid w:val="0070239B"/>
    <w:rsid w:val="007053F8"/>
    <w:rsid w:val="00706B7E"/>
    <w:rsid w:val="0070790E"/>
    <w:rsid w:val="00710CD0"/>
    <w:rsid w:val="007112B9"/>
    <w:rsid w:val="007123A8"/>
    <w:rsid w:val="00712C30"/>
    <w:rsid w:val="007132E8"/>
    <w:rsid w:val="00715D64"/>
    <w:rsid w:val="0071609A"/>
    <w:rsid w:val="007225E8"/>
    <w:rsid w:val="00723470"/>
    <w:rsid w:val="00732C85"/>
    <w:rsid w:val="007338CF"/>
    <w:rsid w:val="00733BE4"/>
    <w:rsid w:val="007350F4"/>
    <w:rsid w:val="00741336"/>
    <w:rsid w:val="00741993"/>
    <w:rsid w:val="00743251"/>
    <w:rsid w:val="00744C5B"/>
    <w:rsid w:val="007450A9"/>
    <w:rsid w:val="0074649C"/>
    <w:rsid w:val="00747EC2"/>
    <w:rsid w:val="00750813"/>
    <w:rsid w:val="007537FE"/>
    <w:rsid w:val="007559F4"/>
    <w:rsid w:val="007565F7"/>
    <w:rsid w:val="00757A7C"/>
    <w:rsid w:val="007625BF"/>
    <w:rsid w:val="00763E29"/>
    <w:rsid w:val="00765973"/>
    <w:rsid w:val="00765FA3"/>
    <w:rsid w:val="007661D3"/>
    <w:rsid w:val="00766A6C"/>
    <w:rsid w:val="00770639"/>
    <w:rsid w:val="0077462E"/>
    <w:rsid w:val="00774DF2"/>
    <w:rsid w:val="00775FFC"/>
    <w:rsid w:val="0077731A"/>
    <w:rsid w:val="00783C2F"/>
    <w:rsid w:val="007904F5"/>
    <w:rsid w:val="00791161"/>
    <w:rsid w:val="00792092"/>
    <w:rsid w:val="00792593"/>
    <w:rsid w:val="00793D3D"/>
    <w:rsid w:val="007A102F"/>
    <w:rsid w:val="007A5A96"/>
    <w:rsid w:val="007A79A8"/>
    <w:rsid w:val="007A7BC2"/>
    <w:rsid w:val="007B08C5"/>
    <w:rsid w:val="007B2307"/>
    <w:rsid w:val="007B5127"/>
    <w:rsid w:val="007B52F1"/>
    <w:rsid w:val="007B71C7"/>
    <w:rsid w:val="007B7519"/>
    <w:rsid w:val="007C0CF2"/>
    <w:rsid w:val="007C3D05"/>
    <w:rsid w:val="007C596F"/>
    <w:rsid w:val="007C5B1E"/>
    <w:rsid w:val="007C5FD5"/>
    <w:rsid w:val="007C6231"/>
    <w:rsid w:val="007D4521"/>
    <w:rsid w:val="007D6B40"/>
    <w:rsid w:val="007E25E6"/>
    <w:rsid w:val="007E3816"/>
    <w:rsid w:val="007E3BC9"/>
    <w:rsid w:val="007E5D6C"/>
    <w:rsid w:val="007E6326"/>
    <w:rsid w:val="007E77EA"/>
    <w:rsid w:val="007F4D62"/>
    <w:rsid w:val="007F68E2"/>
    <w:rsid w:val="007F6D8E"/>
    <w:rsid w:val="008075F8"/>
    <w:rsid w:val="00811E3A"/>
    <w:rsid w:val="0081202D"/>
    <w:rsid w:val="008136A8"/>
    <w:rsid w:val="00816BFF"/>
    <w:rsid w:val="00817143"/>
    <w:rsid w:val="00817E07"/>
    <w:rsid w:val="00822248"/>
    <w:rsid w:val="008233D9"/>
    <w:rsid w:val="0082409B"/>
    <w:rsid w:val="008243EC"/>
    <w:rsid w:val="00824A66"/>
    <w:rsid w:val="00824E43"/>
    <w:rsid w:val="00843539"/>
    <w:rsid w:val="00844788"/>
    <w:rsid w:val="00847527"/>
    <w:rsid w:val="008479F6"/>
    <w:rsid w:val="00862EEF"/>
    <w:rsid w:val="00863BEC"/>
    <w:rsid w:val="008666A6"/>
    <w:rsid w:val="00875685"/>
    <w:rsid w:val="008768E2"/>
    <w:rsid w:val="00880AA3"/>
    <w:rsid w:val="0088278B"/>
    <w:rsid w:val="008868E6"/>
    <w:rsid w:val="008868E9"/>
    <w:rsid w:val="008934DD"/>
    <w:rsid w:val="008973E5"/>
    <w:rsid w:val="008A139A"/>
    <w:rsid w:val="008A171E"/>
    <w:rsid w:val="008A1B1B"/>
    <w:rsid w:val="008A46C5"/>
    <w:rsid w:val="008A569F"/>
    <w:rsid w:val="008A6777"/>
    <w:rsid w:val="008B0D7F"/>
    <w:rsid w:val="008B11F3"/>
    <w:rsid w:val="008B4111"/>
    <w:rsid w:val="008B4212"/>
    <w:rsid w:val="008B75D1"/>
    <w:rsid w:val="008B79E9"/>
    <w:rsid w:val="008B7CB6"/>
    <w:rsid w:val="008C419A"/>
    <w:rsid w:val="008C4A1C"/>
    <w:rsid w:val="008C733A"/>
    <w:rsid w:val="008D0FC9"/>
    <w:rsid w:val="008D2748"/>
    <w:rsid w:val="008D2F7A"/>
    <w:rsid w:val="008D41F6"/>
    <w:rsid w:val="008D5498"/>
    <w:rsid w:val="008D54DD"/>
    <w:rsid w:val="008E0F5B"/>
    <w:rsid w:val="008E2738"/>
    <w:rsid w:val="008E4D0A"/>
    <w:rsid w:val="008F395A"/>
    <w:rsid w:val="008F5643"/>
    <w:rsid w:val="008F5E5A"/>
    <w:rsid w:val="008F7EE1"/>
    <w:rsid w:val="009007EE"/>
    <w:rsid w:val="00900A0E"/>
    <w:rsid w:val="00902CDF"/>
    <w:rsid w:val="00912641"/>
    <w:rsid w:val="00912D48"/>
    <w:rsid w:val="009147EF"/>
    <w:rsid w:val="00922880"/>
    <w:rsid w:val="0092337C"/>
    <w:rsid w:val="00925443"/>
    <w:rsid w:val="00933364"/>
    <w:rsid w:val="00943EA8"/>
    <w:rsid w:val="00950BAC"/>
    <w:rsid w:val="00951C1F"/>
    <w:rsid w:val="009527BB"/>
    <w:rsid w:val="00952AAB"/>
    <w:rsid w:val="00952B04"/>
    <w:rsid w:val="00956C04"/>
    <w:rsid w:val="00957016"/>
    <w:rsid w:val="00957AC7"/>
    <w:rsid w:val="0096464B"/>
    <w:rsid w:val="0096495B"/>
    <w:rsid w:val="009659C9"/>
    <w:rsid w:val="009702BB"/>
    <w:rsid w:val="009705BA"/>
    <w:rsid w:val="00972C09"/>
    <w:rsid w:val="00976DFC"/>
    <w:rsid w:val="00980523"/>
    <w:rsid w:val="009806D7"/>
    <w:rsid w:val="009823FA"/>
    <w:rsid w:val="00982B0B"/>
    <w:rsid w:val="009837E6"/>
    <w:rsid w:val="00983F95"/>
    <w:rsid w:val="00987131"/>
    <w:rsid w:val="00991D96"/>
    <w:rsid w:val="009920D3"/>
    <w:rsid w:val="00992ABC"/>
    <w:rsid w:val="00993205"/>
    <w:rsid w:val="009950B1"/>
    <w:rsid w:val="00995D09"/>
    <w:rsid w:val="009973CB"/>
    <w:rsid w:val="009A1846"/>
    <w:rsid w:val="009A1DF0"/>
    <w:rsid w:val="009A35C9"/>
    <w:rsid w:val="009A36BF"/>
    <w:rsid w:val="009A3F09"/>
    <w:rsid w:val="009A40C7"/>
    <w:rsid w:val="009B08C1"/>
    <w:rsid w:val="009B217A"/>
    <w:rsid w:val="009B2EFA"/>
    <w:rsid w:val="009C2634"/>
    <w:rsid w:val="009C4C7E"/>
    <w:rsid w:val="009C6790"/>
    <w:rsid w:val="009C7CEA"/>
    <w:rsid w:val="009D0A1E"/>
    <w:rsid w:val="009D2388"/>
    <w:rsid w:val="009D3B7C"/>
    <w:rsid w:val="009D4AAC"/>
    <w:rsid w:val="009D7CA1"/>
    <w:rsid w:val="009E1514"/>
    <w:rsid w:val="009E34C3"/>
    <w:rsid w:val="009E39A9"/>
    <w:rsid w:val="009E7C21"/>
    <w:rsid w:val="009F0EB3"/>
    <w:rsid w:val="009F2D67"/>
    <w:rsid w:val="009F3A08"/>
    <w:rsid w:val="009F3A73"/>
    <w:rsid w:val="009F6AF4"/>
    <w:rsid w:val="00A053E3"/>
    <w:rsid w:val="00A05BCB"/>
    <w:rsid w:val="00A1116F"/>
    <w:rsid w:val="00A150E3"/>
    <w:rsid w:val="00A1512D"/>
    <w:rsid w:val="00A2101D"/>
    <w:rsid w:val="00A22823"/>
    <w:rsid w:val="00A23657"/>
    <w:rsid w:val="00A24CD4"/>
    <w:rsid w:val="00A26487"/>
    <w:rsid w:val="00A264BF"/>
    <w:rsid w:val="00A27B24"/>
    <w:rsid w:val="00A31F28"/>
    <w:rsid w:val="00A323D5"/>
    <w:rsid w:val="00A324B8"/>
    <w:rsid w:val="00A32AFF"/>
    <w:rsid w:val="00A33A0B"/>
    <w:rsid w:val="00A33FF4"/>
    <w:rsid w:val="00A405C7"/>
    <w:rsid w:val="00A46062"/>
    <w:rsid w:val="00A46AF6"/>
    <w:rsid w:val="00A605F9"/>
    <w:rsid w:val="00A60681"/>
    <w:rsid w:val="00A61884"/>
    <w:rsid w:val="00A656E6"/>
    <w:rsid w:val="00A67D69"/>
    <w:rsid w:val="00A756C7"/>
    <w:rsid w:val="00A76751"/>
    <w:rsid w:val="00A832F1"/>
    <w:rsid w:val="00A83F83"/>
    <w:rsid w:val="00A860AB"/>
    <w:rsid w:val="00A90B81"/>
    <w:rsid w:val="00A91896"/>
    <w:rsid w:val="00A965EC"/>
    <w:rsid w:val="00AA2338"/>
    <w:rsid w:val="00AA2A59"/>
    <w:rsid w:val="00AA4017"/>
    <w:rsid w:val="00AA4CE6"/>
    <w:rsid w:val="00AA50FB"/>
    <w:rsid w:val="00AA6625"/>
    <w:rsid w:val="00AA6E3D"/>
    <w:rsid w:val="00AB0127"/>
    <w:rsid w:val="00AC06DB"/>
    <w:rsid w:val="00AC2EB5"/>
    <w:rsid w:val="00AC54D2"/>
    <w:rsid w:val="00AC5550"/>
    <w:rsid w:val="00AC6EE1"/>
    <w:rsid w:val="00AD3738"/>
    <w:rsid w:val="00AD4BB6"/>
    <w:rsid w:val="00AD7155"/>
    <w:rsid w:val="00AE1F2A"/>
    <w:rsid w:val="00AE207C"/>
    <w:rsid w:val="00AE2491"/>
    <w:rsid w:val="00AE2C0B"/>
    <w:rsid w:val="00AE4572"/>
    <w:rsid w:val="00AF2ED6"/>
    <w:rsid w:val="00AF30F2"/>
    <w:rsid w:val="00AF5C24"/>
    <w:rsid w:val="00AF7744"/>
    <w:rsid w:val="00AF7D95"/>
    <w:rsid w:val="00B02896"/>
    <w:rsid w:val="00B03C73"/>
    <w:rsid w:val="00B04EEF"/>
    <w:rsid w:val="00B07858"/>
    <w:rsid w:val="00B10FD3"/>
    <w:rsid w:val="00B17D12"/>
    <w:rsid w:val="00B21B9F"/>
    <w:rsid w:val="00B2260F"/>
    <w:rsid w:val="00B23D4A"/>
    <w:rsid w:val="00B26288"/>
    <w:rsid w:val="00B26491"/>
    <w:rsid w:val="00B27866"/>
    <w:rsid w:val="00B31E6A"/>
    <w:rsid w:val="00B31E83"/>
    <w:rsid w:val="00B345C1"/>
    <w:rsid w:val="00B40292"/>
    <w:rsid w:val="00B44475"/>
    <w:rsid w:val="00B46898"/>
    <w:rsid w:val="00B51B3C"/>
    <w:rsid w:val="00B51C88"/>
    <w:rsid w:val="00B535B3"/>
    <w:rsid w:val="00B5471A"/>
    <w:rsid w:val="00B56B0A"/>
    <w:rsid w:val="00B6328C"/>
    <w:rsid w:val="00B67E1A"/>
    <w:rsid w:val="00B75620"/>
    <w:rsid w:val="00B756F3"/>
    <w:rsid w:val="00B7630C"/>
    <w:rsid w:val="00B7780F"/>
    <w:rsid w:val="00B83069"/>
    <w:rsid w:val="00B83360"/>
    <w:rsid w:val="00B85776"/>
    <w:rsid w:val="00B87D6A"/>
    <w:rsid w:val="00B909F1"/>
    <w:rsid w:val="00B94D46"/>
    <w:rsid w:val="00B95869"/>
    <w:rsid w:val="00B95881"/>
    <w:rsid w:val="00B959DD"/>
    <w:rsid w:val="00B95B99"/>
    <w:rsid w:val="00B96AD3"/>
    <w:rsid w:val="00B97120"/>
    <w:rsid w:val="00B97940"/>
    <w:rsid w:val="00BA0176"/>
    <w:rsid w:val="00BA10B4"/>
    <w:rsid w:val="00BA2258"/>
    <w:rsid w:val="00BA2F0B"/>
    <w:rsid w:val="00BA3F47"/>
    <w:rsid w:val="00BA4608"/>
    <w:rsid w:val="00BA57A6"/>
    <w:rsid w:val="00BA5F23"/>
    <w:rsid w:val="00BA7501"/>
    <w:rsid w:val="00BA7F77"/>
    <w:rsid w:val="00BB0555"/>
    <w:rsid w:val="00BB2C4E"/>
    <w:rsid w:val="00BC1357"/>
    <w:rsid w:val="00BC2D7F"/>
    <w:rsid w:val="00BC77CC"/>
    <w:rsid w:val="00BD5367"/>
    <w:rsid w:val="00BD5E2B"/>
    <w:rsid w:val="00BD74E0"/>
    <w:rsid w:val="00BE0F48"/>
    <w:rsid w:val="00BE1B95"/>
    <w:rsid w:val="00BE4B2F"/>
    <w:rsid w:val="00BE607B"/>
    <w:rsid w:val="00BE7333"/>
    <w:rsid w:val="00BF2C54"/>
    <w:rsid w:val="00BF5A2E"/>
    <w:rsid w:val="00BF6FF5"/>
    <w:rsid w:val="00C10449"/>
    <w:rsid w:val="00C12545"/>
    <w:rsid w:val="00C12FC6"/>
    <w:rsid w:val="00C135E2"/>
    <w:rsid w:val="00C14951"/>
    <w:rsid w:val="00C16646"/>
    <w:rsid w:val="00C232AD"/>
    <w:rsid w:val="00C30494"/>
    <w:rsid w:val="00C30A13"/>
    <w:rsid w:val="00C36952"/>
    <w:rsid w:val="00C36F8B"/>
    <w:rsid w:val="00C37097"/>
    <w:rsid w:val="00C37A59"/>
    <w:rsid w:val="00C413B5"/>
    <w:rsid w:val="00C4299A"/>
    <w:rsid w:val="00C43EBE"/>
    <w:rsid w:val="00C4455A"/>
    <w:rsid w:val="00C46887"/>
    <w:rsid w:val="00C50C76"/>
    <w:rsid w:val="00C5139B"/>
    <w:rsid w:val="00C52461"/>
    <w:rsid w:val="00C52FA2"/>
    <w:rsid w:val="00C54149"/>
    <w:rsid w:val="00C54FD4"/>
    <w:rsid w:val="00C57C1B"/>
    <w:rsid w:val="00C60621"/>
    <w:rsid w:val="00C654FE"/>
    <w:rsid w:val="00C70D59"/>
    <w:rsid w:val="00C72646"/>
    <w:rsid w:val="00C73357"/>
    <w:rsid w:val="00C73439"/>
    <w:rsid w:val="00C74B74"/>
    <w:rsid w:val="00C75236"/>
    <w:rsid w:val="00C81A95"/>
    <w:rsid w:val="00C840DE"/>
    <w:rsid w:val="00C84806"/>
    <w:rsid w:val="00C8743D"/>
    <w:rsid w:val="00C87CF6"/>
    <w:rsid w:val="00C91643"/>
    <w:rsid w:val="00C96CDE"/>
    <w:rsid w:val="00CA3BB2"/>
    <w:rsid w:val="00CA44F9"/>
    <w:rsid w:val="00CA7143"/>
    <w:rsid w:val="00CB185E"/>
    <w:rsid w:val="00CB19AC"/>
    <w:rsid w:val="00CB693B"/>
    <w:rsid w:val="00CB7A5A"/>
    <w:rsid w:val="00CC18F1"/>
    <w:rsid w:val="00CC37F8"/>
    <w:rsid w:val="00CC4CB7"/>
    <w:rsid w:val="00CC5A3A"/>
    <w:rsid w:val="00CD271C"/>
    <w:rsid w:val="00CD48D0"/>
    <w:rsid w:val="00CD5DFC"/>
    <w:rsid w:val="00CD7757"/>
    <w:rsid w:val="00CD7E8C"/>
    <w:rsid w:val="00CE1620"/>
    <w:rsid w:val="00CE24DE"/>
    <w:rsid w:val="00CE36C5"/>
    <w:rsid w:val="00CE7869"/>
    <w:rsid w:val="00CE7D0F"/>
    <w:rsid w:val="00CF0C8E"/>
    <w:rsid w:val="00CF7652"/>
    <w:rsid w:val="00D010D9"/>
    <w:rsid w:val="00D01375"/>
    <w:rsid w:val="00D02CE3"/>
    <w:rsid w:val="00D03DC8"/>
    <w:rsid w:val="00D04D96"/>
    <w:rsid w:val="00D06FDA"/>
    <w:rsid w:val="00D07AC9"/>
    <w:rsid w:val="00D12040"/>
    <w:rsid w:val="00D12B67"/>
    <w:rsid w:val="00D14714"/>
    <w:rsid w:val="00D176A2"/>
    <w:rsid w:val="00D20C12"/>
    <w:rsid w:val="00D220D5"/>
    <w:rsid w:val="00D248DB"/>
    <w:rsid w:val="00D25690"/>
    <w:rsid w:val="00D276CA"/>
    <w:rsid w:val="00D2774D"/>
    <w:rsid w:val="00D3058E"/>
    <w:rsid w:val="00D3352F"/>
    <w:rsid w:val="00D369D8"/>
    <w:rsid w:val="00D4195C"/>
    <w:rsid w:val="00D41B82"/>
    <w:rsid w:val="00D43670"/>
    <w:rsid w:val="00D46A36"/>
    <w:rsid w:val="00D46FF9"/>
    <w:rsid w:val="00D52AD4"/>
    <w:rsid w:val="00D52B8E"/>
    <w:rsid w:val="00D55700"/>
    <w:rsid w:val="00D570B8"/>
    <w:rsid w:val="00D5720B"/>
    <w:rsid w:val="00D57B21"/>
    <w:rsid w:val="00D60C22"/>
    <w:rsid w:val="00D65075"/>
    <w:rsid w:val="00D72C64"/>
    <w:rsid w:val="00D75D2C"/>
    <w:rsid w:val="00D76189"/>
    <w:rsid w:val="00D81F41"/>
    <w:rsid w:val="00D83D4B"/>
    <w:rsid w:val="00D83FB7"/>
    <w:rsid w:val="00D84134"/>
    <w:rsid w:val="00D8593A"/>
    <w:rsid w:val="00D92A2B"/>
    <w:rsid w:val="00D92EB4"/>
    <w:rsid w:val="00D93FE3"/>
    <w:rsid w:val="00D9507A"/>
    <w:rsid w:val="00DA05B6"/>
    <w:rsid w:val="00DA2107"/>
    <w:rsid w:val="00DA693D"/>
    <w:rsid w:val="00DA7D5A"/>
    <w:rsid w:val="00DB3136"/>
    <w:rsid w:val="00DB5BB6"/>
    <w:rsid w:val="00DB644A"/>
    <w:rsid w:val="00DB7474"/>
    <w:rsid w:val="00DC062B"/>
    <w:rsid w:val="00DC0733"/>
    <w:rsid w:val="00DC0AE0"/>
    <w:rsid w:val="00DC33D6"/>
    <w:rsid w:val="00DC3931"/>
    <w:rsid w:val="00DC3CA2"/>
    <w:rsid w:val="00DC5971"/>
    <w:rsid w:val="00DC6BC7"/>
    <w:rsid w:val="00DC79CC"/>
    <w:rsid w:val="00DC7B46"/>
    <w:rsid w:val="00DD1AF0"/>
    <w:rsid w:val="00DD45FD"/>
    <w:rsid w:val="00DD4835"/>
    <w:rsid w:val="00DD547C"/>
    <w:rsid w:val="00DD6640"/>
    <w:rsid w:val="00DD7DEE"/>
    <w:rsid w:val="00DE31EF"/>
    <w:rsid w:val="00DF3B23"/>
    <w:rsid w:val="00DF56F2"/>
    <w:rsid w:val="00DF6A04"/>
    <w:rsid w:val="00DF6D24"/>
    <w:rsid w:val="00DF76E5"/>
    <w:rsid w:val="00E00018"/>
    <w:rsid w:val="00E00B28"/>
    <w:rsid w:val="00E01241"/>
    <w:rsid w:val="00E02B8B"/>
    <w:rsid w:val="00E03632"/>
    <w:rsid w:val="00E03953"/>
    <w:rsid w:val="00E03B70"/>
    <w:rsid w:val="00E0428B"/>
    <w:rsid w:val="00E06153"/>
    <w:rsid w:val="00E107F5"/>
    <w:rsid w:val="00E10C2E"/>
    <w:rsid w:val="00E121BC"/>
    <w:rsid w:val="00E145FD"/>
    <w:rsid w:val="00E1472B"/>
    <w:rsid w:val="00E1683D"/>
    <w:rsid w:val="00E17DAC"/>
    <w:rsid w:val="00E200FF"/>
    <w:rsid w:val="00E2090A"/>
    <w:rsid w:val="00E21EE6"/>
    <w:rsid w:val="00E24C43"/>
    <w:rsid w:val="00E30CCB"/>
    <w:rsid w:val="00E33F96"/>
    <w:rsid w:val="00E34C93"/>
    <w:rsid w:val="00E404C2"/>
    <w:rsid w:val="00E43021"/>
    <w:rsid w:val="00E4325F"/>
    <w:rsid w:val="00E51AC4"/>
    <w:rsid w:val="00E528A4"/>
    <w:rsid w:val="00E56D95"/>
    <w:rsid w:val="00E62265"/>
    <w:rsid w:val="00E64D87"/>
    <w:rsid w:val="00E66CA6"/>
    <w:rsid w:val="00E6741E"/>
    <w:rsid w:val="00E67A02"/>
    <w:rsid w:val="00E74DC3"/>
    <w:rsid w:val="00E7552B"/>
    <w:rsid w:val="00E773AA"/>
    <w:rsid w:val="00E81A28"/>
    <w:rsid w:val="00E83547"/>
    <w:rsid w:val="00E926DF"/>
    <w:rsid w:val="00E93441"/>
    <w:rsid w:val="00E93EBE"/>
    <w:rsid w:val="00E94643"/>
    <w:rsid w:val="00E95E91"/>
    <w:rsid w:val="00EA0420"/>
    <w:rsid w:val="00EA195C"/>
    <w:rsid w:val="00EA3A43"/>
    <w:rsid w:val="00EB4037"/>
    <w:rsid w:val="00EB510C"/>
    <w:rsid w:val="00EB71A7"/>
    <w:rsid w:val="00EC221A"/>
    <w:rsid w:val="00EC3EA2"/>
    <w:rsid w:val="00EC57C2"/>
    <w:rsid w:val="00EC5845"/>
    <w:rsid w:val="00ED53C8"/>
    <w:rsid w:val="00EE0131"/>
    <w:rsid w:val="00EE0345"/>
    <w:rsid w:val="00EE08B6"/>
    <w:rsid w:val="00EE2AE4"/>
    <w:rsid w:val="00EE3C57"/>
    <w:rsid w:val="00EE4A38"/>
    <w:rsid w:val="00EF024B"/>
    <w:rsid w:val="00EF08D6"/>
    <w:rsid w:val="00EF20E8"/>
    <w:rsid w:val="00EF57AB"/>
    <w:rsid w:val="00EF5F2A"/>
    <w:rsid w:val="00EF61CF"/>
    <w:rsid w:val="00EF6BC7"/>
    <w:rsid w:val="00F0140E"/>
    <w:rsid w:val="00F03638"/>
    <w:rsid w:val="00F0485B"/>
    <w:rsid w:val="00F11322"/>
    <w:rsid w:val="00F11CA7"/>
    <w:rsid w:val="00F12963"/>
    <w:rsid w:val="00F13C8B"/>
    <w:rsid w:val="00F13D87"/>
    <w:rsid w:val="00F1541D"/>
    <w:rsid w:val="00F171E2"/>
    <w:rsid w:val="00F17702"/>
    <w:rsid w:val="00F22247"/>
    <w:rsid w:val="00F231E1"/>
    <w:rsid w:val="00F2581A"/>
    <w:rsid w:val="00F25934"/>
    <w:rsid w:val="00F30A9E"/>
    <w:rsid w:val="00F347EC"/>
    <w:rsid w:val="00F355DF"/>
    <w:rsid w:val="00F428B3"/>
    <w:rsid w:val="00F429E3"/>
    <w:rsid w:val="00F507C4"/>
    <w:rsid w:val="00F50E3B"/>
    <w:rsid w:val="00F54751"/>
    <w:rsid w:val="00F569F3"/>
    <w:rsid w:val="00F6068B"/>
    <w:rsid w:val="00F6218F"/>
    <w:rsid w:val="00F62C0A"/>
    <w:rsid w:val="00F66264"/>
    <w:rsid w:val="00F6646D"/>
    <w:rsid w:val="00F739E5"/>
    <w:rsid w:val="00F74E02"/>
    <w:rsid w:val="00F75BB5"/>
    <w:rsid w:val="00F7641E"/>
    <w:rsid w:val="00F76660"/>
    <w:rsid w:val="00F769B7"/>
    <w:rsid w:val="00F7712C"/>
    <w:rsid w:val="00F93763"/>
    <w:rsid w:val="00F94BE8"/>
    <w:rsid w:val="00FB2A45"/>
    <w:rsid w:val="00FB4D96"/>
    <w:rsid w:val="00FB6CA5"/>
    <w:rsid w:val="00FC271E"/>
    <w:rsid w:val="00FC29DE"/>
    <w:rsid w:val="00FC30BA"/>
    <w:rsid w:val="00FC3B70"/>
    <w:rsid w:val="00FC5E94"/>
    <w:rsid w:val="00FC6E77"/>
    <w:rsid w:val="00FC75D1"/>
    <w:rsid w:val="00FD02CF"/>
    <w:rsid w:val="00FD0367"/>
    <w:rsid w:val="00FD088C"/>
    <w:rsid w:val="00FD405E"/>
    <w:rsid w:val="00FE0F26"/>
    <w:rsid w:val="00FE61AE"/>
    <w:rsid w:val="00FF0DCD"/>
    <w:rsid w:val="00FF3D1E"/>
    <w:rsid w:val="00FF4DE0"/>
    <w:rsid w:val="00FF7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5:chartTrackingRefBased/>
  <w15:docId w15:val="{1973442E-FBF6-40A4-8CC0-FF07D2BE8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C36952"/>
    <w:pPr>
      <w:widowControl w:val="0"/>
      <w:jc w:val="both"/>
    </w:pPr>
    <w:rPr>
      <w:kern w:val="2"/>
      <w:sz w:val="21"/>
    </w:rPr>
  </w:style>
  <w:style w:type="paragraph" w:styleId="10">
    <w:name w:val="heading 1"/>
    <w:basedOn w:val="a4"/>
    <w:next w:val="a4"/>
    <w:qFormat/>
    <w:pPr>
      <w:keepNext/>
      <w:keepLines/>
      <w:numPr>
        <w:numId w:val="2"/>
      </w:numPr>
      <w:spacing w:before="340" w:after="330" w:line="576" w:lineRule="auto"/>
      <w:outlineLvl w:val="0"/>
    </w:pPr>
    <w:rPr>
      <w:b/>
      <w:kern w:val="44"/>
      <w:sz w:val="44"/>
    </w:rPr>
  </w:style>
  <w:style w:type="paragraph" w:styleId="21">
    <w:name w:val="heading 2"/>
    <w:basedOn w:val="a4"/>
    <w:next w:val="a4"/>
    <w:qFormat/>
    <w:pPr>
      <w:keepNext/>
      <w:keepLines/>
      <w:numPr>
        <w:ilvl w:val="1"/>
        <w:numId w:val="2"/>
      </w:numPr>
      <w:spacing w:before="260" w:after="260" w:line="415" w:lineRule="auto"/>
      <w:outlineLvl w:val="1"/>
    </w:pPr>
    <w:rPr>
      <w:rFonts w:ascii="Arial" w:eastAsia="黑体" w:hAnsi="Arial"/>
      <w:b/>
      <w:sz w:val="32"/>
    </w:rPr>
  </w:style>
  <w:style w:type="paragraph" w:styleId="31">
    <w:name w:val="heading 3"/>
    <w:basedOn w:val="a4"/>
    <w:next w:val="a4"/>
    <w:qFormat/>
    <w:pPr>
      <w:keepNext/>
      <w:keepLines/>
      <w:numPr>
        <w:ilvl w:val="2"/>
        <w:numId w:val="2"/>
      </w:numPr>
      <w:spacing w:before="260" w:after="260" w:line="415" w:lineRule="auto"/>
      <w:outlineLvl w:val="2"/>
    </w:pPr>
    <w:rPr>
      <w:b/>
      <w:sz w:val="32"/>
    </w:rPr>
  </w:style>
  <w:style w:type="paragraph" w:styleId="41">
    <w:name w:val="heading 4"/>
    <w:basedOn w:val="a4"/>
    <w:next w:val="a4"/>
    <w:qFormat/>
    <w:pPr>
      <w:keepNext/>
      <w:keepLines/>
      <w:numPr>
        <w:ilvl w:val="3"/>
        <w:numId w:val="2"/>
      </w:numPr>
      <w:spacing w:before="280" w:after="290" w:line="374" w:lineRule="auto"/>
      <w:outlineLvl w:val="3"/>
    </w:pPr>
    <w:rPr>
      <w:rFonts w:ascii="Arial" w:eastAsia="黑体" w:hAnsi="Arial"/>
      <w:b/>
      <w:sz w:val="28"/>
    </w:rPr>
  </w:style>
  <w:style w:type="paragraph" w:styleId="5">
    <w:name w:val="heading 5"/>
    <w:basedOn w:val="a4"/>
    <w:next w:val="a5"/>
    <w:qFormat/>
    <w:pPr>
      <w:keepNext/>
      <w:keepLines/>
      <w:widowControl/>
      <w:numPr>
        <w:ilvl w:val="4"/>
        <w:numId w:val="2"/>
      </w:numPr>
      <w:overflowPunct w:val="0"/>
      <w:autoSpaceDE w:val="0"/>
      <w:autoSpaceDN w:val="0"/>
      <w:adjustRightInd w:val="0"/>
      <w:spacing w:before="280" w:after="290" w:line="374" w:lineRule="auto"/>
      <w:jc w:val="left"/>
      <w:textAlignment w:val="baseline"/>
      <w:outlineLvl w:val="4"/>
    </w:pPr>
    <w:rPr>
      <w:b/>
      <w:kern w:val="0"/>
      <w:sz w:val="28"/>
    </w:rPr>
  </w:style>
  <w:style w:type="paragraph" w:styleId="6">
    <w:name w:val="heading 6"/>
    <w:basedOn w:val="a4"/>
    <w:next w:val="a5"/>
    <w:qFormat/>
    <w:pPr>
      <w:keepNext/>
      <w:keepLines/>
      <w:widowControl/>
      <w:numPr>
        <w:ilvl w:val="5"/>
        <w:numId w:val="2"/>
      </w:numPr>
      <w:overflowPunct w:val="0"/>
      <w:autoSpaceDE w:val="0"/>
      <w:autoSpaceDN w:val="0"/>
      <w:adjustRightInd w:val="0"/>
      <w:spacing w:before="240" w:after="64" w:line="319" w:lineRule="auto"/>
      <w:jc w:val="left"/>
      <w:textAlignment w:val="baseline"/>
      <w:outlineLvl w:val="5"/>
    </w:pPr>
    <w:rPr>
      <w:rFonts w:ascii="Arial" w:eastAsia="黑体" w:hAnsi="Arial"/>
      <w:b/>
      <w:kern w:val="0"/>
      <w:sz w:val="24"/>
    </w:rPr>
  </w:style>
  <w:style w:type="paragraph" w:styleId="7">
    <w:name w:val="heading 7"/>
    <w:basedOn w:val="a4"/>
    <w:next w:val="a5"/>
    <w:qFormat/>
    <w:pPr>
      <w:keepNext/>
      <w:widowControl/>
      <w:numPr>
        <w:ilvl w:val="6"/>
        <w:numId w:val="2"/>
      </w:numPr>
      <w:overflowPunct w:val="0"/>
      <w:autoSpaceDE w:val="0"/>
      <w:autoSpaceDN w:val="0"/>
      <w:adjustRightInd w:val="0"/>
      <w:jc w:val="left"/>
      <w:textAlignment w:val="baseline"/>
      <w:outlineLvl w:val="6"/>
    </w:pPr>
    <w:rPr>
      <w:rFonts w:ascii="Arial" w:hAnsi="Arial"/>
      <w:i/>
      <w:kern w:val="0"/>
      <w:sz w:val="24"/>
      <w:lang w:val="en-GB" w:eastAsia="en-US"/>
    </w:rPr>
  </w:style>
  <w:style w:type="paragraph" w:styleId="8">
    <w:name w:val="heading 8"/>
    <w:basedOn w:val="a4"/>
    <w:next w:val="a5"/>
    <w:qFormat/>
    <w:pPr>
      <w:keepNext/>
      <w:widowControl/>
      <w:numPr>
        <w:ilvl w:val="7"/>
        <w:numId w:val="2"/>
      </w:numPr>
      <w:overflowPunct w:val="0"/>
      <w:autoSpaceDE w:val="0"/>
      <w:autoSpaceDN w:val="0"/>
      <w:adjustRightInd w:val="0"/>
      <w:jc w:val="center"/>
      <w:textAlignment w:val="baseline"/>
      <w:outlineLvl w:val="7"/>
    </w:pPr>
    <w:rPr>
      <w:rFonts w:ascii="Arial" w:hAnsi="Arial"/>
      <w:i/>
      <w:kern w:val="0"/>
      <w:sz w:val="24"/>
      <w:lang w:val="en-GB" w:eastAsia="en-US"/>
    </w:rPr>
  </w:style>
  <w:style w:type="paragraph" w:styleId="9">
    <w:name w:val="heading 9"/>
    <w:basedOn w:val="a4"/>
    <w:next w:val="a5"/>
    <w:qFormat/>
    <w:pPr>
      <w:keepNext/>
      <w:keepLines/>
      <w:numPr>
        <w:ilvl w:val="8"/>
        <w:numId w:val="2"/>
      </w:numPr>
      <w:spacing w:before="240" w:after="64" w:line="319" w:lineRule="auto"/>
      <w:outlineLvl w:val="8"/>
    </w:pPr>
    <w:rPr>
      <w:rFonts w:ascii="Arial" w:eastAsia="黑体" w:hAnsi="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QBChar">
    <w:name w:val="QB正文 Char"/>
    <w:basedOn w:val="Char"/>
    <w:link w:val="QB6"/>
    <w:rPr>
      <w:rFonts w:ascii="宋体"/>
      <w:sz w:val="21"/>
      <w:lang w:val="en-US" w:eastAsia="zh-CN" w:bidi="ar-SA"/>
    </w:rPr>
  </w:style>
  <w:style w:type="character" w:styleId="a9">
    <w:name w:val="page number"/>
    <w:basedOn w:val="a6"/>
  </w:style>
  <w:style w:type="character" w:styleId="aa">
    <w:name w:val="annotation reference"/>
    <w:rPr>
      <w:sz w:val="16"/>
    </w:rPr>
  </w:style>
  <w:style w:type="character" w:customStyle="1" w:styleId="TableTextChar">
    <w:name w:val="Table Text Char"/>
    <w:link w:val="TableText"/>
    <w:rPr>
      <w:snapToGrid w:val="0"/>
      <w:kern w:val="2"/>
      <w:sz w:val="21"/>
    </w:rPr>
  </w:style>
  <w:style w:type="character" w:customStyle="1" w:styleId="2Char">
    <w:name w:val="样式 标题 2 Char"/>
    <w:link w:val="22"/>
    <w:rPr>
      <w:rFonts w:ascii="Arial" w:eastAsia="黑体" w:hAnsi="Arial"/>
      <w:b/>
      <w:kern w:val="2"/>
      <w:sz w:val="21"/>
    </w:rPr>
  </w:style>
  <w:style w:type="character" w:customStyle="1" w:styleId="2CharCharCharCharChar">
    <w:name w:val="样式 标题 2 Char Char Char Char Char"/>
    <w:link w:val="2CharCharCharChar"/>
    <w:rPr>
      <w:rFonts w:ascii="Arial" w:eastAsia="黑体" w:hAnsi="Arial"/>
      <w:b/>
      <w:kern w:val="2"/>
      <w:sz w:val="21"/>
    </w:rPr>
  </w:style>
  <w:style w:type="character" w:customStyle="1" w:styleId="cmqbIChar">
    <w:name w:val="cmqb列表I型 Char"/>
    <w:link w:val="cmqbI"/>
    <w:rPr>
      <w:kern w:val="2"/>
      <w:sz w:val="21"/>
      <w:lang w:val="zh-CN"/>
    </w:rPr>
  </w:style>
  <w:style w:type="character" w:customStyle="1" w:styleId="Char0">
    <w:name w:val="正文缩进 Char"/>
    <w:link w:val="a5"/>
    <w:rPr>
      <w:rFonts w:eastAsia="宋体"/>
      <w:sz w:val="24"/>
      <w:lang w:val="en-US" w:eastAsia="zh-CN"/>
    </w:rPr>
  </w:style>
  <w:style w:type="character" w:customStyle="1" w:styleId="QB4Char">
    <w:name w:val="QB标题4 Char"/>
    <w:link w:val="QB4"/>
    <w:rPr>
      <w:rFonts w:ascii="Arial" w:eastAsia="黑体" w:hAnsi="Arial"/>
      <w:b/>
      <w:kern w:val="44"/>
      <w:sz w:val="21"/>
    </w:rPr>
  </w:style>
  <w:style w:type="character" w:customStyle="1" w:styleId="Char1">
    <w:name w:val="日期 Char"/>
    <w:link w:val="ab"/>
    <w:rPr>
      <w:kern w:val="2"/>
      <w:sz w:val="21"/>
    </w:rPr>
  </w:style>
  <w:style w:type="character" w:customStyle="1" w:styleId="gmailquote">
    <w:name w:val="gmail_quote"/>
    <w:basedOn w:val="a6"/>
  </w:style>
  <w:style w:type="character" w:styleId="ac">
    <w:name w:val="FollowedHyperlink"/>
    <w:rPr>
      <w:color w:val="800080"/>
      <w:u w:val="single"/>
    </w:rPr>
  </w:style>
  <w:style w:type="character" w:customStyle="1" w:styleId="Char">
    <w:name w:val="段 Char"/>
    <w:link w:val="ad"/>
    <w:rPr>
      <w:rFonts w:ascii="宋体"/>
      <w:sz w:val="21"/>
      <w:lang w:val="en-US" w:eastAsia="zh-CN" w:bidi="ar-SA"/>
    </w:rPr>
  </w:style>
  <w:style w:type="character" w:styleId="ae">
    <w:name w:val="Hyperlink"/>
    <w:uiPriority w:val="99"/>
    <w:rPr>
      <w:color w:val="0000FF"/>
      <w:u w:val="single"/>
    </w:rPr>
  </w:style>
  <w:style w:type="character" w:customStyle="1" w:styleId="QB2Char">
    <w:name w:val="QB标题2 Char"/>
    <w:link w:val="QB2"/>
    <w:rPr>
      <w:rFonts w:ascii="Arial" w:eastAsia="黑体" w:hAnsi="Arial"/>
      <w:b/>
      <w:kern w:val="44"/>
      <w:sz w:val="21"/>
    </w:rPr>
  </w:style>
  <w:style w:type="character" w:styleId="af">
    <w:name w:val="Strong"/>
    <w:qFormat/>
    <w:rPr>
      <w:b/>
    </w:rPr>
  </w:style>
  <w:style w:type="character" w:customStyle="1" w:styleId="QB3Char">
    <w:name w:val="QB标题3 Char"/>
    <w:basedOn w:val="QB2Char"/>
    <w:link w:val="QB3"/>
    <w:rPr>
      <w:rFonts w:ascii="Arial" w:eastAsia="黑体" w:hAnsi="Arial"/>
      <w:b/>
      <w:kern w:val="44"/>
      <w:sz w:val="21"/>
    </w:rPr>
  </w:style>
  <w:style w:type="character" w:customStyle="1" w:styleId="berschrift2CharChar">
    <w:name w:val="?berschrift 2 Char Char"/>
    <w:rPr>
      <w:rFonts w:ascii="Arial" w:eastAsia="黑体" w:hAnsi="Arial"/>
      <w:kern w:val="2"/>
      <w:sz w:val="21"/>
      <w:lang w:val="en-US" w:eastAsia="zh-CN"/>
    </w:rPr>
  </w:style>
  <w:style w:type="paragraph" w:styleId="23">
    <w:name w:val="toc 2"/>
    <w:basedOn w:val="a4"/>
    <w:next w:val="a4"/>
    <w:uiPriority w:val="39"/>
    <w:pPr>
      <w:ind w:leftChars="200" w:left="420"/>
    </w:pPr>
  </w:style>
  <w:style w:type="paragraph" w:customStyle="1" w:styleId="42">
    <w:name w:val="标题4"/>
    <w:next w:val="a4"/>
    <w:pPr>
      <w:spacing w:before="120" w:after="120" w:line="360" w:lineRule="auto"/>
      <w:ind w:leftChars="100" w:left="240" w:rightChars="100" w:right="100"/>
      <w:outlineLvl w:val="0"/>
    </w:pPr>
    <w:rPr>
      <w:rFonts w:eastAsia="黑体"/>
      <w:color w:val="000000"/>
      <w:kern w:val="2"/>
      <w:sz w:val="21"/>
    </w:rPr>
  </w:style>
  <w:style w:type="paragraph" w:customStyle="1" w:styleId="41111Heading4h4H4heading4H41h41H42h42H43h4">
    <w:name w:val="样式 标题 41.1.1.1 Heading 4h4H4heading 4H41h41H42h42H43h4..."/>
    <w:basedOn w:val="31"/>
    <w:pPr>
      <w:spacing w:line="360" w:lineRule="auto"/>
      <w:ind w:leftChars="132" w:left="277"/>
    </w:pPr>
    <w:rPr>
      <w:b w:val="0"/>
    </w:rPr>
  </w:style>
  <w:style w:type="paragraph" w:customStyle="1" w:styleId="32">
    <w:name w:val="附录标题3"/>
    <w:basedOn w:val="31"/>
    <w:pPr>
      <w:keepLines w:val="0"/>
      <w:widowControl/>
      <w:numPr>
        <w:numId w:val="0"/>
      </w:numPr>
      <w:tabs>
        <w:tab w:val="left" w:pos="1418"/>
      </w:tabs>
      <w:overflowPunct w:val="0"/>
      <w:autoSpaceDE w:val="0"/>
      <w:autoSpaceDN w:val="0"/>
      <w:adjustRightInd w:val="0"/>
      <w:spacing w:before="240" w:after="60" w:line="240" w:lineRule="auto"/>
      <w:ind w:left="1418" w:hanging="567"/>
      <w:jc w:val="left"/>
      <w:textAlignment w:val="baseline"/>
    </w:pPr>
    <w:rPr>
      <w:rFonts w:ascii="Arial"/>
      <w:kern w:val="0"/>
      <w:sz w:val="24"/>
    </w:rPr>
  </w:style>
  <w:style w:type="paragraph" w:styleId="80">
    <w:name w:val="index 8"/>
    <w:basedOn w:val="a4"/>
    <w:next w:val="a4"/>
    <w:pPr>
      <w:widowControl/>
      <w:tabs>
        <w:tab w:val="right" w:leader="dot" w:pos="4011"/>
      </w:tabs>
      <w:overflowPunct w:val="0"/>
      <w:autoSpaceDE w:val="0"/>
      <w:autoSpaceDN w:val="0"/>
      <w:adjustRightInd w:val="0"/>
      <w:ind w:left="1920" w:hanging="240"/>
      <w:jc w:val="left"/>
      <w:textAlignment w:val="baseline"/>
    </w:pPr>
    <w:rPr>
      <w:kern w:val="0"/>
      <w:sz w:val="20"/>
    </w:rPr>
  </w:style>
  <w:style w:type="paragraph" w:styleId="90">
    <w:name w:val="index 9"/>
    <w:basedOn w:val="a4"/>
    <w:next w:val="a4"/>
    <w:pPr>
      <w:widowControl/>
      <w:tabs>
        <w:tab w:val="right" w:leader="dot" w:pos="4011"/>
      </w:tabs>
      <w:overflowPunct w:val="0"/>
      <w:autoSpaceDE w:val="0"/>
      <w:autoSpaceDN w:val="0"/>
      <w:adjustRightInd w:val="0"/>
      <w:ind w:left="2160" w:hanging="240"/>
      <w:jc w:val="left"/>
      <w:textAlignment w:val="baseline"/>
    </w:pPr>
    <w:rPr>
      <w:kern w:val="0"/>
      <w:sz w:val="20"/>
    </w:rPr>
  </w:style>
  <w:style w:type="paragraph" w:customStyle="1" w:styleId="xl30">
    <w:name w:val="xl30"/>
    <w:basedOn w:val="a4"/>
    <w:pPr>
      <w:widowControl/>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jc w:val="center"/>
      <w:textAlignment w:val="top"/>
    </w:pPr>
    <w:rPr>
      <w:rFonts w:ascii="宋体" w:hAnsi="宋体" w:hint="eastAsia"/>
      <w:b/>
      <w:kern w:val="0"/>
      <w:sz w:val="24"/>
    </w:rPr>
  </w:style>
  <w:style w:type="paragraph" w:customStyle="1" w:styleId="ZT">
    <w:name w:val="ZT"/>
    <w:pPr>
      <w:widowControl w:val="0"/>
      <w:spacing w:line="240" w:lineRule="atLeast"/>
      <w:jc w:val="right"/>
    </w:pPr>
    <w:rPr>
      <w:rFonts w:ascii="Arial" w:hAnsi="Arial"/>
      <w:b/>
      <w:sz w:val="34"/>
      <w:lang w:val="en-GB"/>
    </w:rPr>
  </w:style>
  <w:style w:type="paragraph" w:styleId="33">
    <w:name w:val="toc 3"/>
    <w:basedOn w:val="a4"/>
    <w:next w:val="a4"/>
    <w:uiPriority w:val="39"/>
    <w:pPr>
      <w:ind w:leftChars="400" w:left="840"/>
    </w:pPr>
  </w:style>
  <w:style w:type="paragraph" w:styleId="51">
    <w:name w:val="toc 5"/>
    <w:basedOn w:val="a4"/>
    <w:next w:val="a4"/>
    <w:pPr>
      <w:ind w:leftChars="800" w:left="1680"/>
    </w:pPr>
  </w:style>
  <w:style w:type="paragraph" w:customStyle="1" w:styleId="xl27">
    <w:name w:val="xl27"/>
    <w:basedOn w:val="a4"/>
    <w:pPr>
      <w:widowControl/>
      <w:pBdr>
        <w:top w:val="single" w:sz="4" w:space="0" w:color="auto"/>
        <w:bottom w:val="single" w:sz="4" w:space="0" w:color="auto"/>
        <w:right w:val="single" w:sz="4" w:space="0" w:color="auto"/>
      </w:pBdr>
      <w:spacing w:before="100" w:beforeAutospacing="1" w:after="100" w:afterAutospacing="1"/>
      <w:textAlignment w:val="top"/>
    </w:pPr>
    <w:rPr>
      <w:rFonts w:eastAsia="Arial Unicode MS"/>
      <w:kern w:val="0"/>
      <w:sz w:val="24"/>
    </w:rPr>
  </w:style>
  <w:style w:type="paragraph" w:customStyle="1" w:styleId="xl31">
    <w:name w:val="xl31"/>
    <w:basedOn w:val="a4"/>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eastAsia="Arial Unicode MS"/>
      <w:color w:val="000000"/>
      <w:kern w:val="0"/>
      <w:sz w:val="24"/>
    </w:rPr>
  </w:style>
  <w:style w:type="paragraph" w:styleId="af0">
    <w:name w:val="Body Text First Indent"/>
    <w:basedOn w:val="af1"/>
    <w:pPr>
      <w:widowControl/>
      <w:overflowPunct w:val="0"/>
      <w:autoSpaceDE w:val="0"/>
      <w:autoSpaceDN w:val="0"/>
      <w:adjustRightInd w:val="0"/>
      <w:ind w:firstLine="420"/>
      <w:jc w:val="left"/>
      <w:textAlignment w:val="baseline"/>
    </w:pPr>
    <w:rPr>
      <w:kern w:val="0"/>
      <w:sz w:val="24"/>
    </w:rPr>
  </w:style>
  <w:style w:type="paragraph" w:styleId="af2">
    <w:name w:val="caption"/>
    <w:basedOn w:val="a4"/>
    <w:next w:val="a4"/>
    <w:qFormat/>
    <w:rPr>
      <w:rFonts w:ascii="Arial" w:eastAsia="黑体" w:hAnsi="Arial"/>
      <w:sz w:val="20"/>
    </w:rPr>
  </w:style>
  <w:style w:type="paragraph" w:styleId="ab">
    <w:name w:val="Date"/>
    <w:basedOn w:val="a4"/>
    <w:next w:val="a4"/>
    <w:link w:val="Char1"/>
  </w:style>
  <w:style w:type="paragraph" w:customStyle="1" w:styleId="font7">
    <w:name w:val="font7"/>
    <w:basedOn w:val="a4"/>
    <w:pPr>
      <w:widowControl/>
      <w:spacing w:before="100" w:beforeAutospacing="1" w:after="100" w:afterAutospacing="1"/>
      <w:jc w:val="left"/>
    </w:pPr>
    <w:rPr>
      <w:rFonts w:eastAsia="Arial Unicode MS"/>
      <w:b/>
      <w:color w:val="000000"/>
      <w:kern w:val="0"/>
      <w:sz w:val="18"/>
    </w:rPr>
  </w:style>
  <w:style w:type="paragraph" w:styleId="af3">
    <w:name w:val="annotation subject"/>
    <w:basedOn w:val="af4"/>
    <w:next w:val="af4"/>
    <w:pPr>
      <w:widowControl w:val="0"/>
      <w:overflowPunct/>
      <w:autoSpaceDE/>
      <w:autoSpaceDN/>
      <w:adjustRightInd/>
      <w:textAlignment w:val="auto"/>
    </w:pPr>
    <w:rPr>
      <w:b/>
      <w:kern w:val="2"/>
      <w:sz w:val="21"/>
    </w:rPr>
  </w:style>
  <w:style w:type="paragraph" w:customStyle="1" w:styleId="41111Heading4h4H4heading4H41h41H42h42H43h41">
    <w:name w:val="样式 标题 41.1.1.1 Heading 4h4H4heading 4H41h41H42h42H43h4...1"/>
    <w:basedOn w:val="31"/>
    <w:pPr>
      <w:spacing w:line="360" w:lineRule="auto"/>
      <w:ind w:leftChars="132" w:left="277"/>
    </w:pPr>
    <w:rPr>
      <w:b w:val="0"/>
    </w:rPr>
  </w:style>
  <w:style w:type="paragraph" w:customStyle="1" w:styleId="QB0">
    <w:name w:val="QB表"/>
    <w:basedOn w:val="QB6"/>
    <w:next w:val="QB6"/>
    <w:link w:val="QBChar0"/>
    <w:pPr>
      <w:numPr>
        <w:ilvl w:val="7"/>
        <w:numId w:val="1"/>
      </w:numPr>
      <w:ind w:firstLineChars="0" w:firstLine="0"/>
      <w:jc w:val="center"/>
    </w:pPr>
  </w:style>
  <w:style w:type="paragraph" w:customStyle="1" w:styleId="QB6">
    <w:name w:val="QB正文"/>
    <w:basedOn w:val="ad"/>
    <w:link w:val="QBChar"/>
  </w:style>
  <w:style w:type="paragraph" w:customStyle="1" w:styleId="xl38">
    <w:name w:val="xl38"/>
    <w:basedOn w:val="a4"/>
    <w:pPr>
      <w:widowControl/>
      <w:pBdr>
        <w:left w:val="single" w:sz="4" w:space="0" w:color="auto"/>
        <w:right w:val="single" w:sz="4" w:space="0" w:color="auto"/>
      </w:pBdr>
      <w:spacing w:before="100" w:beforeAutospacing="1" w:after="100" w:afterAutospacing="1"/>
      <w:jc w:val="center"/>
      <w:textAlignment w:val="top"/>
    </w:pPr>
    <w:rPr>
      <w:rFonts w:eastAsia="Arial Unicode MS"/>
      <w:color w:val="000000"/>
      <w:kern w:val="0"/>
      <w:sz w:val="24"/>
    </w:rPr>
  </w:style>
  <w:style w:type="paragraph" w:customStyle="1" w:styleId="af5">
    <w:name w:val="测试步骤"/>
    <w:basedOn w:val="a4"/>
    <w:pPr>
      <w:tabs>
        <w:tab w:val="left" w:pos="360"/>
        <w:tab w:val="num" w:pos="432"/>
      </w:tabs>
      <w:ind w:left="432" w:hanging="432"/>
    </w:pPr>
  </w:style>
  <w:style w:type="paragraph" w:customStyle="1" w:styleId="11">
    <w:name w:val="纯文本1"/>
    <w:basedOn w:val="a4"/>
    <w:pPr>
      <w:adjustRightInd w:val="0"/>
      <w:jc w:val="left"/>
      <w:textAlignment w:val="baseline"/>
    </w:pPr>
    <w:rPr>
      <w:rFonts w:ascii="宋体" w:hAnsi="Courier New"/>
      <w:sz w:val="24"/>
    </w:rPr>
  </w:style>
  <w:style w:type="paragraph" w:styleId="3">
    <w:name w:val="List Number 3"/>
    <w:basedOn w:val="a4"/>
    <w:pPr>
      <w:numPr>
        <w:numId w:val="3"/>
      </w:numPr>
      <w:tabs>
        <w:tab w:val="clear" w:pos="1200"/>
        <w:tab w:val="left" w:pos="1080"/>
      </w:tabs>
      <w:ind w:left="1080"/>
    </w:pPr>
  </w:style>
  <w:style w:type="paragraph" w:customStyle="1" w:styleId="QB7">
    <w:name w:val="QB表内文字"/>
    <w:basedOn w:val="ad"/>
    <w:link w:val="QBChar1"/>
    <w:pPr>
      <w:widowControl w:val="0"/>
      <w:ind w:firstLineChars="0" w:firstLine="0"/>
    </w:pPr>
  </w:style>
  <w:style w:type="paragraph" w:customStyle="1" w:styleId="xl35">
    <w:name w:val="xl35"/>
    <w:basedOn w:val="a4"/>
    <w:pPr>
      <w:widowControl/>
      <w:pBdr>
        <w:left w:val="single" w:sz="12" w:space="0" w:color="auto"/>
        <w:right w:val="single" w:sz="4" w:space="0" w:color="auto"/>
      </w:pBdr>
      <w:spacing w:before="100" w:beforeAutospacing="1" w:after="100" w:afterAutospacing="1"/>
      <w:jc w:val="center"/>
      <w:textAlignment w:val="top"/>
    </w:pPr>
    <w:rPr>
      <w:rFonts w:eastAsia="Arial Unicode MS"/>
      <w:color w:val="000000"/>
      <w:kern w:val="0"/>
      <w:sz w:val="24"/>
    </w:rPr>
  </w:style>
  <w:style w:type="paragraph" w:styleId="12">
    <w:name w:val="index 1"/>
    <w:basedOn w:val="a4"/>
    <w:next w:val="a4"/>
    <w:pPr>
      <w:widowControl/>
      <w:tabs>
        <w:tab w:val="right" w:leader="dot" w:pos="4011"/>
      </w:tabs>
      <w:overflowPunct w:val="0"/>
      <w:autoSpaceDE w:val="0"/>
      <w:autoSpaceDN w:val="0"/>
      <w:adjustRightInd w:val="0"/>
      <w:ind w:left="240" w:hanging="240"/>
      <w:jc w:val="left"/>
      <w:textAlignment w:val="baseline"/>
    </w:pPr>
    <w:rPr>
      <w:kern w:val="0"/>
      <w:sz w:val="20"/>
    </w:rPr>
  </w:style>
  <w:style w:type="paragraph" w:customStyle="1" w:styleId="af6">
    <w:name w:val="发布实施"/>
    <w:basedOn w:val="af7"/>
  </w:style>
  <w:style w:type="paragraph" w:customStyle="1" w:styleId="074cm">
    <w:name w:val="正文首行缩进:0.74cm"/>
    <w:basedOn w:val="a4"/>
    <w:pPr>
      <w:spacing w:line="360" w:lineRule="auto"/>
      <w:ind w:firstLine="420"/>
    </w:pPr>
  </w:style>
  <w:style w:type="paragraph" w:customStyle="1" w:styleId="af8">
    <w:name w:val="表号"/>
    <w:basedOn w:val="a4"/>
    <w:next w:val="af0"/>
    <w:pPr>
      <w:keepNext/>
      <w:keepLines/>
      <w:widowControl/>
      <w:tabs>
        <w:tab w:val="left" w:pos="454"/>
      </w:tabs>
      <w:overflowPunct w:val="0"/>
      <w:autoSpaceDE w:val="0"/>
      <w:autoSpaceDN w:val="0"/>
      <w:adjustRightInd w:val="0"/>
      <w:spacing w:before="120" w:line="360" w:lineRule="atLeast"/>
      <w:jc w:val="center"/>
      <w:textAlignment w:val="baseline"/>
    </w:pPr>
    <w:rPr>
      <w:rFonts w:ascii="宋体"/>
      <w:kern w:val="0"/>
      <w:lang w:val="en-GB"/>
    </w:rPr>
  </w:style>
  <w:style w:type="paragraph" w:customStyle="1" w:styleId="font5">
    <w:name w:val="font5"/>
    <w:basedOn w:val="a4"/>
    <w:pPr>
      <w:widowControl/>
      <w:spacing w:before="100" w:beforeAutospacing="1" w:after="100" w:afterAutospacing="1"/>
      <w:jc w:val="left"/>
    </w:pPr>
    <w:rPr>
      <w:rFonts w:eastAsia="Arial Unicode MS"/>
      <w:color w:val="000000"/>
      <w:kern w:val="0"/>
      <w:sz w:val="18"/>
    </w:rPr>
  </w:style>
  <w:style w:type="paragraph" w:customStyle="1" w:styleId="TH">
    <w:name w:val="TH"/>
    <w:basedOn w:val="a4"/>
    <w:pPr>
      <w:keepLines/>
      <w:autoSpaceDE w:val="0"/>
      <w:autoSpaceDN w:val="0"/>
      <w:adjustRightInd w:val="0"/>
      <w:spacing w:before="60" w:after="180" w:line="360" w:lineRule="auto"/>
      <w:ind w:firstLine="454"/>
      <w:jc w:val="center"/>
    </w:pPr>
    <w:rPr>
      <w:rFonts w:ascii="宋体"/>
      <w:b/>
      <w:kern w:val="0"/>
      <w:sz w:val="20"/>
      <w:lang w:val="en-GB"/>
    </w:rPr>
  </w:style>
  <w:style w:type="paragraph" w:styleId="40">
    <w:name w:val="List Bullet 4"/>
    <w:basedOn w:val="a4"/>
    <w:pPr>
      <w:numPr>
        <w:numId w:val="4"/>
      </w:numPr>
      <w:tabs>
        <w:tab w:val="left" w:pos="1620"/>
      </w:tabs>
    </w:pPr>
  </w:style>
  <w:style w:type="paragraph" w:customStyle="1" w:styleId="af9">
    <w:name w:val="标准正文"/>
    <w:pPr>
      <w:widowControl w:val="0"/>
      <w:spacing w:line="360" w:lineRule="auto"/>
      <w:ind w:firstLineChars="200" w:firstLine="420"/>
      <w:jc w:val="both"/>
    </w:pPr>
    <w:rPr>
      <w:snapToGrid w:val="0"/>
      <w:sz w:val="21"/>
    </w:rPr>
  </w:style>
  <w:style w:type="paragraph" w:styleId="43">
    <w:name w:val="toc 4"/>
    <w:basedOn w:val="a4"/>
    <w:next w:val="a4"/>
    <w:pPr>
      <w:widowControl/>
      <w:tabs>
        <w:tab w:val="right" w:leader="dot" w:pos="8743"/>
      </w:tabs>
      <w:overflowPunct w:val="0"/>
      <w:autoSpaceDE w:val="0"/>
      <w:autoSpaceDN w:val="0"/>
      <w:adjustRightInd w:val="0"/>
      <w:ind w:left="480"/>
      <w:jc w:val="left"/>
      <w:textAlignment w:val="baseline"/>
    </w:pPr>
    <w:rPr>
      <w:kern w:val="0"/>
      <w:sz w:val="18"/>
    </w:rPr>
  </w:style>
  <w:style w:type="paragraph" w:customStyle="1" w:styleId="cmqbI">
    <w:name w:val="cmqb列表I型"/>
    <w:basedOn w:val="a4"/>
    <w:link w:val="cmqbIChar"/>
    <w:pPr>
      <w:numPr>
        <w:numId w:val="5"/>
      </w:numPr>
      <w:tabs>
        <w:tab w:val="left" w:pos="1140"/>
      </w:tabs>
      <w:spacing w:beforeLines="50" w:before="156" w:afterLines="50" w:after="156"/>
    </w:pPr>
    <w:rPr>
      <w:lang w:val="zh-CN"/>
    </w:rPr>
  </w:style>
  <w:style w:type="paragraph" w:customStyle="1" w:styleId="22">
    <w:name w:val="样式 标题 2"/>
    <w:basedOn w:val="21"/>
    <w:link w:val="2Char"/>
    <w:pPr>
      <w:spacing w:before="240" w:after="120" w:line="240" w:lineRule="auto"/>
    </w:pPr>
    <w:rPr>
      <w:sz w:val="21"/>
    </w:rPr>
  </w:style>
  <w:style w:type="paragraph" w:customStyle="1" w:styleId="CharCharCharCharCharCharCharCharCharCharCharCharCharCharCharCharCharCharChar">
    <w:name w:val="Char Char Char Char Char Char Char Char Char Char Char Char Char Char Char Char Char Char Char"/>
    <w:basedOn w:val="a4"/>
    <w:pPr>
      <w:spacing w:line="360" w:lineRule="auto"/>
      <w:ind w:left="420"/>
      <w:textAlignment w:val="baseline"/>
    </w:pPr>
    <w:rPr>
      <w:rFonts w:eastAsia="黑体"/>
      <w:b/>
    </w:rPr>
  </w:style>
  <w:style w:type="paragraph" w:styleId="50">
    <w:name w:val="List Bullet 5"/>
    <w:basedOn w:val="a4"/>
    <w:pPr>
      <w:numPr>
        <w:numId w:val="6"/>
      </w:numPr>
      <w:tabs>
        <w:tab w:val="left" w:pos="2040"/>
      </w:tabs>
    </w:pPr>
  </w:style>
  <w:style w:type="paragraph" w:styleId="afa">
    <w:name w:val="List Bullet"/>
    <w:basedOn w:val="a4"/>
    <w:pPr>
      <w:widowControl/>
      <w:tabs>
        <w:tab w:val="left" w:pos="1200"/>
      </w:tabs>
      <w:ind w:left="1200" w:hanging="360"/>
    </w:pPr>
  </w:style>
  <w:style w:type="paragraph" w:customStyle="1" w:styleId="ParaCharCharCharCharCharCharCharCharCharChar">
    <w:name w:val="默认段落字体 Para Char Char Char Char Char Char Char Char Char Char"/>
    <w:basedOn w:val="afb"/>
    <w:pPr>
      <w:adjustRightInd w:val="0"/>
      <w:spacing w:line="436" w:lineRule="exact"/>
      <w:ind w:left="357"/>
      <w:jc w:val="left"/>
      <w:outlineLvl w:val="3"/>
    </w:pPr>
    <w:rPr>
      <w:rFonts w:ascii="Tahoma" w:hAnsi="Tahoma"/>
      <w:b/>
      <w:sz w:val="24"/>
    </w:rPr>
  </w:style>
  <w:style w:type="paragraph" w:customStyle="1" w:styleId="xl28">
    <w:name w:val="xl28"/>
    <w:basedOn w:val="a4"/>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kern w:val="0"/>
      <w:sz w:val="24"/>
    </w:rPr>
  </w:style>
  <w:style w:type="paragraph" w:customStyle="1" w:styleId="QB5">
    <w:name w:val="QB标题5"/>
    <w:basedOn w:val="a4"/>
    <w:pPr>
      <w:keepNext/>
      <w:keepLines/>
      <w:numPr>
        <w:ilvl w:val="7"/>
        <w:numId w:val="18"/>
      </w:numPr>
      <w:spacing w:before="260" w:after="260" w:line="413" w:lineRule="auto"/>
      <w:outlineLvl w:val="4"/>
    </w:pPr>
    <w:rPr>
      <w:rFonts w:ascii="Arial" w:eastAsia="黑体" w:hAnsi="Arial"/>
      <w:kern w:val="44"/>
    </w:rPr>
  </w:style>
  <w:style w:type="paragraph" w:customStyle="1" w:styleId="ad">
    <w:name w:val="段"/>
    <w:link w:val="Char"/>
    <w:pPr>
      <w:autoSpaceDE w:val="0"/>
      <w:autoSpaceDN w:val="0"/>
      <w:ind w:firstLineChars="200" w:firstLine="200"/>
      <w:jc w:val="both"/>
    </w:pPr>
    <w:rPr>
      <w:rFonts w:ascii="宋体"/>
      <w:sz w:val="21"/>
    </w:rPr>
  </w:style>
  <w:style w:type="paragraph" w:styleId="60">
    <w:name w:val="toc 6"/>
    <w:basedOn w:val="a4"/>
    <w:next w:val="a4"/>
    <w:pPr>
      <w:ind w:leftChars="1000" w:left="2100"/>
    </w:pPr>
  </w:style>
  <w:style w:type="paragraph" w:styleId="24">
    <w:name w:val="Body Text 2"/>
    <w:basedOn w:val="a4"/>
    <w:pPr>
      <w:spacing w:after="120" w:line="480" w:lineRule="auto"/>
    </w:pPr>
  </w:style>
  <w:style w:type="paragraph" w:customStyle="1" w:styleId="CharCharChar">
    <w:name w:val="Char Char Char"/>
    <w:basedOn w:val="a4"/>
    <w:pPr>
      <w:keepNext/>
      <w:autoSpaceDE w:val="0"/>
      <w:autoSpaceDN w:val="0"/>
      <w:adjustRightInd w:val="0"/>
      <w:snapToGrid w:val="0"/>
      <w:spacing w:line="300" w:lineRule="auto"/>
      <w:jc w:val="left"/>
    </w:pPr>
    <w:rPr>
      <w:kern w:val="0"/>
    </w:rPr>
  </w:style>
  <w:style w:type="paragraph" w:styleId="af1">
    <w:name w:val="Body Text"/>
    <w:basedOn w:val="a4"/>
    <w:pPr>
      <w:spacing w:after="120"/>
    </w:pPr>
  </w:style>
  <w:style w:type="paragraph" w:styleId="20">
    <w:name w:val="List Bullet 2"/>
    <w:basedOn w:val="a4"/>
    <w:pPr>
      <w:numPr>
        <w:numId w:val="7"/>
      </w:numPr>
      <w:tabs>
        <w:tab w:val="left" w:pos="780"/>
      </w:tabs>
    </w:pPr>
  </w:style>
  <w:style w:type="paragraph" w:customStyle="1" w:styleId="a">
    <w:name w:val="五级条标题"/>
    <w:basedOn w:val="a4"/>
    <w:next w:val="ad"/>
    <w:pPr>
      <w:widowControl/>
      <w:numPr>
        <w:numId w:val="8"/>
      </w:numPr>
      <w:tabs>
        <w:tab w:val="clear" w:pos="785"/>
      </w:tabs>
      <w:ind w:left="0" w:firstLine="0"/>
      <w:outlineLvl w:val="6"/>
    </w:pPr>
    <w:rPr>
      <w:rFonts w:ascii="黑体" w:eastAsia="黑体"/>
      <w:kern w:val="0"/>
    </w:rPr>
  </w:style>
  <w:style w:type="paragraph" w:customStyle="1" w:styleId="xl33">
    <w:name w:val="xl33"/>
    <w:basedOn w:val="a4"/>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宋体" w:hAnsi="宋体" w:hint="eastAsia"/>
      <w:color w:val="000000"/>
      <w:kern w:val="0"/>
      <w:sz w:val="24"/>
    </w:rPr>
  </w:style>
  <w:style w:type="paragraph" w:customStyle="1" w:styleId="Char1CharChar">
    <w:name w:val="Char1 Char Char"/>
    <w:basedOn w:val="a4"/>
    <w:rPr>
      <w:rFonts w:ascii="Tahoma" w:hAnsi="Tahoma"/>
      <w:sz w:val="24"/>
    </w:rPr>
  </w:style>
  <w:style w:type="paragraph" w:customStyle="1" w:styleId="QB4">
    <w:name w:val="QB标题4"/>
    <w:basedOn w:val="QB2"/>
    <w:link w:val="QB4Char"/>
    <w:qFormat/>
    <w:pPr>
      <w:numPr>
        <w:ilvl w:val="6"/>
      </w:numPr>
    </w:pPr>
  </w:style>
  <w:style w:type="paragraph" w:customStyle="1" w:styleId="Char2">
    <w:name w:val="Char"/>
    <w:basedOn w:val="afb"/>
  </w:style>
  <w:style w:type="paragraph" w:customStyle="1" w:styleId="a1">
    <w:name w:val="章标题"/>
    <w:next w:val="ad"/>
    <w:pPr>
      <w:numPr>
        <w:numId w:val="9"/>
      </w:numPr>
      <w:tabs>
        <w:tab w:val="left" w:pos="420"/>
      </w:tabs>
      <w:spacing w:beforeLines="50" w:before="156" w:afterLines="50" w:after="156"/>
      <w:outlineLvl w:val="1"/>
    </w:pPr>
    <w:rPr>
      <w:rFonts w:ascii="黑体" w:eastAsia="黑体"/>
      <w:snapToGrid w:val="0"/>
      <w:sz w:val="21"/>
    </w:rPr>
  </w:style>
  <w:style w:type="paragraph" w:styleId="13">
    <w:name w:val="toc 1"/>
    <w:basedOn w:val="a4"/>
    <w:next w:val="a4"/>
    <w:uiPriority w:val="39"/>
  </w:style>
  <w:style w:type="paragraph" w:customStyle="1" w:styleId="14">
    <w:name w:val="附录标题1"/>
    <w:basedOn w:val="10"/>
    <w:pPr>
      <w:keepLines w:val="0"/>
      <w:widowControl/>
      <w:tabs>
        <w:tab w:val="clear" w:pos="432"/>
        <w:tab w:val="left" w:pos="425"/>
      </w:tabs>
      <w:overflowPunct w:val="0"/>
      <w:autoSpaceDE w:val="0"/>
      <w:autoSpaceDN w:val="0"/>
      <w:adjustRightInd w:val="0"/>
      <w:spacing w:before="240" w:after="60" w:line="240" w:lineRule="auto"/>
      <w:ind w:left="425" w:hanging="425"/>
      <w:jc w:val="left"/>
      <w:textAlignment w:val="baseline"/>
    </w:pPr>
    <w:rPr>
      <w:rFonts w:ascii="Arial" w:hAnsi="Arial"/>
      <w:kern w:val="28"/>
      <w:sz w:val="21"/>
    </w:rPr>
  </w:style>
  <w:style w:type="paragraph" w:customStyle="1" w:styleId="afc">
    <w:name w:val="标准编号"/>
    <w:basedOn w:val="a4"/>
    <w:pPr>
      <w:jc w:val="center"/>
    </w:pPr>
    <w:rPr>
      <w:rFonts w:ascii="黑体" w:eastAsia="黑体"/>
      <w:b/>
      <w:sz w:val="30"/>
    </w:rPr>
  </w:style>
  <w:style w:type="paragraph" w:styleId="afd">
    <w:name w:val="header"/>
    <w:basedOn w:val="a4"/>
    <w:pPr>
      <w:pBdr>
        <w:bottom w:val="single" w:sz="6" w:space="1" w:color="auto"/>
      </w:pBdr>
      <w:tabs>
        <w:tab w:val="center" w:pos="4153"/>
        <w:tab w:val="right" w:pos="8306"/>
      </w:tabs>
      <w:snapToGrid w:val="0"/>
      <w:jc w:val="center"/>
    </w:pPr>
    <w:rPr>
      <w:sz w:val="18"/>
    </w:rPr>
  </w:style>
  <w:style w:type="paragraph" w:customStyle="1" w:styleId="TAL">
    <w:name w:val="TAL"/>
    <w:basedOn w:val="a4"/>
    <w:pPr>
      <w:keepNext/>
      <w:keepLines/>
      <w:widowControl/>
      <w:numPr>
        <w:ilvl w:val="2"/>
        <w:numId w:val="10"/>
      </w:numPr>
      <w:tabs>
        <w:tab w:val="left" w:pos="709"/>
      </w:tabs>
      <w:overflowPunct w:val="0"/>
      <w:autoSpaceDE w:val="0"/>
      <w:autoSpaceDN w:val="0"/>
      <w:adjustRightInd w:val="0"/>
      <w:spacing w:line="360" w:lineRule="auto"/>
      <w:jc w:val="left"/>
      <w:textAlignment w:val="baseline"/>
    </w:pPr>
    <w:rPr>
      <w:rFonts w:ascii="Arial" w:hAnsi="Arial"/>
      <w:snapToGrid w:val="0"/>
      <w:kern w:val="0"/>
      <w:sz w:val="18"/>
      <w:lang w:val="en-GB"/>
    </w:rPr>
  </w:style>
  <w:style w:type="paragraph" w:styleId="30">
    <w:name w:val="List Bullet 3"/>
    <w:basedOn w:val="a4"/>
    <w:pPr>
      <w:numPr>
        <w:numId w:val="11"/>
      </w:numPr>
      <w:tabs>
        <w:tab w:val="left" w:pos="1200"/>
      </w:tabs>
    </w:pPr>
  </w:style>
  <w:style w:type="paragraph" w:customStyle="1" w:styleId="52">
    <w:name w:val="标题5"/>
    <w:basedOn w:val="5"/>
    <w:next w:val="a4"/>
    <w:pPr>
      <w:widowControl w:val="0"/>
      <w:overflowPunct/>
      <w:autoSpaceDE/>
      <w:autoSpaceDN/>
      <w:adjustRightInd/>
      <w:spacing w:before="240" w:after="120" w:line="240" w:lineRule="auto"/>
      <w:jc w:val="both"/>
      <w:textAlignment w:val="auto"/>
    </w:pPr>
    <w:rPr>
      <w:rFonts w:ascii="Arial" w:eastAsia="黑体" w:hAnsi="Arial"/>
      <w:b w:val="0"/>
      <w:color w:val="FF0000"/>
      <w:kern w:val="2"/>
      <w:sz w:val="21"/>
    </w:rPr>
  </w:style>
  <w:style w:type="paragraph" w:customStyle="1" w:styleId="44">
    <w:name w:val="附录标题4"/>
    <w:basedOn w:val="41"/>
    <w:pPr>
      <w:numPr>
        <w:numId w:val="0"/>
      </w:numPr>
      <w:tabs>
        <w:tab w:val="left" w:pos="1996"/>
      </w:tabs>
      <w:ind w:left="1843" w:hanging="567"/>
    </w:pPr>
    <w:rPr>
      <w:sz w:val="24"/>
    </w:rPr>
  </w:style>
  <w:style w:type="paragraph" w:customStyle="1" w:styleId="QB2">
    <w:name w:val="QB标题2"/>
    <w:basedOn w:val="21"/>
    <w:link w:val="QB2Char"/>
    <w:pPr>
      <w:numPr>
        <w:ilvl w:val="5"/>
        <w:numId w:val="18"/>
      </w:numPr>
    </w:pPr>
    <w:rPr>
      <w:kern w:val="44"/>
      <w:sz w:val="21"/>
    </w:rPr>
  </w:style>
  <w:style w:type="paragraph" w:customStyle="1" w:styleId="Char10">
    <w:name w:val="Char1"/>
    <w:basedOn w:val="afb"/>
    <w:pPr>
      <w:adjustRightInd w:val="0"/>
      <w:spacing w:line="436" w:lineRule="exact"/>
      <w:ind w:left="357"/>
      <w:jc w:val="left"/>
      <w:outlineLvl w:val="3"/>
    </w:pPr>
    <w:rPr>
      <w:rFonts w:ascii="Tahoma" w:hAnsi="Tahoma"/>
      <w:b/>
      <w:sz w:val="24"/>
    </w:rPr>
  </w:style>
  <w:style w:type="paragraph" w:styleId="afb">
    <w:name w:val="Document Map"/>
    <w:basedOn w:val="a4"/>
    <w:pPr>
      <w:shd w:val="clear" w:color="auto" w:fill="000080"/>
    </w:pPr>
  </w:style>
  <w:style w:type="paragraph" w:customStyle="1" w:styleId="xl34">
    <w:name w:val="xl34"/>
    <w:basedOn w:val="a4"/>
    <w:pPr>
      <w:widowControl/>
      <w:pBdr>
        <w:top w:val="single" w:sz="4" w:space="0" w:color="auto"/>
        <w:left w:val="single" w:sz="12" w:space="0" w:color="auto"/>
        <w:right w:val="single" w:sz="4" w:space="0" w:color="auto"/>
      </w:pBdr>
      <w:spacing w:before="100" w:beforeAutospacing="1" w:after="100" w:afterAutospacing="1"/>
      <w:jc w:val="center"/>
      <w:textAlignment w:val="top"/>
    </w:pPr>
    <w:rPr>
      <w:rFonts w:ascii="宋体" w:hAnsi="宋体" w:hint="eastAsia"/>
      <w:color w:val="000000"/>
      <w:kern w:val="0"/>
      <w:sz w:val="24"/>
    </w:rPr>
  </w:style>
  <w:style w:type="paragraph" w:styleId="afe">
    <w:name w:val="footer"/>
    <w:basedOn w:val="a4"/>
    <w:pPr>
      <w:tabs>
        <w:tab w:val="center" w:pos="4153"/>
        <w:tab w:val="right" w:pos="8306"/>
      </w:tabs>
      <w:snapToGrid w:val="0"/>
      <w:jc w:val="left"/>
    </w:pPr>
    <w:rPr>
      <w:sz w:val="18"/>
    </w:rPr>
  </w:style>
  <w:style w:type="paragraph" w:customStyle="1" w:styleId="af7">
    <w:name w:val="封面版本号"/>
    <w:basedOn w:val="24"/>
    <w:pPr>
      <w:spacing w:after="0" w:line="240" w:lineRule="auto"/>
      <w:jc w:val="center"/>
    </w:pPr>
    <w:rPr>
      <w:rFonts w:ascii="黑体" w:eastAsia="黑体"/>
      <w:b/>
      <w:spacing w:val="40"/>
      <w:sz w:val="24"/>
    </w:rPr>
  </w:style>
  <w:style w:type="paragraph" w:styleId="a2">
    <w:name w:val="List Number"/>
    <w:basedOn w:val="a4"/>
    <w:pPr>
      <w:numPr>
        <w:numId w:val="12"/>
      </w:numPr>
      <w:tabs>
        <w:tab w:val="left" w:pos="360"/>
      </w:tabs>
    </w:pPr>
  </w:style>
  <w:style w:type="paragraph" w:customStyle="1" w:styleId="QB3">
    <w:name w:val="QB标题3"/>
    <w:basedOn w:val="QB2"/>
    <w:link w:val="QB3Char"/>
    <w:pPr>
      <w:numPr>
        <w:ilvl w:val="2"/>
      </w:numPr>
      <w:tabs>
        <w:tab w:val="left" w:pos="992"/>
      </w:tabs>
      <w:spacing w:line="413" w:lineRule="auto"/>
      <w:outlineLvl w:val="2"/>
    </w:pPr>
  </w:style>
  <w:style w:type="paragraph" w:customStyle="1" w:styleId="25">
    <w:name w:val="附录标题2"/>
    <w:basedOn w:val="21"/>
    <w:pPr>
      <w:keepLines w:val="0"/>
      <w:widowControl/>
      <w:numPr>
        <w:numId w:val="0"/>
      </w:numPr>
      <w:tabs>
        <w:tab w:val="left" w:pos="992"/>
      </w:tabs>
      <w:overflowPunct w:val="0"/>
      <w:autoSpaceDE w:val="0"/>
      <w:autoSpaceDN w:val="0"/>
      <w:adjustRightInd w:val="0"/>
      <w:spacing w:before="240" w:after="60" w:line="240" w:lineRule="auto"/>
      <w:ind w:left="992" w:hanging="567"/>
      <w:jc w:val="left"/>
      <w:textAlignment w:val="baseline"/>
    </w:pPr>
    <w:rPr>
      <w:rFonts w:hAnsi="Times New Roman"/>
      <w:kern w:val="0"/>
      <w:sz w:val="24"/>
    </w:rPr>
  </w:style>
  <w:style w:type="paragraph" w:styleId="70">
    <w:name w:val="toc 7"/>
    <w:basedOn w:val="a4"/>
    <w:next w:val="a4"/>
    <w:pPr>
      <w:ind w:leftChars="1200" w:left="2520"/>
    </w:pPr>
  </w:style>
  <w:style w:type="paragraph" w:customStyle="1" w:styleId="TableText">
    <w:name w:val="Table Text"/>
    <w:basedOn w:val="a4"/>
    <w:link w:val="TableTextChar"/>
    <w:pPr>
      <w:topLinePunct/>
      <w:adjustRightInd w:val="0"/>
      <w:snapToGrid w:val="0"/>
      <w:spacing w:before="80" w:after="80" w:line="240" w:lineRule="atLeast"/>
      <w:jc w:val="left"/>
    </w:pPr>
    <w:rPr>
      <w:snapToGrid w:val="0"/>
    </w:rPr>
  </w:style>
  <w:style w:type="paragraph" w:customStyle="1" w:styleId="aff">
    <w:name w:val="小标题"/>
    <w:basedOn w:val="a4"/>
    <w:pPr>
      <w:jc w:val="center"/>
    </w:pPr>
    <w:rPr>
      <w:rFonts w:ascii="隶书" w:eastAsia="隶书"/>
      <w:b/>
      <w:sz w:val="30"/>
    </w:rPr>
  </w:style>
  <w:style w:type="paragraph" w:styleId="a5">
    <w:name w:val="Normal Indent"/>
    <w:basedOn w:val="a4"/>
    <w:link w:val="Char0"/>
    <w:pPr>
      <w:widowControl/>
      <w:overflowPunct w:val="0"/>
      <w:autoSpaceDE w:val="0"/>
      <w:autoSpaceDN w:val="0"/>
      <w:adjustRightInd w:val="0"/>
      <w:ind w:firstLine="420"/>
      <w:jc w:val="left"/>
      <w:textAlignment w:val="baseline"/>
    </w:pPr>
    <w:rPr>
      <w:sz w:val="24"/>
    </w:rPr>
  </w:style>
  <w:style w:type="paragraph" w:customStyle="1" w:styleId="CharCharChar0">
    <w:name w:val="Char Char Char"/>
    <w:basedOn w:val="a4"/>
    <w:pPr>
      <w:keepNext/>
      <w:autoSpaceDE w:val="0"/>
      <w:autoSpaceDN w:val="0"/>
      <w:adjustRightInd w:val="0"/>
      <w:snapToGrid w:val="0"/>
      <w:spacing w:line="300" w:lineRule="auto"/>
      <w:jc w:val="left"/>
    </w:pPr>
    <w:rPr>
      <w:kern w:val="0"/>
    </w:rPr>
  </w:style>
  <w:style w:type="paragraph" w:customStyle="1" w:styleId="ParaCharCharCharCharCharCharChar">
    <w:name w:val="默认段落字体 Para Char Char Char Char Char Char Char"/>
    <w:basedOn w:val="afb"/>
    <w:pPr>
      <w:adjustRightInd w:val="0"/>
      <w:spacing w:line="436" w:lineRule="exact"/>
      <w:ind w:left="357"/>
      <w:jc w:val="left"/>
      <w:outlineLvl w:val="3"/>
    </w:pPr>
    <w:rPr>
      <w:rFonts w:ascii="Tahoma" w:hAnsi="Tahoma"/>
      <w:b/>
      <w:sz w:val="24"/>
    </w:rPr>
  </w:style>
  <w:style w:type="paragraph" w:customStyle="1" w:styleId="ItemStep">
    <w:name w:val="Item Step"/>
    <w:basedOn w:val="a4"/>
    <w:pPr>
      <w:widowControl/>
      <w:numPr>
        <w:numId w:val="13"/>
      </w:numPr>
      <w:tabs>
        <w:tab w:val="left" w:pos="2126"/>
      </w:tabs>
      <w:spacing w:line="300" w:lineRule="auto"/>
    </w:pPr>
    <w:rPr>
      <w:rFonts w:ascii="Arial" w:hAnsi="Arial"/>
      <w:kern w:val="0"/>
    </w:rPr>
  </w:style>
  <w:style w:type="paragraph" w:customStyle="1" w:styleId="xl32">
    <w:name w:val="xl32"/>
    <w:basedOn w:val="a4"/>
    <w:pPr>
      <w:widowControl/>
      <w:pBdr>
        <w:left w:val="single" w:sz="4" w:space="0" w:color="auto"/>
        <w:right w:val="single" w:sz="4" w:space="0" w:color="auto"/>
      </w:pBdr>
      <w:spacing w:before="100" w:beforeAutospacing="1" w:after="100" w:afterAutospacing="1"/>
      <w:jc w:val="center"/>
      <w:textAlignment w:val="top"/>
    </w:pPr>
    <w:rPr>
      <w:rFonts w:ascii="宋体" w:hAnsi="宋体" w:hint="eastAsia"/>
      <w:color w:val="000000"/>
      <w:kern w:val="0"/>
      <w:sz w:val="24"/>
    </w:rPr>
  </w:style>
  <w:style w:type="paragraph" w:customStyle="1" w:styleId="aff0">
    <w:name w:val="封面抬头标题"/>
    <w:basedOn w:val="24"/>
    <w:pPr>
      <w:spacing w:after="0" w:line="240" w:lineRule="auto"/>
    </w:pPr>
    <w:rPr>
      <w:rFonts w:eastAsia="黑体"/>
      <w:b/>
      <w:spacing w:val="160"/>
      <w:sz w:val="52"/>
    </w:rPr>
  </w:style>
  <w:style w:type="paragraph" w:styleId="91">
    <w:name w:val="toc 9"/>
    <w:basedOn w:val="a4"/>
    <w:next w:val="a4"/>
    <w:pPr>
      <w:ind w:leftChars="1600" w:left="3360"/>
    </w:pPr>
  </w:style>
  <w:style w:type="paragraph" w:customStyle="1" w:styleId="aff1">
    <w:name w:val="文档正文"/>
    <w:basedOn w:val="a4"/>
    <w:pPr>
      <w:adjustRightInd w:val="0"/>
      <w:snapToGrid w:val="0"/>
      <w:spacing w:line="240" w:lineRule="atLeast"/>
      <w:textAlignment w:val="baseline"/>
    </w:pPr>
    <w:rPr>
      <w:rFonts w:ascii="宋体" w:hAnsi="Arial"/>
      <w:kern w:val="0"/>
    </w:rPr>
  </w:style>
  <w:style w:type="paragraph" w:customStyle="1" w:styleId="CharCharCharCharCharCharChar">
    <w:name w:val="Char Char Char Char Char Char Char"/>
    <w:basedOn w:val="afb"/>
    <w:pPr>
      <w:adjustRightInd w:val="0"/>
      <w:spacing w:line="436" w:lineRule="exact"/>
      <w:ind w:left="357"/>
      <w:jc w:val="left"/>
      <w:outlineLvl w:val="3"/>
    </w:pPr>
    <w:rPr>
      <w:rFonts w:ascii="Tahoma" w:hAnsi="Tahoma"/>
      <w:b/>
      <w:sz w:val="24"/>
    </w:rPr>
  </w:style>
  <w:style w:type="paragraph" w:styleId="34">
    <w:name w:val="Body Text 3"/>
    <w:basedOn w:val="a4"/>
    <w:pPr>
      <w:widowControl/>
      <w:overflowPunct w:val="0"/>
      <w:autoSpaceDE w:val="0"/>
      <w:autoSpaceDN w:val="0"/>
      <w:adjustRightInd w:val="0"/>
      <w:jc w:val="center"/>
      <w:textAlignment w:val="baseline"/>
    </w:pPr>
    <w:rPr>
      <w:rFonts w:ascii="宋体"/>
      <w:color w:val="000000"/>
      <w:kern w:val="0"/>
    </w:rPr>
  </w:style>
  <w:style w:type="paragraph" w:customStyle="1" w:styleId="font0">
    <w:name w:val="font0"/>
    <w:basedOn w:val="a4"/>
    <w:pPr>
      <w:widowControl/>
      <w:spacing w:before="100" w:beforeAutospacing="1" w:after="100" w:afterAutospacing="1"/>
      <w:jc w:val="left"/>
    </w:pPr>
    <w:rPr>
      <w:rFonts w:ascii="Arial" w:eastAsia="Arial Unicode MS" w:hAnsi="Arial"/>
      <w:kern w:val="0"/>
      <w:sz w:val="18"/>
    </w:rPr>
  </w:style>
  <w:style w:type="paragraph" w:customStyle="1" w:styleId="xl29">
    <w:name w:val="xl29"/>
    <w:basedOn w:val="a4"/>
    <w:pPr>
      <w:widowControl/>
      <w:pBdr>
        <w:left w:val="single" w:sz="4" w:space="0" w:color="auto"/>
        <w:bottom w:val="single" w:sz="4" w:space="0" w:color="auto"/>
        <w:right w:val="single" w:sz="4" w:space="0" w:color="auto"/>
      </w:pBdr>
      <w:spacing w:before="100" w:beforeAutospacing="1" w:after="100" w:afterAutospacing="1"/>
      <w:textAlignment w:val="top"/>
    </w:pPr>
    <w:rPr>
      <w:rFonts w:eastAsia="Arial Unicode MS"/>
      <w:kern w:val="0"/>
      <w:sz w:val="24"/>
    </w:rPr>
  </w:style>
  <w:style w:type="paragraph" w:styleId="4">
    <w:name w:val="List Number 4"/>
    <w:basedOn w:val="a4"/>
    <w:pPr>
      <w:numPr>
        <w:numId w:val="14"/>
      </w:numPr>
      <w:tabs>
        <w:tab w:val="clear" w:pos="1620"/>
        <w:tab w:val="left" w:pos="1440"/>
      </w:tabs>
      <w:ind w:left="1440"/>
    </w:pPr>
  </w:style>
  <w:style w:type="paragraph" w:customStyle="1" w:styleId="QB">
    <w:name w:val="QB图"/>
    <w:basedOn w:val="QB6"/>
    <w:next w:val="QB6"/>
    <w:link w:val="QBChar2"/>
    <w:pPr>
      <w:numPr>
        <w:ilvl w:val="6"/>
        <w:numId w:val="1"/>
      </w:numPr>
      <w:tabs>
        <w:tab w:val="clear" w:pos="1296"/>
        <w:tab w:val="left" w:pos="1276"/>
      </w:tabs>
      <w:ind w:firstLineChars="0" w:firstLine="0"/>
      <w:jc w:val="center"/>
    </w:pPr>
  </w:style>
  <w:style w:type="paragraph" w:customStyle="1" w:styleId="QB60">
    <w:name w:val="QB标题6"/>
    <w:basedOn w:val="QB5"/>
    <w:pPr>
      <w:tabs>
        <w:tab w:val="left" w:pos="1134"/>
      </w:tabs>
      <w:spacing w:line="415" w:lineRule="auto"/>
      <w:ind w:left="1134" w:hanging="1134"/>
      <w:outlineLvl w:val="1"/>
    </w:pPr>
    <w:rPr>
      <w:kern w:val="2"/>
      <w:sz w:val="24"/>
    </w:rPr>
  </w:style>
  <w:style w:type="paragraph" w:customStyle="1" w:styleId="QB1">
    <w:name w:val="QB前言正文"/>
    <w:basedOn w:val="QB6"/>
    <w:pPr>
      <w:numPr>
        <w:numId w:val="15"/>
      </w:numPr>
      <w:spacing w:line="360" w:lineRule="auto"/>
      <w:ind w:firstLine="200"/>
    </w:pPr>
    <w:rPr>
      <w:sz w:val="24"/>
    </w:rPr>
  </w:style>
  <w:style w:type="paragraph" w:styleId="af4">
    <w:name w:val="annotation text"/>
    <w:basedOn w:val="a4"/>
    <w:pPr>
      <w:widowControl/>
      <w:overflowPunct w:val="0"/>
      <w:autoSpaceDE w:val="0"/>
      <w:autoSpaceDN w:val="0"/>
      <w:adjustRightInd w:val="0"/>
      <w:jc w:val="left"/>
      <w:textAlignment w:val="baseline"/>
    </w:pPr>
    <w:rPr>
      <w:kern w:val="0"/>
      <w:sz w:val="20"/>
    </w:rPr>
  </w:style>
  <w:style w:type="paragraph" w:customStyle="1" w:styleId="xl26">
    <w:name w:val="xl26"/>
    <w:basedOn w:val="a4"/>
    <w:pPr>
      <w:widowControl/>
      <w:pBdr>
        <w:bottom w:val="single" w:sz="4" w:space="0" w:color="auto"/>
        <w:right w:val="single" w:sz="4" w:space="0" w:color="auto"/>
      </w:pBdr>
      <w:spacing w:before="100" w:beforeAutospacing="1" w:after="100" w:afterAutospacing="1"/>
      <w:textAlignment w:val="top"/>
    </w:pPr>
    <w:rPr>
      <w:rFonts w:eastAsia="Arial Unicode MS"/>
      <w:kern w:val="0"/>
      <w:sz w:val="24"/>
    </w:rPr>
  </w:style>
  <w:style w:type="paragraph" w:customStyle="1" w:styleId="font6">
    <w:name w:val="font6"/>
    <w:basedOn w:val="a4"/>
    <w:pPr>
      <w:widowControl/>
      <w:spacing w:before="100" w:beforeAutospacing="1" w:after="100" w:afterAutospacing="1"/>
      <w:jc w:val="left"/>
    </w:pPr>
    <w:rPr>
      <w:rFonts w:ascii="宋体" w:hAnsi="宋体" w:hint="eastAsia"/>
      <w:kern w:val="0"/>
      <w:sz w:val="18"/>
    </w:rPr>
  </w:style>
  <w:style w:type="paragraph" w:customStyle="1" w:styleId="cmqb">
    <w:name w:val="cmqb注解"/>
    <w:basedOn w:val="a4"/>
    <w:pPr>
      <w:widowControl/>
      <w:autoSpaceDE w:val="0"/>
      <w:autoSpaceDN w:val="0"/>
      <w:spacing w:beforeLines="50" w:before="156" w:afterLines="50" w:after="156"/>
      <w:ind w:firstLineChars="200" w:firstLine="200"/>
      <w:jc w:val="left"/>
    </w:pPr>
    <w:rPr>
      <w:rFonts w:ascii="宋体" w:hAnsi="宋体"/>
      <w:i/>
      <w:kern w:val="0"/>
    </w:rPr>
  </w:style>
  <w:style w:type="paragraph" w:customStyle="1" w:styleId="1">
    <w:name w:val="样式1"/>
    <w:basedOn w:val="41"/>
    <w:pPr>
      <w:numPr>
        <w:ilvl w:val="2"/>
        <w:numId w:val="1"/>
      </w:numPr>
      <w:tabs>
        <w:tab w:val="clear" w:pos="720"/>
        <w:tab w:val="left" w:pos="709"/>
      </w:tabs>
    </w:pPr>
    <w:rPr>
      <w:rFonts w:ascii="黑体"/>
      <w:b w:val="0"/>
      <w:sz w:val="21"/>
    </w:rPr>
  </w:style>
  <w:style w:type="paragraph" w:styleId="81">
    <w:name w:val="toc 8"/>
    <w:basedOn w:val="a4"/>
    <w:next w:val="a4"/>
    <w:pPr>
      <w:ind w:leftChars="1400" w:left="2940"/>
    </w:pPr>
  </w:style>
  <w:style w:type="paragraph" w:customStyle="1" w:styleId="aff2">
    <w:name w:val="封面中文名称"/>
    <w:basedOn w:val="af1"/>
    <w:pPr>
      <w:jc w:val="center"/>
    </w:pPr>
    <w:rPr>
      <w:rFonts w:ascii="黑体" w:eastAsia="黑体"/>
      <w:b/>
      <w:spacing w:val="80"/>
      <w:sz w:val="44"/>
    </w:rPr>
  </w:style>
  <w:style w:type="paragraph" w:customStyle="1" w:styleId="a0">
    <w:name w:val="附录标题"/>
    <w:basedOn w:val="a1"/>
    <w:pPr>
      <w:numPr>
        <w:numId w:val="16"/>
      </w:numPr>
      <w:tabs>
        <w:tab w:val="left" w:pos="425"/>
      </w:tabs>
    </w:pPr>
  </w:style>
  <w:style w:type="paragraph" w:styleId="aff3">
    <w:name w:val="Body Text Indent"/>
    <w:basedOn w:val="a4"/>
    <w:pPr>
      <w:spacing w:after="120"/>
      <w:ind w:left="420"/>
    </w:pPr>
  </w:style>
  <w:style w:type="paragraph" w:customStyle="1" w:styleId="xl37">
    <w:name w:val="xl37"/>
    <w:basedOn w:val="a4"/>
    <w:pPr>
      <w:widowControl/>
      <w:pBdr>
        <w:left w:val="single" w:sz="12" w:space="0" w:color="auto"/>
        <w:bottom w:val="single" w:sz="4" w:space="0" w:color="auto"/>
        <w:right w:val="single" w:sz="4" w:space="0" w:color="auto"/>
      </w:pBdr>
      <w:spacing w:before="100" w:beforeAutospacing="1" w:after="100" w:afterAutospacing="1"/>
      <w:jc w:val="center"/>
      <w:textAlignment w:val="top"/>
    </w:pPr>
    <w:rPr>
      <w:rFonts w:ascii="宋体" w:hAnsi="宋体" w:hint="eastAsia"/>
      <w:color w:val="000000"/>
      <w:kern w:val="0"/>
      <w:sz w:val="24"/>
    </w:rPr>
  </w:style>
  <w:style w:type="paragraph" w:customStyle="1" w:styleId="xl24">
    <w:name w:val="xl24"/>
    <w:basedOn w:val="a4"/>
    <w:pPr>
      <w:widowControl/>
      <w:pBdr>
        <w:top w:val="single" w:sz="4" w:space="0" w:color="auto"/>
        <w:left w:val="single" w:sz="12" w:space="0" w:color="auto"/>
        <w:bottom w:val="single" w:sz="4" w:space="0" w:color="auto"/>
        <w:right w:val="single" w:sz="4" w:space="0" w:color="auto"/>
      </w:pBdr>
      <w:shd w:val="clear" w:color="auto" w:fill="00CCFF"/>
      <w:spacing w:before="100" w:beforeAutospacing="1" w:after="100" w:afterAutospacing="1"/>
      <w:jc w:val="center"/>
      <w:textAlignment w:val="top"/>
    </w:pPr>
    <w:rPr>
      <w:rFonts w:ascii="宋体" w:hAnsi="宋体" w:hint="eastAsia"/>
      <w:b/>
      <w:kern w:val="0"/>
      <w:sz w:val="24"/>
    </w:rPr>
  </w:style>
  <w:style w:type="paragraph" w:styleId="aff4">
    <w:name w:val="Balloon Text"/>
    <w:basedOn w:val="a4"/>
    <w:rPr>
      <w:sz w:val="18"/>
    </w:rPr>
  </w:style>
  <w:style w:type="paragraph" w:customStyle="1" w:styleId="41111Heading4h4H4heading4H41h41H42h42H43h42">
    <w:name w:val="样式 标题 41.1.1.1 Heading 4h4H4heading 4H41h41H42h42H43h4...2"/>
    <w:basedOn w:val="41"/>
    <w:pPr>
      <w:widowControl/>
      <w:tabs>
        <w:tab w:val="clear" w:pos="864"/>
        <w:tab w:val="left" w:pos="1996"/>
      </w:tabs>
      <w:overflowPunct w:val="0"/>
      <w:autoSpaceDE w:val="0"/>
      <w:autoSpaceDN w:val="0"/>
      <w:adjustRightInd w:val="0"/>
      <w:spacing w:line="360" w:lineRule="auto"/>
      <w:ind w:left="1843" w:hanging="567"/>
      <w:jc w:val="left"/>
      <w:textAlignment w:val="baseline"/>
    </w:pPr>
    <w:rPr>
      <w:b w:val="0"/>
      <w:kern w:val="0"/>
      <w:sz w:val="21"/>
    </w:rPr>
  </w:style>
  <w:style w:type="paragraph" w:customStyle="1" w:styleId="QB10">
    <w:name w:val="QB标题1"/>
    <w:basedOn w:val="10"/>
    <w:pPr>
      <w:tabs>
        <w:tab w:val="clear" w:pos="432"/>
        <w:tab w:val="left" w:pos="425"/>
      </w:tabs>
      <w:ind w:left="425" w:hanging="425"/>
    </w:pPr>
    <w:rPr>
      <w:rFonts w:ascii="黑体" w:eastAsia="黑体"/>
      <w:b w:val="0"/>
      <w:sz w:val="21"/>
    </w:rPr>
  </w:style>
  <w:style w:type="paragraph" w:customStyle="1" w:styleId="aff5">
    <w:name w:val="封面英文名称"/>
    <w:basedOn w:val="af1"/>
    <w:pPr>
      <w:jc w:val="center"/>
    </w:pPr>
    <w:rPr>
      <w:rFonts w:ascii="黑体"/>
      <w:b/>
      <w:spacing w:val="60"/>
      <w:sz w:val="28"/>
    </w:rPr>
  </w:style>
  <w:style w:type="paragraph" w:styleId="26">
    <w:name w:val="List 2"/>
    <w:basedOn w:val="a4"/>
    <w:pPr>
      <w:widowControl/>
      <w:overflowPunct w:val="0"/>
      <w:autoSpaceDE w:val="0"/>
      <w:autoSpaceDN w:val="0"/>
      <w:adjustRightInd w:val="0"/>
      <w:ind w:left="840" w:hanging="420"/>
      <w:jc w:val="left"/>
      <w:textAlignment w:val="baseline"/>
    </w:pPr>
    <w:rPr>
      <w:kern w:val="0"/>
      <w:sz w:val="24"/>
    </w:rPr>
  </w:style>
  <w:style w:type="paragraph" w:styleId="aff6">
    <w:name w:val="Normal (Web)"/>
    <w:basedOn w:val="a4"/>
    <w:pPr>
      <w:widowControl/>
      <w:spacing w:before="100" w:beforeAutospacing="1" w:after="100" w:afterAutospacing="1"/>
      <w:jc w:val="left"/>
    </w:pPr>
    <w:rPr>
      <w:rFonts w:ascii="宋体" w:hAnsi="宋体"/>
      <w:kern w:val="0"/>
      <w:sz w:val="24"/>
    </w:rPr>
  </w:style>
  <w:style w:type="paragraph" w:customStyle="1" w:styleId="TAH">
    <w:name w:val="TAH"/>
    <w:basedOn w:val="a4"/>
    <w:pPr>
      <w:keepNext/>
      <w:keepLines/>
      <w:widowControl/>
      <w:overflowPunct w:val="0"/>
      <w:autoSpaceDE w:val="0"/>
      <w:autoSpaceDN w:val="0"/>
      <w:adjustRightInd w:val="0"/>
      <w:jc w:val="center"/>
      <w:textAlignment w:val="baseline"/>
    </w:pPr>
    <w:rPr>
      <w:rFonts w:ascii="Arial" w:hAnsi="Arial"/>
      <w:b/>
      <w:kern w:val="0"/>
      <w:sz w:val="18"/>
      <w:lang w:val="en-GB" w:eastAsia="en-US"/>
    </w:rPr>
  </w:style>
  <w:style w:type="paragraph" w:customStyle="1" w:styleId="2CharCharCharChar">
    <w:name w:val="样式 标题 2 Char Char Char Char"/>
    <w:basedOn w:val="21"/>
    <w:link w:val="2CharCharCharCharChar"/>
    <w:pPr>
      <w:spacing w:before="240" w:after="120" w:line="240" w:lineRule="auto"/>
    </w:pPr>
    <w:rPr>
      <w:sz w:val="21"/>
    </w:rPr>
  </w:style>
  <w:style w:type="paragraph" w:customStyle="1" w:styleId="xl25">
    <w:name w:val="xl25"/>
    <w:basedOn w:val="a4"/>
    <w:pPr>
      <w:widowControl/>
      <w:pBdr>
        <w:top w:val="single" w:sz="4" w:space="0" w:color="auto"/>
        <w:bottom w:val="single" w:sz="4" w:space="0" w:color="auto"/>
        <w:right w:val="single" w:sz="4" w:space="0" w:color="auto"/>
      </w:pBdr>
      <w:shd w:val="clear" w:color="auto" w:fill="00CCFF"/>
      <w:spacing w:before="100" w:beforeAutospacing="1" w:after="100" w:afterAutospacing="1"/>
      <w:jc w:val="center"/>
      <w:textAlignment w:val="top"/>
    </w:pPr>
    <w:rPr>
      <w:rFonts w:ascii="宋体" w:hAnsi="宋体" w:hint="eastAsia"/>
      <w:b/>
      <w:color w:val="000000"/>
      <w:kern w:val="0"/>
      <w:sz w:val="24"/>
    </w:rPr>
  </w:style>
  <w:style w:type="paragraph" w:styleId="2">
    <w:name w:val="List Number 2"/>
    <w:basedOn w:val="a4"/>
    <w:pPr>
      <w:numPr>
        <w:numId w:val="17"/>
      </w:numPr>
      <w:tabs>
        <w:tab w:val="left" w:pos="780"/>
      </w:tabs>
    </w:pPr>
  </w:style>
  <w:style w:type="paragraph" w:customStyle="1" w:styleId="xl36">
    <w:name w:val="xl36"/>
    <w:basedOn w:val="a4"/>
    <w:pPr>
      <w:widowControl/>
      <w:pBdr>
        <w:left w:val="single" w:sz="12" w:space="0" w:color="auto"/>
        <w:right w:val="single" w:sz="4" w:space="0" w:color="auto"/>
      </w:pBdr>
      <w:spacing w:before="100" w:beforeAutospacing="1" w:after="100" w:afterAutospacing="1"/>
      <w:jc w:val="center"/>
      <w:textAlignment w:val="top"/>
    </w:pPr>
    <w:rPr>
      <w:rFonts w:ascii="宋体" w:hAnsi="宋体" w:hint="eastAsia"/>
      <w:color w:val="000000"/>
      <w:kern w:val="0"/>
      <w:sz w:val="24"/>
    </w:rPr>
  </w:style>
  <w:style w:type="paragraph" w:styleId="aff7">
    <w:name w:val="Title"/>
    <w:basedOn w:val="a4"/>
    <w:qFormat/>
    <w:pPr>
      <w:overflowPunct w:val="0"/>
      <w:autoSpaceDE w:val="0"/>
      <w:autoSpaceDN w:val="0"/>
      <w:adjustRightInd w:val="0"/>
      <w:jc w:val="center"/>
      <w:textAlignment w:val="baseline"/>
      <w:outlineLvl w:val="0"/>
    </w:pPr>
    <w:rPr>
      <w:rFonts w:eastAsia="黑体"/>
      <w:b/>
      <w:kern w:val="0"/>
      <w:sz w:val="32"/>
    </w:rPr>
  </w:style>
  <w:style w:type="paragraph" w:customStyle="1" w:styleId="aff8">
    <w:name w:val="封面公司名称"/>
    <w:basedOn w:val="a4"/>
    <w:rPr>
      <w:rFonts w:ascii="黑体" w:eastAsia="黑体"/>
      <w:b/>
      <w:sz w:val="36"/>
    </w:rPr>
  </w:style>
  <w:style w:type="paragraph" w:styleId="aff9">
    <w:name w:val="footnote text"/>
    <w:basedOn w:val="a4"/>
    <w:link w:val="Char3"/>
    <w:rsid w:val="00D01375"/>
    <w:pPr>
      <w:widowControl/>
      <w:spacing w:before="120"/>
      <w:ind w:left="907"/>
      <w:jc w:val="left"/>
    </w:pPr>
    <w:rPr>
      <w:rFonts w:ascii="Arial" w:hAnsi="Arial"/>
      <w:kern w:val="0"/>
      <w:sz w:val="20"/>
      <w:lang w:eastAsia="en-US" w:bidi="he-IL"/>
    </w:rPr>
  </w:style>
  <w:style w:type="paragraph" w:customStyle="1" w:styleId="a3">
    <w:name w:val="附件标题"/>
    <w:rsid w:val="00FE0F26"/>
    <w:pPr>
      <w:numPr>
        <w:numId w:val="19"/>
      </w:numPr>
      <w:spacing w:beforeLines="100" w:before="100"/>
    </w:pPr>
    <w:rPr>
      <w:rFonts w:ascii="Arial" w:hAnsi="Arial"/>
      <w:b/>
      <w:bCs/>
      <w:kern w:val="44"/>
      <w:sz w:val="24"/>
      <w:szCs w:val="24"/>
    </w:rPr>
  </w:style>
  <w:style w:type="paragraph" w:customStyle="1" w:styleId="Char4">
    <w:name w:val="表头样式 Char"/>
    <w:basedOn w:val="a4"/>
    <w:link w:val="CharChar"/>
    <w:rsid w:val="00FE0F26"/>
    <w:pPr>
      <w:keepNext/>
      <w:autoSpaceDE w:val="0"/>
      <w:autoSpaceDN w:val="0"/>
      <w:adjustRightInd w:val="0"/>
      <w:jc w:val="center"/>
    </w:pPr>
    <w:rPr>
      <w:rFonts w:ascii="Arial" w:hAnsi="Arial"/>
      <w:b/>
      <w:kern w:val="0"/>
      <w:szCs w:val="21"/>
      <w:lang w:val="x-none" w:eastAsia="x-none"/>
    </w:rPr>
  </w:style>
  <w:style w:type="character" w:customStyle="1" w:styleId="CharChar">
    <w:name w:val="表头样式 Char Char"/>
    <w:link w:val="Char4"/>
    <w:rsid w:val="00FE0F26"/>
    <w:rPr>
      <w:rFonts w:ascii="Arial" w:hAnsi="Arial"/>
      <w:b/>
      <w:sz w:val="21"/>
      <w:szCs w:val="21"/>
      <w:lang w:val="x-none" w:eastAsia="x-none"/>
    </w:rPr>
  </w:style>
  <w:style w:type="character" w:customStyle="1" w:styleId="Char3">
    <w:name w:val="脚注文本 Char"/>
    <w:link w:val="aff9"/>
    <w:rsid w:val="000D1CCD"/>
    <w:rPr>
      <w:rFonts w:ascii="Arial" w:hAnsi="Arial"/>
      <w:lang w:eastAsia="en-US" w:bidi="he-IL"/>
    </w:rPr>
  </w:style>
  <w:style w:type="character" w:styleId="affa">
    <w:name w:val="Emphasis"/>
    <w:qFormat/>
    <w:rsid w:val="000D1CCD"/>
    <w:rPr>
      <w:i/>
      <w:iCs/>
    </w:rPr>
  </w:style>
  <w:style w:type="character" w:customStyle="1" w:styleId="apple-style-span">
    <w:name w:val="apple-style-span"/>
    <w:rsid w:val="000D1CCD"/>
  </w:style>
  <w:style w:type="paragraph" w:customStyle="1" w:styleId="qb50">
    <w:name w:val="qb5"/>
    <w:basedOn w:val="QB5"/>
    <w:link w:val="qb5Char"/>
    <w:qFormat/>
    <w:rsid w:val="00991D96"/>
    <w:pPr>
      <w:widowControl/>
      <w:numPr>
        <w:ilvl w:val="0"/>
        <w:numId w:val="0"/>
      </w:numPr>
      <w:spacing w:before="480" w:line="360" w:lineRule="auto"/>
      <w:jc w:val="left"/>
    </w:pPr>
    <w:rPr>
      <w:rFonts w:ascii="黑体" w:hAnsi="Cambria"/>
      <w:bCs/>
      <w:color w:val="000000"/>
      <w:kern w:val="0"/>
      <w:szCs w:val="21"/>
      <w:lang w:val="x-none" w:eastAsia="x-none"/>
    </w:rPr>
  </w:style>
  <w:style w:type="character" w:customStyle="1" w:styleId="qb5Char">
    <w:name w:val="qb5 Char"/>
    <w:link w:val="qb50"/>
    <w:rsid w:val="00991D96"/>
    <w:rPr>
      <w:rFonts w:ascii="黑体" w:eastAsia="黑体" w:hAnsi="Cambria"/>
      <w:bCs/>
      <w:color w:val="000000"/>
      <w:sz w:val="21"/>
      <w:szCs w:val="21"/>
      <w:lang w:val="x-none" w:eastAsia="x-none"/>
    </w:rPr>
  </w:style>
  <w:style w:type="character" w:customStyle="1" w:styleId="QBChar1">
    <w:name w:val="QB表内文字 Char"/>
    <w:link w:val="QB7"/>
    <w:rsid w:val="00B51C88"/>
    <w:rPr>
      <w:rFonts w:ascii="宋体"/>
      <w:sz w:val="21"/>
    </w:rPr>
  </w:style>
  <w:style w:type="paragraph" w:customStyle="1" w:styleId="QB70">
    <w:name w:val="QB标题7"/>
    <w:basedOn w:val="QB60"/>
    <w:qFormat/>
    <w:rsid w:val="008B4212"/>
    <w:pPr>
      <w:numPr>
        <w:ilvl w:val="0"/>
        <w:numId w:val="0"/>
      </w:numPr>
      <w:tabs>
        <w:tab w:val="clear" w:pos="1134"/>
        <w:tab w:val="num" w:pos="360"/>
      </w:tabs>
      <w:spacing w:before="480" w:line="412" w:lineRule="auto"/>
      <w:ind w:left="1276" w:hanging="1276"/>
      <w:outlineLvl w:val="6"/>
    </w:pPr>
    <w:rPr>
      <w:rFonts w:ascii="黑体" w:hAnsi="Cambria"/>
      <w:b/>
      <w:bCs/>
      <w:color w:val="000000"/>
      <w:kern w:val="0"/>
      <w:sz w:val="21"/>
      <w:szCs w:val="21"/>
    </w:rPr>
  </w:style>
  <w:style w:type="character" w:customStyle="1" w:styleId="QBChar2">
    <w:name w:val="QB图 Char"/>
    <w:link w:val="QB"/>
    <w:rsid w:val="008B4212"/>
    <w:rPr>
      <w:rFonts w:ascii="宋体"/>
      <w:sz w:val="21"/>
    </w:rPr>
  </w:style>
  <w:style w:type="character" w:customStyle="1" w:styleId="QBChar0">
    <w:name w:val="QB表 Char"/>
    <w:link w:val="QB0"/>
    <w:rsid w:val="008B4212"/>
    <w:rPr>
      <w:rFonts w:ascii="宋体"/>
      <w:sz w:val="21"/>
    </w:rPr>
  </w:style>
  <w:style w:type="paragraph" w:customStyle="1" w:styleId="53">
    <w:name w:val="列出段落5"/>
    <w:basedOn w:val="a4"/>
    <w:rsid w:val="008B4212"/>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285258">
      <w:bodyDiv w:val="1"/>
      <w:marLeft w:val="0"/>
      <w:marRight w:val="0"/>
      <w:marTop w:val="0"/>
      <w:marBottom w:val="0"/>
      <w:divBdr>
        <w:top w:val="none" w:sz="0" w:space="0" w:color="auto"/>
        <w:left w:val="none" w:sz="0" w:space="0" w:color="auto"/>
        <w:bottom w:val="none" w:sz="0" w:space="0" w:color="auto"/>
        <w:right w:val="none" w:sz="0" w:space="0" w:color="auto"/>
      </w:divBdr>
    </w:div>
    <w:div w:id="1231698982">
      <w:bodyDiv w:val="1"/>
      <w:marLeft w:val="0"/>
      <w:marRight w:val="0"/>
      <w:marTop w:val="0"/>
      <w:marBottom w:val="0"/>
      <w:divBdr>
        <w:top w:val="none" w:sz="0" w:space="0" w:color="auto"/>
        <w:left w:val="none" w:sz="0" w:space="0" w:color="auto"/>
        <w:bottom w:val="none" w:sz="0" w:space="0" w:color="auto"/>
        <w:right w:val="none" w:sz="0" w:space="0" w:color="auto"/>
      </w:divBdr>
    </w:div>
    <w:div w:id="189615681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5991;&#26723;\03.&#37319;&#36141;&#25307;&#26631;\1.2016&#24180;&#38598;&#37319;\2&#12289;&#30005;&#23376;&#31614;&#21517;&#26495;\2006&#24180;&#20225;&#19994;&#26631;&#20934;&#27169;&#26495;_v3.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2006年企业标准模板_v3.dot</Template>
  <TotalTime>257</TotalTime>
  <Pages>12</Pages>
  <Words>1107</Words>
  <Characters>6312</Characters>
  <Application>Microsoft Office Word</Application>
  <DocSecurity>0</DocSecurity>
  <Lines>52</Lines>
  <Paragraphs>14</Paragraphs>
  <ScaleCrop>false</ScaleCrop>
  <Company/>
  <LinksUpToDate>false</LinksUpToDate>
  <CharactersWithSpaces>7405</CharactersWithSpaces>
  <SharedDoc>false</SharedDoc>
  <HLinks>
    <vt:vector size="90" baseType="variant">
      <vt:variant>
        <vt:i4>1572912</vt:i4>
      </vt:variant>
      <vt:variant>
        <vt:i4>86</vt:i4>
      </vt:variant>
      <vt:variant>
        <vt:i4>0</vt:i4>
      </vt:variant>
      <vt:variant>
        <vt:i4>5</vt:i4>
      </vt:variant>
      <vt:variant>
        <vt:lpwstr/>
      </vt:variant>
      <vt:variant>
        <vt:lpwstr>_Toc391631113</vt:lpwstr>
      </vt:variant>
      <vt:variant>
        <vt:i4>1572912</vt:i4>
      </vt:variant>
      <vt:variant>
        <vt:i4>80</vt:i4>
      </vt:variant>
      <vt:variant>
        <vt:i4>0</vt:i4>
      </vt:variant>
      <vt:variant>
        <vt:i4>5</vt:i4>
      </vt:variant>
      <vt:variant>
        <vt:lpwstr/>
      </vt:variant>
      <vt:variant>
        <vt:lpwstr>_Toc391631112</vt:lpwstr>
      </vt:variant>
      <vt:variant>
        <vt:i4>1572912</vt:i4>
      </vt:variant>
      <vt:variant>
        <vt:i4>74</vt:i4>
      </vt:variant>
      <vt:variant>
        <vt:i4>0</vt:i4>
      </vt:variant>
      <vt:variant>
        <vt:i4>5</vt:i4>
      </vt:variant>
      <vt:variant>
        <vt:lpwstr/>
      </vt:variant>
      <vt:variant>
        <vt:lpwstr>_Toc391631111</vt:lpwstr>
      </vt:variant>
      <vt:variant>
        <vt:i4>1572912</vt:i4>
      </vt:variant>
      <vt:variant>
        <vt:i4>68</vt:i4>
      </vt:variant>
      <vt:variant>
        <vt:i4>0</vt:i4>
      </vt:variant>
      <vt:variant>
        <vt:i4>5</vt:i4>
      </vt:variant>
      <vt:variant>
        <vt:lpwstr/>
      </vt:variant>
      <vt:variant>
        <vt:lpwstr>_Toc391631110</vt:lpwstr>
      </vt:variant>
      <vt:variant>
        <vt:i4>1638448</vt:i4>
      </vt:variant>
      <vt:variant>
        <vt:i4>62</vt:i4>
      </vt:variant>
      <vt:variant>
        <vt:i4>0</vt:i4>
      </vt:variant>
      <vt:variant>
        <vt:i4>5</vt:i4>
      </vt:variant>
      <vt:variant>
        <vt:lpwstr/>
      </vt:variant>
      <vt:variant>
        <vt:lpwstr>_Toc391631109</vt:lpwstr>
      </vt:variant>
      <vt:variant>
        <vt:i4>1638448</vt:i4>
      </vt:variant>
      <vt:variant>
        <vt:i4>56</vt:i4>
      </vt:variant>
      <vt:variant>
        <vt:i4>0</vt:i4>
      </vt:variant>
      <vt:variant>
        <vt:i4>5</vt:i4>
      </vt:variant>
      <vt:variant>
        <vt:lpwstr/>
      </vt:variant>
      <vt:variant>
        <vt:lpwstr>_Toc391631108</vt:lpwstr>
      </vt:variant>
      <vt:variant>
        <vt:i4>1638448</vt:i4>
      </vt:variant>
      <vt:variant>
        <vt:i4>50</vt:i4>
      </vt:variant>
      <vt:variant>
        <vt:i4>0</vt:i4>
      </vt:variant>
      <vt:variant>
        <vt:i4>5</vt:i4>
      </vt:variant>
      <vt:variant>
        <vt:lpwstr/>
      </vt:variant>
      <vt:variant>
        <vt:lpwstr>_Toc391631107</vt:lpwstr>
      </vt:variant>
      <vt:variant>
        <vt:i4>1638448</vt:i4>
      </vt:variant>
      <vt:variant>
        <vt:i4>44</vt:i4>
      </vt:variant>
      <vt:variant>
        <vt:i4>0</vt:i4>
      </vt:variant>
      <vt:variant>
        <vt:i4>5</vt:i4>
      </vt:variant>
      <vt:variant>
        <vt:lpwstr/>
      </vt:variant>
      <vt:variant>
        <vt:lpwstr>_Toc391631106</vt:lpwstr>
      </vt:variant>
      <vt:variant>
        <vt:i4>1638448</vt:i4>
      </vt:variant>
      <vt:variant>
        <vt:i4>38</vt:i4>
      </vt:variant>
      <vt:variant>
        <vt:i4>0</vt:i4>
      </vt:variant>
      <vt:variant>
        <vt:i4>5</vt:i4>
      </vt:variant>
      <vt:variant>
        <vt:lpwstr/>
      </vt:variant>
      <vt:variant>
        <vt:lpwstr>_Toc391631105</vt:lpwstr>
      </vt:variant>
      <vt:variant>
        <vt:i4>1638448</vt:i4>
      </vt:variant>
      <vt:variant>
        <vt:i4>32</vt:i4>
      </vt:variant>
      <vt:variant>
        <vt:i4>0</vt:i4>
      </vt:variant>
      <vt:variant>
        <vt:i4>5</vt:i4>
      </vt:variant>
      <vt:variant>
        <vt:lpwstr/>
      </vt:variant>
      <vt:variant>
        <vt:lpwstr>_Toc391631104</vt:lpwstr>
      </vt:variant>
      <vt:variant>
        <vt:i4>1638448</vt:i4>
      </vt:variant>
      <vt:variant>
        <vt:i4>26</vt:i4>
      </vt:variant>
      <vt:variant>
        <vt:i4>0</vt:i4>
      </vt:variant>
      <vt:variant>
        <vt:i4>5</vt:i4>
      </vt:variant>
      <vt:variant>
        <vt:lpwstr/>
      </vt:variant>
      <vt:variant>
        <vt:lpwstr>_Toc391631103</vt:lpwstr>
      </vt:variant>
      <vt:variant>
        <vt:i4>1638448</vt:i4>
      </vt:variant>
      <vt:variant>
        <vt:i4>20</vt:i4>
      </vt:variant>
      <vt:variant>
        <vt:i4>0</vt:i4>
      </vt:variant>
      <vt:variant>
        <vt:i4>5</vt:i4>
      </vt:variant>
      <vt:variant>
        <vt:lpwstr/>
      </vt:variant>
      <vt:variant>
        <vt:lpwstr>_Toc391631102</vt:lpwstr>
      </vt:variant>
      <vt:variant>
        <vt:i4>1638448</vt:i4>
      </vt:variant>
      <vt:variant>
        <vt:i4>14</vt:i4>
      </vt:variant>
      <vt:variant>
        <vt:i4>0</vt:i4>
      </vt:variant>
      <vt:variant>
        <vt:i4>5</vt:i4>
      </vt:variant>
      <vt:variant>
        <vt:lpwstr/>
      </vt:variant>
      <vt:variant>
        <vt:lpwstr>_Toc391631101</vt:lpwstr>
      </vt:variant>
      <vt:variant>
        <vt:i4>1638448</vt:i4>
      </vt:variant>
      <vt:variant>
        <vt:i4>8</vt:i4>
      </vt:variant>
      <vt:variant>
        <vt:i4>0</vt:i4>
      </vt:variant>
      <vt:variant>
        <vt:i4>5</vt:i4>
      </vt:variant>
      <vt:variant>
        <vt:lpwstr/>
      </vt:variant>
      <vt:variant>
        <vt:lpwstr>_Toc391631100</vt:lpwstr>
      </vt:variant>
      <vt:variant>
        <vt:i4>1048625</vt:i4>
      </vt:variant>
      <vt:variant>
        <vt:i4>2</vt:i4>
      </vt:variant>
      <vt:variant>
        <vt:i4>0</vt:i4>
      </vt:variant>
      <vt:variant>
        <vt:i4>5</vt:i4>
      </vt:variant>
      <vt:variant>
        <vt:lpwstr/>
      </vt:variant>
      <vt:variant>
        <vt:lpwstr>_Toc391631099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中国移动自助服务终端设备接口性能测试规范</dc:title>
  <dc:subject/>
  <dc:creator>CMCC</dc:creator>
  <cp:keywords/>
  <cp:lastModifiedBy>曾一平</cp:lastModifiedBy>
  <cp:revision>14</cp:revision>
  <cp:lastPrinted>2010-12-24T02:05:00Z</cp:lastPrinted>
  <dcterms:created xsi:type="dcterms:W3CDTF">2016-06-28T02:57:00Z</dcterms:created>
  <dcterms:modified xsi:type="dcterms:W3CDTF">2016-06-28T08:32:00Z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2052-6.5.0.1966</vt:lpwstr>
  </property>
</Properties>
</file>